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849" w:rsidRPr="00DA1849" w:rsidRDefault="00DA1849" w:rsidP="00DA1849">
      <w:pPr>
        <w:pStyle w:val="2"/>
        <w:shd w:val="clear" w:color="auto" w:fill="FFFFFF"/>
        <w:rPr>
          <w:b w:val="0"/>
          <w:i/>
          <w:color w:val="auto"/>
          <w:sz w:val="28"/>
          <w:szCs w:val="28"/>
          <w:lang w:val="ru-RU"/>
        </w:rPr>
      </w:pPr>
      <w:r w:rsidRPr="00DA1849">
        <w:rPr>
          <w:b w:val="0"/>
          <w:bCs w:val="0"/>
          <w:i/>
          <w:color w:val="auto"/>
          <w:sz w:val="28"/>
          <w:szCs w:val="28"/>
          <w:lang w:val="ru-RU"/>
        </w:rPr>
        <w:t>Министерство образования и молодежной политики Свердловской области</w:t>
      </w:r>
    </w:p>
    <w:p w:rsidR="00DA1849" w:rsidRDefault="00DA1849" w:rsidP="00DA1849">
      <w:pPr>
        <w:spacing w:line="276" w:lineRule="auto"/>
        <w:jc w:val="center"/>
      </w:pPr>
      <w:proofErr w:type="spellStart"/>
      <w:r>
        <w:rPr>
          <w:b/>
        </w:rPr>
        <w:t>Нижнетуринский</w:t>
      </w:r>
      <w:proofErr w:type="spellEnd"/>
      <w:r>
        <w:rPr>
          <w:b/>
        </w:rPr>
        <w:t xml:space="preserve"> городской округ</w:t>
      </w:r>
    </w:p>
    <w:p w:rsidR="00DA1849" w:rsidRDefault="00DA1849" w:rsidP="00DA1849">
      <w:pPr>
        <w:spacing w:line="276" w:lineRule="auto"/>
        <w:jc w:val="center"/>
      </w:pPr>
      <w:r>
        <w:rPr>
          <w:b/>
        </w:rPr>
        <w:t>Муниципальное автономное общеобразовательное учреждение</w:t>
      </w:r>
    </w:p>
    <w:p w:rsidR="00DA1849" w:rsidRDefault="00DA1849" w:rsidP="00DA1849">
      <w:pPr>
        <w:spacing w:line="276" w:lineRule="auto"/>
        <w:jc w:val="center"/>
      </w:pPr>
      <w:r>
        <w:rPr>
          <w:b/>
        </w:rPr>
        <w:t>«</w:t>
      </w:r>
      <w:proofErr w:type="spellStart"/>
      <w:r>
        <w:rPr>
          <w:b/>
        </w:rPr>
        <w:t>Нижнетуринская</w:t>
      </w:r>
      <w:proofErr w:type="spellEnd"/>
      <w:r>
        <w:rPr>
          <w:b/>
        </w:rPr>
        <w:t xml:space="preserve"> гимназия»</w:t>
      </w:r>
    </w:p>
    <w:p w:rsidR="006810E0" w:rsidRPr="006810E0" w:rsidRDefault="006810E0" w:rsidP="006810E0">
      <w:pPr>
        <w:widowControl w:val="0"/>
        <w:autoSpaceDE w:val="0"/>
        <w:autoSpaceDN w:val="0"/>
        <w:adjustRightInd w:val="0"/>
        <w:spacing w:line="200" w:lineRule="exact"/>
        <w:rPr>
          <w:rFonts w:eastAsia="Calibri"/>
        </w:rPr>
      </w:pPr>
    </w:p>
    <w:p w:rsidR="006810E0" w:rsidRPr="006810E0" w:rsidRDefault="006810E0" w:rsidP="006810E0">
      <w:pPr>
        <w:widowControl w:val="0"/>
        <w:autoSpaceDE w:val="0"/>
        <w:autoSpaceDN w:val="0"/>
        <w:adjustRightInd w:val="0"/>
        <w:spacing w:line="200" w:lineRule="exact"/>
        <w:rPr>
          <w:rFonts w:eastAsia="Calibri"/>
        </w:rPr>
      </w:pPr>
    </w:p>
    <w:p w:rsidR="006810E0" w:rsidRPr="006810E0" w:rsidRDefault="006810E0" w:rsidP="006810E0">
      <w:pPr>
        <w:widowControl w:val="0"/>
        <w:autoSpaceDE w:val="0"/>
        <w:autoSpaceDN w:val="0"/>
        <w:adjustRightInd w:val="0"/>
        <w:spacing w:line="200" w:lineRule="exact"/>
        <w:rPr>
          <w:rFonts w:eastAsia="Calibri"/>
        </w:rPr>
      </w:pPr>
    </w:p>
    <w:p w:rsidR="006810E0" w:rsidRPr="006810E0" w:rsidRDefault="006810E0" w:rsidP="006810E0">
      <w:pPr>
        <w:widowControl w:val="0"/>
        <w:autoSpaceDE w:val="0"/>
        <w:autoSpaceDN w:val="0"/>
        <w:adjustRightInd w:val="0"/>
        <w:spacing w:line="276" w:lineRule="exact"/>
        <w:rPr>
          <w:rFonts w:eastAsia="Calibri"/>
        </w:rPr>
      </w:pPr>
    </w:p>
    <w:tbl>
      <w:tblPr>
        <w:tblW w:w="0" w:type="auto"/>
        <w:tblLook w:val="01E0"/>
      </w:tblPr>
      <w:tblGrid>
        <w:gridCol w:w="5994"/>
        <w:gridCol w:w="4003"/>
      </w:tblGrid>
      <w:tr w:rsidR="00DA1849" w:rsidRPr="006810E0" w:rsidTr="00DA1849">
        <w:tc>
          <w:tcPr>
            <w:tcW w:w="5994" w:type="dxa"/>
          </w:tcPr>
          <w:p w:rsidR="00DA1849" w:rsidRDefault="00DA1849" w:rsidP="003C093C">
            <w:pPr>
              <w:widowControl w:val="0"/>
              <w:spacing w:line="244" w:lineRule="exact"/>
              <w:ind w:left="106"/>
            </w:pPr>
            <w:r>
              <w:rPr>
                <w:color w:val="000000"/>
              </w:rPr>
              <w:t xml:space="preserve">Принято </w:t>
            </w:r>
          </w:p>
          <w:p w:rsidR="00DA1849" w:rsidRDefault="00DA1849" w:rsidP="003C093C">
            <w:pPr>
              <w:widowControl w:val="0"/>
              <w:spacing w:line="290" w:lineRule="exact"/>
              <w:ind w:left="106"/>
            </w:pPr>
            <w:r>
              <w:rPr>
                <w:color w:val="000000"/>
              </w:rPr>
              <w:t>предметно-методической кафедрой</w:t>
            </w:r>
          </w:p>
          <w:p w:rsidR="00DA1849" w:rsidRDefault="00DA1849" w:rsidP="003C093C">
            <w:pPr>
              <w:widowControl w:val="0"/>
              <w:spacing w:line="290" w:lineRule="exact"/>
              <w:ind w:left="106"/>
            </w:pPr>
            <w:r>
              <w:rPr>
                <w:color w:val="000000"/>
              </w:rPr>
              <w:t>учителей естественнонаучного цикла</w:t>
            </w:r>
          </w:p>
          <w:p w:rsidR="00DA1849" w:rsidRDefault="00DA1849" w:rsidP="003C093C">
            <w:pPr>
              <w:widowControl w:val="0"/>
              <w:spacing w:line="290" w:lineRule="exact"/>
              <w:ind w:left="106"/>
            </w:pPr>
            <w:r>
              <w:rPr>
                <w:color w:val="000000"/>
              </w:rPr>
              <w:t>Протокол №1 от «29 » августа 2019 года</w:t>
            </w:r>
          </w:p>
          <w:p w:rsidR="00DA1849" w:rsidRDefault="00DA1849" w:rsidP="003C093C">
            <w:pPr>
              <w:widowControl w:val="0"/>
              <w:spacing w:line="292" w:lineRule="exact"/>
              <w:ind w:left="106"/>
            </w:pPr>
            <w:r>
              <w:rPr>
                <w:color w:val="000000"/>
              </w:rPr>
              <w:t xml:space="preserve">Руководитель  ___________Т. А. </w:t>
            </w:r>
            <w:proofErr w:type="spellStart"/>
            <w:r>
              <w:rPr>
                <w:color w:val="000000"/>
              </w:rPr>
              <w:t>Оглуздина</w:t>
            </w:r>
            <w:proofErr w:type="spellEnd"/>
          </w:p>
          <w:p w:rsidR="00DA1849" w:rsidRDefault="00DA1849" w:rsidP="003C093C">
            <w:pPr>
              <w:widowControl w:val="0"/>
              <w:spacing w:line="290" w:lineRule="exact"/>
              <w:ind w:left="106"/>
              <w:rPr>
                <w:color w:val="000000"/>
              </w:rPr>
            </w:pPr>
          </w:p>
        </w:tc>
        <w:tc>
          <w:tcPr>
            <w:tcW w:w="4003" w:type="dxa"/>
          </w:tcPr>
          <w:p w:rsidR="00DA1849" w:rsidRDefault="00DA1849" w:rsidP="003C093C">
            <w:pPr>
              <w:ind w:left="106"/>
            </w:pPr>
            <w:r>
              <w:t xml:space="preserve">Утверждаю </w:t>
            </w:r>
          </w:p>
          <w:p w:rsidR="00DA1849" w:rsidRDefault="00DA1849" w:rsidP="003C093C">
            <w:pPr>
              <w:ind w:left="106"/>
            </w:pPr>
            <w:r>
              <w:t>И.о. директора МАОУ «НТГ»</w:t>
            </w:r>
          </w:p>
          <w:p w:rsidR="00DA1849" w:rsidRDefault="00DA1849" w:rsidP="003C093C">
            <w:pPr>
              <w:ind w:left="106"/>
            </w:pPr>
            <w:r>
              <w:t>_______________ Ю.А. Соколова</w:t>
            </w:r>
          </w:p>
          <w:p w:rsidR="00DA1849" w:rsidRDefault="00DA1849" w:rsidP="003C093C">
            <w:pPr>
              <w:widowControl w:val="0"/>
              <w:spacing w:line="290" w:lineRule="exact"/>
              <w:ind w:left="106"/>
            </w:pPr>
            <w:r>
              <w:t>Приказ №</w:t>
            </w:r>
            <w:r>
              <w:rPr>
                <w:u w:val="single"/>
              </w:rPr>
              <w:t xml:space="preserve">165 </w:t>
            </w:r>
            <w:r>
              <w:t>от 30.08.2019 г.</w:t>
            </w:r>
          </w:p>
        </w:tc>
      </w:tr>
    </w:tbl>
    <w:p w:rsidR="006810E0" w:rsidRPr="006810E0" w:rsidRDefault="006810E0" w:rsidP="006810E0">
      <w:pPr>
        <w:widowControl w:val="0"/>
        <w:autoSpaceDE w:val="0"/>
        <w:autoSpaceDN w:val="0"/>
        <w:adjustRightInd w:val="0"/>
        <w:spacing w:line="200" w:lineRule="exact"/>
        <w:rPr>
          <w:rFonts w:eastAsia="Calibri"/>
          <w:color w:val="000000"/>
          <w:sz w:val="22"/>
          <w:szCs w:val="22"/>
        </w:rPr>
      </w:pPr>
    </w:p>
    <w:p w:rsidR="006810E0" w:rsidRPr="006810E0" w:rsidRDefault="006810E0" w:rsidP="006810E0">
      <w:pPr>
        <w:widowControl w:val="0"/>
        <w:autoSpaceDE w:val="0"/>
        <w:autoSpaceDN w:val="0"/>
        <w:adjustRightInd w:val="0"/>
        <w:spacing w:line="200" w:lineRule="exact"/>
        <w:rPr>
          <w:rFonts w:eastAsia="Calibri"/>
          <w:color w:val="000000"/>
          <w:sz w:val="22"/>
          <w:szCs w:val="22"/>
        </w:rPr>
      </w:pPr>
    </w:p>
    <w:p w:rsidR="006810E0" w:rsidRPr="006810E0" w:rsidRDefault="006810E0" w:rsidP="006810E0">
      <w:pPr>
        <w:widowControl w:val="0"/>
        <w:autoSpaceDE w:val="0"/>
        <w:autoSpaceDN w:val="0"/>
        <w:adjustRightInd w:val="0"/>
        <w:spacing w:line="200" w:lineRule="exact"/>
        <w:rPr>
          <w:rFonts w:eastAsia="Calibri"/>
          <w:color w:val="000000"/>
          <w:sz w:val="22"/>
          <w:szCs w:val="22"/>
        </w:rPr>
      </w:pPr>
    </w:p>
    <w:p w:rsidR="006810E0" w:rsidRPr="006810E0" w:rsidRDefault="006810E0" w:rsidP="006810E0">
      <w:pPr>
        <w:widowControl w:val="0"/>
        <w:autoSpaceDE w:val="0"/>
        <w:autoSpaceDN w:val="0"/>
        <w:adjustRightInd w:val="0"/>
        <w:spacing w:line="200" w:lineRule="exact"/>
        <w:rPr>
          <w:rFonts w:eastAsia="Calibri"/>
          <w:color w:val="000000"/>
          <w:sz w:val="22"/>
          <w:szCs w:val="22"/>
        </w:rPr>
      </w:pPr>
    </w:p>
    <w:p w:rsidR="006810E0" w:rsidRPr="006810E0" w:rsidRDefault="006810E0" w:rsidP="006810E0">
      <w:pPr>
        <w:widowControl w:val="0"/>
        <w:autoSpaceDE w:val="0"/>
        <w:autoSpaceDN w:val="0"/>
        <w:adjustRightInd w:val="0"/>
        <w:spacing w:line="200" w:lineRule="exact"/>
        <w:rPr>
          <w:rFonts w:eastAsia="Calibri"/>
          <w:color w:val="000000"/>
          <w:sz w:val="22"/>
          <w:szCs w:val="22"/>
        </w:rPr>
      </w:pPr>
    </w:p>
    <w:p w:rsidR="006810E0" w:rsidRPr="006810E0" w:rsidRDefault="006810E0" w:rsidP="006810E0">
      <w:pPr>
        <w:widowControl w:val="0"/>
        <w:autoSpaceDE w:val="0"/>
        <w:autoSpaceDN w:val="0"/>
        <w:adjustRightInd w:val="0"/>
        <w:spacing w:line="200" w:lineRule="exact"/>
        <w:rPr>
          <w:rFonts w:eastAsia="Calibri"/>
          <w:color w:val="000000"/>
          <w:sz w:val="22"/>
          <w:szCs w:val="22"/>
        </w:rPr>
      </w:pPr>
    </w:p>
    <w:p w:rsidR="006810E0" w:rsidRPr="006810E0" w:rsidRDefault="006810E0" w:rsidP="006810E0">
      <w:pPr>
        <w:widowControl w:val="0"/>
        <w:autoSpaceDE w:val="0"/>
        <w:autoSpaceDN w:val="0"/>
        <w:adjustRightInd w:val="0"/>
        <w:jc w:val="center"/>
        <w:rPr>
          <w:rFonts w:eastAsia="Calibri"/>
          <w:b/>
          <w:bCs/>
          <w:color w:val="000000"/>
          <w:sz w:val="36"/>
          <w:szCs w:val="36"/>
        </w:rPr>
      </w:pPr>
      <w:r w:rsidRPr="006810E0">
        <w:rPr>
          <w:rFonts w:eastAsia="Calibri"/>
          <w:b/>
          <w:bCs/>
          <w:color w:val="000000"/>
          <w:sz w:val="36"/>
          <w:szCs w:val="36"/>
        </w:rPr>
        <w:t xml:space="preserve">Рабочая программа </w:t>
      </w:r>
    </w:p>
    <w:p w:rsidR="006810E0" w:rsidRPr="006810E0" w:rsidRDefault="006810E0" w:rsidP="006810E0">
      <w:pPr>
        <w:widowControl w:val="0"/>
        <w:autoSpaceDE w:val="0"/>
        <w:autoSpaceDN w:val="0"/>
        <w:adjustRightInd w:val="0"/>
        <w:jc w:val="center"/>
        <w:rPr>
          <w:rFonts w:eastAsia="Calibri"/>
          <w:b/>
          <w:bCs/>
          <w:color w:val="000000"/>
          <w:sz w:val="36"/>
          <w:szCs w:val="36"/>
        </w:rPr>
      </w:pPr>
      <w:r w:rsidRPr="006810E0">
        <w:rPr>
          <w:rFonts w:eastAsia="Calibri"/>
          <w:b/>
          <w:bCs/>
          <w:color w:val="000000"/>
          <w:sz w:val="36"/>
          <w:szCs w:val="36"/>
        </w:rPr>
        <w:t xml:space="preserve">по </w:t>
      </w:r>
      <w:r>
        <w:rPr>
          <w:rFonts w:eastAsia="Calibri"/>
          <w:b/>
          <w:bCs/>
          <w:color w:val="000000"/>
          <w:sz w:val="36"/>
          <w:szCs w:val="36"/>
        </w:rPr>
        <w:t>алгебре</w:t>
      </w:r>
    </w:p>
    <w:p w:rsidR="006810E0" w:rsidRPr="006810E0" w:rsidRDefault="005E2AF5" w:rsidP="006810E0">
      <w:pPr>
        <w:widowControl w:val="0"/>
        <w:autoSpaceDE w:val="0"/>
        <w:autoSpaceDN w:val="0"/>
        <w:adjustRightInd w:val="0"/>
        <w:jc w:val="center"/>
        <w:rPr>
          <w:rFonts w:eastAsia="Calibri"/>
          <w:b/>
          <w:bCs/>
          <w:color w:val="000000"/>
          <w:sz w:val="36"/>
          <w:szCs w:val="36"/>
        </w:rPr>
      </w:pPr>
      <w:r>
        <w:rPr>
          <w:rFonts w:eastAsia="Calibri"/>
          <w:b/>
          <w:bCs/>
          <w:color w:val="000000"/>
          <w:sz w:val="36"/>
          <w:szCs w:val="36"/>
        </w:rPr>
        <w:t>7-</w:t>
      </w:r>
      <w:r w:rsidR="006810E0" w:rsidRPr="006810E0">
        <w:rPr>
          <w:rFonts w:eastAsia="Calibri"/>
          <w:b/>
          <w:bCs/>
          <w:color w:val="000000"/>
          <w:sz w:val="36"/>
          <w:szCs w:val="36"/>
        </w:rPr>
        <w:t xml:space="preserve"> </w:t>
      </w:r>
      <w:r w:rsidR="00567C3A">
        <w:rPr>
          <w:rFonts w:eastAsia="Calibri"/>
          <w:b/>
          <w:bCs/>
          <w:color w:val="000000"/>
          <w:sz w:val="36"/>
          <w:szCs w:val="36"/>
        </w:rPr>
        <w:t>9</w:t>
      </w:r>
      <w:r w:rsidR="006810E0" w:rsidRPr="006810E0">
        <w:rPr>
          <w:rFonts w:eastAsia="Calibri"/>
          <w:b/>
          <w:bCs/>
          <w:color w:val="000000"/>
          <w:sz w:val="36"/>
          <w:szCs w:val="36"/>
        </w:rPr>
        <w:t xml:space="preserve"> класс</w:t>
      </w:r>
    </w:p>
    <w:p w:rsidR="006810E0" w:rsidRPr="006810E0" w:rsidRDefault="006810E0" w:rsidP="006810E0">
      <w:pPr>
        <w:widowControl w:val="0"/>
        <w:autoSpaceDE w:val="0"/>
        <w:autoSpaceDN w:val="0"/>
        <w:adjustRightInd w:val="0"/>
        <w:jc w:val="center"/>
        <w:rPr>
          <w:rFonts w:eastAsia="Calibri"/>
        </w:rPr>
      </w:pPr>
    </w:p>
    <w:p w:rsidR="006810E0" w:rsidRPr="006810E0" w:rsidRDefault="006810E0" w:rsidP="006810E0">
      <w:pPr>
        <w:widowControl w:val="0"/>
        <w:autoSpaceDE w:val="0"/>
        <w:autoSpaceDN w:val="0"/>
        <w:adjustRightInd w:val="0"/>
        <w:jc w:val="center"/>
        <w:rPr>
          <w:rFonts w:eastAsia="Calibri"/>
        </w:rPr>
      </w:pPr>
    </w:p>
    <w:p w:rsidR="006810E0" w:rsidRPr="006810E0" w:rsidRDefault="006810E0" w:rsidP="006810E0">
      <w:pPr>
        <w:widowControl w:val="0"/>
        <w:autoSpaceDE w:val="0"/>
        <w:autoSpaceDN w:val="0"/>
        <w:adjustRightInd w:val="0"/>
        <w:spacing w:line="200" w:lineRule="exact"/>
        <w:jc w:val="center"/>
        <w:rPr>
          <w:rFonts w:eastAsia="Calibri"/>
        </w:rPr>
      </w:pPr>
    </w:p>
    <w:p w:rsidR="006810E0" w:rsidRPr="006810E0" w:rsidRDefault="006810E0" w:rsidP="006810E0">
      <w:pPr>
        <w:widowControl w:val="0"/>
        <w:autoSpaceDE w:val="0"/>
        <w:autoSpaceDN w:val="0"/>
        <w:adjustRightInd w:val="0"/>
        <w:spacing w:line="200" w:lineRule="exact"/>
        <w:rPr>
          <w:rFonts w:eastAsia="Calibri"/>
        </w:rPr>
      </w:pPr>
    </w:p>
    <w:p w:rsidR="006810E0" w:rsidRPr="006810E0" w:rsidRDefault="006810E0" w:rsidP="006810E0">
      <w:pPr>
        <w:widowControl w:val="0"/>
        <w:autoSpaceDE w:val="0"/>
        <w:autoSpaceDN w:val="0"/>
        <w:adjustRightInd w:val="0"/>
        <w:spacing w:line="200" w:lineRule="exact"/>
        <w:rPr>
          <w:rFonts w:eastAsia="Calibri"/>
        </w:rPr>
      </w:pPr>
    </w:p>
    <w:p w:rsidR="006810E0" w:rsidRPr="006810E0" w:rsidRDefault="006810E0" w:rsidP="006810E0">
      <w:pPr>
        <w:widowControl w:val="0"/>
        <w:autoSpaceDE w:val="0"/>
        <w:autoSpaceDN w:val="0"/>
        <w:adjustRightInd w:val="0"/>
        <w:spacing w:line="200" w:lineRule="exact"/>
        <w:rPr>
          <w:rFonts w:eastAsia="Calibri"/>
        </w:rPr>
      </w:pPr>
    </w:p>
    <w:p w:rsidR="006810E0" w:rsidRPr="006810E0" w:rsidRDefault="006810E0" w:rsidP="006810E0">
      <w:pPr>
        <w:widowControl w:val="0"/>
        <w:autoSpaceDE w:val="0"/>
        <w:autoSpaceDN w:val="0"/>
        <w:adjustRightInd w:val="0"/>
        <w:spacing w:line="200" w:lineRule="exact"/>
        <w:rPr>
          <w:rFonts w:eastAsia="Calibri"/>
        </w:rPr>
      </w:pPr>
    </w:p>
    <w:p w:rsidR="006810E0" w:rsidRPr="006810E0" w:rsidRDefault="006810E0" w:rsidP="006810E0">
      <w:pPr>
        <w:widowControl w:val="0"/>
        <w:autoSpaceDE w:val="0"/>
        <w:autoSpaceDN w:val="0"/>
        <w:adjustRightInd w:val="0"/>
        <w:spacing w:line="200" w:lineRule="exact"/>
        <w:rPr>
          <w:rFonts w:eastAsia="Calibri"/>
        </w:rPr>
      </w:pPr>
    </w:p>
    <w:p w:rsidR="006810E0" w:rsidRPr="006810E0" w:rsidRDefault="006810E0" w:rsidP="006810E0">
      <w:pPr>
        <w:widowControl w:val="0"/>
        <w:autoSpaceDE w:val="0"/>
        <w:autoSpaceDN w:val="0"/>
        <w:adjustRightInd w:val="0"/>
        <w:spacing w:line="200" w:lineRule="exact"/>
        <w:rPr>
          <w:rFonts w:eastAsia="Calibri"/>
        </w:rPr>
      </w:pPr>
    </w:p>
    <w:p w:rsidR="006810E0" w:rsidRPr="006810E0" w:rsidRDefault="006810E0" w:rsidP="006810E0">
      <w:pPr>
        <w:widowControl w:val="0"/>
        <w:autoSpaceDE w:val="0"/>
        <w:autoSpaceDN w:val="0"/>
        <w:adjustRightInd w:val="0"/>
        <w:spacing w:line="200" w:lineRule="exact"/>
        <w:rPr>
          <w:rFonts w:eastAsia="Calibri"/>
        </w:rPr>
      </w:pPr>
    </w:p>
    <w:p w:rsidR="006810E0" w:rsidRPr="006810E0" w:rsidRDefault="006810E0" w:rsidP="006810E0">
      <w:pPr>
        <w:widowControl w:val="0"/>
        <w:autoSpaceDE w:val="0"/>
        <w:autoSpaceDN w:val="0"/>
        <w:adjustRightInd w:val="0"/>
        <w:spacing w:line="200" w:lineRule="exact"/>
        <w:rPr>
          <w:rFonts w:eastAsia="Calibri"/>
        </w:rPr>
      </w:pPr>
    </w:p>
    <w:p w:rsidR="006810E0" w:rsidRPr="006810E0" w:rsidRDefault="006810E0" w:rsidP="006810E0">
      <w:pPr>
        <w:widowControl w:val="0"/>
        <w:autoSpaceDE w:val="0"/>
        <w:autoSpaceDN w:val="0"/>
        <w:adjustRightInd w:val="0"/>
        <w:spacing w:line="254" w:lineRule="exact"/>
        <w:rPr>
          <w:rFonts w:eastAsia="Calibri"/>
        </w:rPr>
      </w:pPr>
    </w:p>
    <w:p w:rsidR="00B2420F" w:rsidRDefault="00B2420F" w:rsidP="00B2420F">
      <w:pPr>
        <w:jc w:val="right"/>
      </w:pPr>
      <w:r>
        <w:t>Составители</w:t>
      </w:r>
      <w:r w:rsidRPr="00B713F1">
        <w:t xml:space="preserve"> программы:</w:t>
      </w:r>
    </w:p>
    <w:p w:rsidR="00B2420F" w:rsidRDefault="00B2420F" w:rsidP="00B2420F">
      <w:pPr>
        <w:jc w:val="right"/>
      </w:pPr>
      <w:proofErr w:type="spellStart"/>
      <w:r>
        <w:t>Оглуздина</w:t>
      </w:r>
      <w:proofErr w:type="spellEnd"/>
      <w:r>
        <w:t xml:space="preserve"> Татьяна Анатольевна,</w:t>
      </w:r>
    </w:p>
    <w:p w:rsidR="00B2420F" w:rsidRDefault="00B2420F" w:rsidP="00B2420F">
      <w:pPr>
        <w:jc w:val="right"/>
      </w:pPr>
      <w:r>
        <w:t>Бондарева Наталья Вадимовна,</w:t>
      </w:r>
    </w:p>
    <w:p w:rsidR="00B2420F" w:rsidRPr="00B713F1" w:rsidRDefault="00B2420F" w:rsidP="00B2420F">
      <w:pPr>
        <w:jc w:val="right"/>
      </w:pPr>
      <w:r w:rsidRPr="00B713F1">
        <w:t>учител</w:t>
      </w:r>
      <w:r>
        <w:t>я</w:t>
      </w:r>
      <w:r w:rsidRPr="00B713F1">
        <w:t xml:space="preserve"> математики</w:t>
      </w:r>
    </w:p>
    <w:p w:rsidR="00B2420F" w:rsidRPr="00B713F1" w:rsidRDefault="00B2420F" w:rsidP="00B2420F">
      <w:pPr>
        <w:jc w:val="right"/>
      </w:pPr>
      <w:r w:rsidRPr="00B713F1">
        <w:t>первой</w:t>
      </w:r>
      <w:r w:rsidR="00DA1849">
        <w:t xml:space="preserve"> квалификационной </w:t>
      </w:r>
      <w:r w:rsidRPr="00B713F1">
        <w:t xml:space="preserve"> категории</w:t>
      </w:r>
    </w:p>
    <w:p w:rsidR="005E2AF5" w:rsidRPr="005E2AF5" w:rsidRDefault="005E2AF5" w:rsidP="005E2AF5">
      <w:pPr>
        <w:widowControl w:val="0"/>
        <w:autoSpaceDE w:val="0"/>
        <w:autoSpaceDN w:val="0"/>
        <w:adjustRightInd w:val="0"/>
        <w:spacing w:line="310" w:lineRule="exact"/>
        <w:ind w:left="1274"/>
        <w:jc w:val="right"/>
        <w:rPr>
          <w:rFonts w:eastAsia="Calibri"/>
          <w:color w:val="000000"/>
        </w:rPr>
      </w:pPr>
    </w:p>
    <w:p w:rsidR="006810E0" w:rsidRPr="006810E0" w:rsidRDefault="006810E0" w:rsidP="006810E0">
      <w:pPr>
        <w:widowControl w:val="0"/>
        <w:autoSpaceDE w:val="0"/>
        <w:autoSpaceDN w:val="0"/>
        <w:adjustRightInd w:val="0"/>
        <w:spacing w:line="200" w:lineRule="exact"/>
        <w:jc w:val="right"/>
        <w:rPr>
          <w:rFonts w:eastAsia="Calibri"/>
        </w:rPr>
      </w:pPr>
    </w:p>
    <w:p w:rsidR="006810E0" w:rsidRPr="006810E0" w:rsidRDefault="006810E0" w:rsidP="006810E0">
      <w:pPr>
        <w:widowControl w:val="0"/>
        <w:autoSpaceDE w:val="0"/>
        <w:autoSpaceDN w:val="0"/>
        <w:adjustRightInd w:val="0"/>
        <w:spacing w:line="200" w:lineRule="exact"/>
        <w:rPr>
          <w:rFonts w:eastAsia="Calibri"/>
        </w:rPr>
      </w:pPr>
    </w:p>
    <w:p w:rsidR="006810E0" w:rsidRPr="006810E0" w:rsidRDefault="006810E0" w:rsidP="006810E0">
      <w:pPr>
        <w:widowControl w:val="0"/>
        <w:autoSpaceDE w:val="0"/>
        <w:autoSpaceDN w:val="0"/>
        <w:adjustRightInd w:val="0"/>
        <w:spacing w:line="200" w:lineRule="exact"/>
        <w:rPr>
          <w:rFonts w:eastAsia="Calibri"/>
        </w:rPr>
      </w:pPr>
    </w:p>
    <w:p w:rsidR="006810E0" w:rsidRPr="006810E0" w:rsidRDefault="006810E0" w:rsidP="006810E0">
      <w:pPr>
        <w:widowControl w:val="0"/>
        <w:autoSpaceDE w:val="0"/>
        <w:autoSpaceDN w:val="0"/>
        <w:adjustRightInd w:val="0"/>
        <w:spacing w:line="200" w:lineRule="exact"/>
        <w:rPr>
          <w:rFonts w:eastAsia="Calibri"/>
        </w:rPr>
      </w:pPr>
    </w:p>
    <w:p w:rsidR="006810E0" w:rsidRPr="006810E0" w:rsidRDefault="006810E0" w:rsidP="006810E0">
      <w:pPr>
        <w:widowControl w:val="0"/>
        <w:autoSpaceDE w:val="0"/>
        <w:autoSpaceDN w:val="0"/>
        <w:adjustRightInd w:val="0"/>
        <w:spacing w:line="200" w:lineRule="exact"/>
        <w:rPr>
          <w:rFonts w:eastAsia="Calibri"/>
        </w:rPr>
      </w:pPr>
    </w:p>
    <w:p w:rsidR="006810E0" w:rsidRPr="006810E0" w:rsidRDefault="006810E0" w:rsidP="006810E0">
      <w:pPr>
        <w:widowControl w:val="0"/>
        <w:autoSpaceDE w:val="0"/>
        <w:autoSpaceDN w:val="0"/>
        <w:adjustRightInd w:val="0"/>
        <w:spacing w:line="200" w:lineRule="exact"/>
        <w:rPr>
          <w:rFonts w:eastAsia="Calibri"/>
        </w:rPr>
      </w:pPr>
    </w:p>
    <w:p w:rsidR="006810E0" w:rsidRPr="006810E0" w:rsidRDefault="006810E0" w:rsidP="006810E0">
      <w:pPr>
        <w:widowControl w:val="0"/>
        <w:autoSpaceDE w:val="0"/>
        <w:autoSpaceDN w:val="0"/>
        <w:adjustRightInd w:val="0"/>
        <w:spacing w:line="200" w:lineRule="exact"/>
        <w:rPr>
          <w:rFonts w:eastAsia="Calibri"/>
        </w:rPr>
      </w:pPr>
    </w:p>
    <w:p w:rsidR="006810E0" w:rsidRPr="006810E0" w:rsidRDefault="006810E0" w:rsidP="006810E0">
      <w:pPr>
        <w:widowControl w:val="0"/>
        <w:autoSpaceDE w:val="0"/>
        <w:autoSpaceDN w:val="0"/>
        <w:adjustRightInd w:val="0"/>
        <w:spacing w:line="200" w:lineRule="exact"/>
        <w:rPr>
          <w:rFonts w:eastAsia="Calibri"/>
        </w:rPr>
      </w:pPr>
    </w:p>
    <w:p w:rsidR="006810E0" w:rsidRPr="006810E0" w:rsidRDefault="006810E0" w:rsidP="006810E0">
      <w:pPr>
        <w:widowControl w:val="0"/>
        <w:autoSpaceDE w:val="0"/>
        <w:autoSpaceDN w:val="0"/>
        <w:adjustRightInd w:val="0"/>
        <w:spacing w:line="200" w:lineRule="exact"/>
        <w:rPr>
          <w:rFonts w:eastAsia="Calibri"/>
        </w:rPr>
      </w:pPr>
    </w:p>
    <w:p w:rsidR="006810E0" w:rsidRPr="006810E0" w:rsidRDefault="006810E0" w:rsidP="006810E0">
      <w:pPr>
        <w:widowControl w:val="0"/>
        <w:autoSpaceDE w:val="0"/>
        <w:autoSpaceDN w:val="0"/>
        <w:adjustRightInd w:val="0"/>
        <w:spacing w:line="200" w:lineRule="exact"/>
        <w:rPr>
          <w:rFonts w:eastAsia="Calibri"/>
        </w:rPr>
      </w:pPr>
    </w:p>
    <w:p w:rsidR="006810E0" w:rsidRPr="006810E0" w:rsidRDefault="006810E0" w:rsidP="006810E0">
      <w:pPr>
        <w:widowControl w:val="0"/>
        <w:autoSpaceDE w:val="0"/>
        <w:autoSpaceDN w:val="0"/>
        <w:adjustRightInd w:val="0"/>
        <w:spacing w:line="200" w:lineRule="exact"/>
        <w:rPr>
          <w:rFonts w:eastAsia="Calibri"/>
        </w:rPr>
      </w:pPr>
    </w:p>
    <w:p w:rsidR="006810E0" w:rsidRPr="006810E0" w:rsidRDefault="006810E0" w:rsidP="006810E0">
      <w:pPr>
        <w:widowControl w:val="0"/>
        <w:autoSpaceDE w:val="0"/>
        <w:autoSpaceDN w:val="0"/>
        <w:adjustRightInd w:val="0"/>
        <w:spacing w:line="200" w:lineRule="exact"/>
        <w:rPr>
          <w:rFonts w:eastAsia="Calibri"/>
        </w:rPr>
      </w:pPr>
    </w:p>
    <w:p w:rsidR="006810E0" w:rsidRPr="006810E0" w:rsidRDefault="006810E0" w:rsidP="006810E0">
      <w:pPr>
        <w:widowControl w:val="0"/>
        <w:autoSpaceDE w:val="0"/>
        <w:autoSpaceDN w:val="0"/>
        <w:adjustRightInd w:val="0"/>
        <w:spacing w:line="200" w:lineRule="exact"/>
        <w:rPr>
          <w:rFonts w:eastAsia="Calibri"/>
        </w:rPr>
      </w:pPr>
    </w:p>
    <w:p w:rsidR="006810E0" w:rsidRPr="006810E0" w:rsidRDefault="006810E0" w:rsidP="006810E0">
      <w:pPr>
        <w:widowControl w:val="0"/>
        <w:autoSpaceDE w:val="0"/>
        <w:autoSpaceDN w:val="0"/>
        <w:adjustRightInd w:val="0"/>
        <w:spacing w:line="324" w:lineRule="exact"/>
        <w:rPr>
          <w:rFonts w:eastAsia="Calibri"/>
        </w:rPr>
      </w:pPr>
    </w:p>
    <w:p w:rsidR="006810E0" w:rsidRPr="00C4321D" w:rsidRDefault="006810E0" w:rsidP="006810E0">
      <w:pPr>
        <w:widowControl w:val="0"/>
        <w:autoSpaceDE w:val="0"/>
        <w:autoSpaceDN w:val="0"/>
        <w:adjustRightInd w:val="0"/>
        <w:spacing w:line="353" w:lineRule="exact"/>
        <w:jc w:val="center"/>
        <w:rPr>
          <w:rFonts w:eastAsia="Calibri"/>
          <w:bCs/>
          <w:color w:val="000000"/>
        </w:rPr>
      </w:pPr>
      <w:r w:rsidRPr="00C4321D">
        <w:rPr>
          <w:rFonts w:eastAsia="Calibri"/>
          <w:bCs/>
          <w:color w:val="000000"/>
        </w:rPr>
        <w:t>Нижняя Тура</w:t>
      </w:r>
    </w:p>
    <w:p w:rsidR="006810E0" w:rsidRPr="00C4321D" w:rsidRDefault="006810E0" w:rsidP="006810E0">
      <w:pPr>
        <w:spacing w:after="200" w:line="276" w:lineRule="auto"/>
        <w:jc w:val="center"/>
        <w:rPr>
          <w:rFonts w:ascii="Calibri" w:eastAsia="Calibri" w:hAnsi="Calibri" w:cs="Calibri"/>
        </w:rPr>
      </w:pPr>
      <w:r w:rsidRPr="00C4321D">
        <w:rPr>
          <w:rFonts w:eastAsia="Calibri"/>
          <w:bCs/>
          <w:color w:val="000000"/>
        </w:rPr>
        <w:t>201</w:t>
      </w:r>
      <w:r w:rsidR="00DA1849">
        <w:rPr>
          <w:rFonts w:eastAsia="Calibri"/>
          <w:bCs/>
          <w:color w:val="000000"/>
        </w:rPr>
        <w:t>9</w:t>
      </w:r>
      <w:r w:rsidRPr="00C4321D">
        <w:rPr>
          <w:rFonts w:eastAsia="Calibri"/>
          <w:bCs/>
          <w:color w:val="000000"/>
        </w:rPr>
        <w:t xml:space="preserve"> год</w:t>
      </w:r>
    </w:p>
    <w:p w:rsidR="00DA1849" w:rsidRPr="007C6A8A" w:rsidRDefault="00DA1849" w:rsidP="00DA1849">
      <w:pPr>
        <w:pageBreakBefore/>
        <w:ind w:firstLine="709"/>
        <w:rPr>
          <w:b/>
        </w:rPr>
      </w:pPr>
      <w:r w:rsidRPr="007C6A8A">
        <w:rPr>
          <w:b/>
        </w:rPr>
        <w:lastRenderedPageBreak/>
        <w:t>Содержание.</w:t>
      </w:r>
    </w:p>
    <w:tbl>
      <w:tblPr>
        <w:tblW w:w="0" w:type="auto"/>
        <w:tblInd w:w="8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88" w:type="dxa"/>
        </w:tblCellMar>
        <w:tblLook w:val="0000"/>
      </w:tblPr>
      <w:tblGrid>
        <w:gridCol w:w="709"/>
        <w:gridCol w:w="8930"/>
        <w:gridCol w:w="657"/>
      </w:tblGrid>
      <w:tr w:rsidR="00DA1849" w:rsidRPr="007C6A8A" w:rsidTr="003C093C">
        <w:trPr>
          <w:trHeight w:val="343"/>
        </w:trPr>
        <w:tc>
          <w:tcPr>
            <w:tcW w:w="709" w:type="dxa"/>
            <w:shd w:val="clear" w:color="auto" w:fill="FFFFFF"/>
          </w:tcPr>
          <w:p w:rsidR="00DA1849" w:rsidRPr="000C6D32" w:rsidRDefault="00DA1849" w:rsidP="003C093C">
            <w:pPr>
              <w:rPr>
                <w:b/>
              </w:rPr>
            </w:pPr>
            <w:r w:rsidRPr="000C6D32">
              <w:rPr>
                <w:b/>
              </w:rPr>
              <w:t>1.</w:t>
            </w:r>
          </w:p>
        </w:tc>
        <w:tc>
          <w:tcPr>
            <w:tcW w:w="8930" w:type="dxa"/>
            <w:shd w:val="clear" w:color="auto" w:fill="FFFFFF"/>
          </w:tcPr>
          <w:p w:rsidR="00DA1849" w:rsidRPr="007C6A8A" w:rsidRDefault="00DA1849" w:rsidP="003C093C">
            <w:pPr>
              <w:pStyle w:val="TimesNewRoman"/>
              <w:spacing w:after="0" w:line="240" w:lineRule="auto"/>
              <w:ind w:firstLine="0"/>
              <w:rPr>
                <w:rFonts w:cs="Times New Roman"/>
              </w:rPr>
            </w:pPr>
            <w:r w:rsidRPr="007C6A8A">
              <w:rPr>
                <w:rFonts w:cs="Times New Roman"/>
              </w:rPr>
              <w:t>Планируемые предметные результаты освоения конкретного учебного предмета, курса</w:t>
            </w:r>
          </w:p>
        </w:tc>
        <w:tc>
          <w:tcPr>
            <w:tcW w:w="657" w:type="dxa"/>
            <w:shd w:val="clear" w:color="auto" w:fill="FFFFFF"/>
          </w:tcPr>
          <w:p w:rsidR="00DA1849" w:rsidRPr="007C6A8A" w:rsidRDefault="00DA1849" w:rsidP="003C093C">
            <w:r>
              <w:t>3</w:t>
            </w:r>
          </w:p>
        </w:tc>
      </w:tr>
      <w:tr w:rsidR="00DA1849" w:rsidRPr="007C6A8A" w:rsidTr="003C093C">
        <w:trPr>
          <w:trHeight w:val="343"/>
        </w:trPr>
        <w:tc>
          <w:tcPr>
            <w:tcW w:w="709" w:type="dxa"/>
            <w:shd w:val="clear" w:color="auto" w:fill="FFFFFF"/>
          </w:tcPr>
          <w:p w:rsidR="00DA1849" w:rsidRPr="000C6D32" w:rsidRDefault="00DA1849" w:rsidP="003C093C">
            <w:pPr>
              <w:rPr>
                <w:b/>
              </w:rPr>
            </w:pPr>
            <w:r w:rsidRPr="000C6D32">
              <w:rPr>
                <w:b/>
              </w:rPr>
              <w:t>2.</w:t>
            </w:r>
          </w:p>
        </w:tc>
        <w:tc>
          <w:tcPr>
            <w:tcW w:w="8930" w:type="dxa"/>
            <w:shd w:val="clear" w:color="auto" w:fill="FFFFFF"/>
          </w:tcPr>
          <w:p w:rsidR="00DA1849" w:rsidRPr="007C6A8A" w:rsidRDefault="00DA1849" w:rsidP="003C093C">
            <w:pPr>
              <w:pStyle w:val="TimesNewRoman"/>
              <w:spacing w:after="0" w:line="240" w:lineRule="auto"/>
              <w:ind w:firstLine="0"/>
              <w:rPr>
                <w:rFonts w:cs="Times New Roman"/>
              </w:rPr>
            </w:pPr>
            <w:r w:rsidRPr="007C6A8A">
              <w:rPr>
                <w:rFonts w:cs="Times New Roman"/>
              </w:rPr>
              <w:t>Содержание учебного предмета с указанием форм организации учебных занятий, основных видов учебной деятельности</w:t>
            </w:r>
          </w:p>
        </w:tc>
        <w:tc>
          <w:tcPr>
            <w:tcW w:w="657" w:type="dxa"/>
            <w:shd w:val="clear" w:color="auto" w:fill="FFFFFF"/>
          </w:tcPr>
          <w:p w:rsidR="00DA1849" w:rsidRPr="007C6A8A" w:rsidRDefault="00DA1849" w:rsidP="003C093C">
            <w:r>
              <w:t>14</w:t>
            </w:r>
          </w:p>
        </w:tc>
      </w:tr>
      <w:tr w:rsidR="00DA1849" w:rsidRPr="007C6A8A" w:rsidTr="003C093C">
        <w:trPr>
          <w:trHeight w:val="365"/>
        </w:trPr>
        <w:tc>
          <w:tcPr>
            <w:tcW w:w="709" w:type="dxa"/>
            <w:shd w:val="clear" w:color="auto" w:fill="FFFFFF"/>
          </w:tcPr>
          <w:p w:rsidR="00DA1849" w:rsidRPr="000C6D32" w:rsidRDefault="00DA1849" w:rsidP="003C093C">
            <w:pPr>
              <w:rPr>
                <w:b/>
              </w:rPr>
            </w:pPr>
            <w:r w:rsidRPr="000C6D32">
              <w:rPr>
                <w:b/>
              </w:rPr>
              <w:t>3.</w:t>
            </w:r>
          </w:p>
        </w:tc>
        <w:tc>
          <w:tcPr>
            <w:tcW w:w="8930" w:type="dxa"/>
            <w:shd w:val="clear" w:color="auto" w:fill="FFFFFF"/>
          </w:tcPr>
          <w:p w:rsidR="00DA1849" w:rsidRPr="007C6A8A" w:rsidRDefault="00DA1849" w:rsidP="003C093C">
            <w:pPr>
              <w:pStyle w:val="TimesNewRoman"/>
              <w:spacing w:after="0" w:line="240" w:lineRule="auto"/>
              <w:ind w:firstLine="0"/>
              <w:rPr>
                <w:rFonts w:cs="Times New Roman"/>
              </w:rPr>
            </w:pPr>
            <w:r>
              <w:rPr>
                <w:rFonts w:cs="Times New Roman"/>
              </w:rPr>
              <w:t>Т</w:t>
            </w:r>
            <w:r w:rsidRPr="007C6A8A">
              <w:rPr>
                <w:rFonts w:cs="Times New Roman"/>
              </w:rPr>
              <w:t>ематическое планирование с указанием количества часов, отводимых на освоение каждой темы.</w:t>
            </w:r>
          </w:p>
        </w:tc>
        <w:tc>
          <w:tcPr>
            <w:tcW w:w="657" w:type="dxa"/>
            <w:shd w:val="clear" w:color="auto" w:fill="FFFFFF"/>
          </w:tcPr>
          <w:p w:rsidR="00DA1849" w:rsidRPr="007C6A8A" w:rsidRDefault="00DA1849" w:rsidP="003C093C">
            <w:r>
              <w:t>21</w:t>
            </w:r>
          </w:p>
        </w:tc>
      </w:tr>
    </w:tbl>
    <w:p w:rsidR="00FC1BBE" w:rsidRDefault="00B816EE" w:rsidP="00DA1849">
      <w:pPr>
        <w:tabs>
          <w:tab w:val="left" w:pos="10206"/>
        </w:tabs>
        <w:ind w:firstLine="567"/>
        <w:jc w:val="center"/>
        <w:rPr>
          <w:b/>
        </w:rPr>
      </w:pPr>
      <w:r w:rsidRPr="002E5CFB">
        <w:rPr>
          <w:rFonts w:eastAsia="Calibri"/>
        </w:rPr>
        <w:br w:type="page"/>
      </w:r>
      <w:r w:rsidR="00DA1849" w:rsidRPr="00DA1849">
        <w:rPr>
          <w:b/>
        </w:rPr>
        <w:lastRenderedPageBreak/>
        <w:t>Планируемые предметные результаты освоения конкретного учебного предмета, курса</w:t>
      </w:r>
    </w:p>
    <w:p w:rsidR="00DA1849" w:rsidRPr="00DA1849" w:rsidRDefault="00DA1849" w:rsidP="00DA1849">
      <w:pPr>
        <w:tabs>
          <w:tab w:val="left" w:pos="10206"/>
        </w:tabs>
        <w:ind w:firstLine="567"/>
        <w:jc w:val="center"/>
        <w:rPr>
          <w:b/>
        </w:rPr>
      </w:pPr>
    </w:p>
    <w:p w:rsidR="00DA1849" w:rsidRDefault="00DA1849" w:rsidP="00DA1849">
      <w:pPr>
        <w:pStyle w:val="1"/>
        <w:tabs>
          <w:tab w:val="left" w:pos="10206"/>
        </w:tabs>
        <w:spacing w:before="0" w:line="240" w:lineRule="auto"/>
        <w:ind w:firstLine="567"/>
        <w:jc w:val="center"/>
        <w:rPr>
          <w:rFonts w:ascii="Times New Roman" w:hAnsi="Times New Roman"/>
          <w:color w:val="auto"/>
          <w:sz w:val="24"/>
          <w:szCs w:val="24"/>
          <w:lang w:val="ru-RU"/>
        </w:rPr>
      </w:pPr>
      <w:r w:rsidRPr="005B3079">
        <w:rPr>
          <w:rFonts w:ascii="Times New Roman" w:hAnsi="Times New Roman"/>
          <w:color w:val="auto"/>
          <w:sz w:val="24"/>
          <w:szCs w:val="24"/>
          <w:lang w:val="ru-RU"/>
        </w:rPr>
        <w:t>Планируемые результаты обучения и освоения</w:t>
      </w:r>
      <w:r w:rsidRPr="005B3079">
        <w:rPr>
          <w:rFonts w:ascii="Times New Roman" w:hAnsi="Times New Roman"/>
          <w:color w:val="auto"/>
          <w:sz w:val="24"/>
          <w:szCs w:val="24"/>
          <w:lang w:val="ru-RU"/>
        </w:rPr>
        <w:br/>
        <w:t xml:space="preserve"> содержания курса алгебры 7-9 класса</w:t>
      </w:r>
    </w:p>
    <w:p w:rsidR="00DA1849" w:rsidRDefault="00DA1849" w:rsidP="00DA1849">
      <w:pPr>
        <w:ind w:firstLine="454"/>
        <w:jc w:val="both"/>
      </w:pPr>
    </w:p>
    <w:p w:rsidR="00DA1849" w:rsidRPr="002E5CFB" w:rsidRDefault="00DA1849" w:rsidP="00DA1849">
      <w:pPr>
        <w:ind w:firstLine="454"/>
        <w:jc w:val="both"/>
      </w:pPr>
      <w:r w:rsidRPr="002E5CFB">
        <w:t>На ступени основного общего образования устанавливаются планируемые результаты освоения:</w:t>
      </w:r>
    </w:p>
    <w:p w:rsidR="00DA1849" w:rsidRPr="002E5CFB" w:rsidRDefault="00DA1849" w:rsidP="00DA1849">
      <w:pPr>
        <w:ind w:firstLine="454"/>
        <w:jc w:val="both"/>
      </w:pPr>
      <w:r w:rsidRPr="002E5CFB">
        <w:t xml:space="preserve">• четырёх междисциплинарных учебных программ </w:t>
      </w:r>
    </w:p>
    <w:p w:rsidR="00DA1849" w:rsidRPr="002E5CFB" w:rsidRDefault="00DA1849" w:rsidP="00DA1849">
      <w:pPr>
        <w:ind w:firstLine="993"/>
        <w:jc w:val="both"/>
      </w:pPr>
      <w:r w:rsidRPr="002E5CFB">
        <w:t>1. «Формирование универсальных учебных действий»,</w:t>
      </w:r>
    </w:p>
    <w:p w:rsidR="00DA1849" w:rsidRPr="002E5CFB" w:rsidRDefault="00DA1849" w:rsidP="00DA1849">
      <w:pPr>
        <w:ind w:firstLine="993"/>
        <w:jc w:val="both"/>
      </w:pPr>
      <w:r w:rsidRPr="002E5CFB">
        <w:t xml:space="preserve">2. «Формирование </w:t>
      </w:r>
      <w:proofErr w:type="spellStart"/>
      <w:r w:rsidRPr="002E5CFB">
        <w:t>ИКТ-компетентности</w:t>
      </w:r>
      <w:proofErr w:type="spellEnd"/>
      <w:r w:rsidRPr="002E5CFB">
        <w:t xml:space="preserve"> </w:t>
      </w:r>
      <w:proofErr w:type="gramStart"/>
      <w:r w:rsidRPr="002E5CFB">
        <w:t>обучающихся</w:t>
      </w:r>
      <w:proofErr w:type="gramEnd"/>
      <w:r w:rsidRPr="002E5CFB">
        <w:t xml:space="preserve">», </w:t>
      </w:r>
    </w:p>
    <w:p w:rsidR="00DA1849" w:rsidRPr="002E5CFB" w:rsidRDefault="00DA1849" w:rsidP="00DA1849">
      <w:pPr>
        <w:ind w:firstLine="993"/>
        <w:jc w:val="both"/>
      </w:pPr>
      <w:r w:rsidRPr="002E5CFB">
        <w:t xml:space="preserve">3. «Основы учебно-исследовательской и проектной деятельности» </w:t>
      </w:r>
    </w:p>
    <w:p w:rsidR="00DA1849" w:rsidRPr="002E5CFB" w:rsidRDefault="00DA1849" w:rsidP="00DA1849">
      <w:pPr>
        <w:ind w:firstLine="993"/>
        <w:jc w:val="both"/>
      </w:pPr>
      <w:r w:rsidRPr="002E5CFB">
        <w:t>4.  «Основы смыслового чтения и работа с текстом»;</w:t>
      </w:r>
    </w:p>
    <w:p w:rsidR="00DA1849" w:rsidRPr="002E5CFB" w:rsidRDefault="00DA1849" w:rsidP="00DA1849">
      <w:pPr>
        <w:ind w:firstLine="454"/>
        <w:jc w:val="both"/>
        <w:rPr>
          <w:rStyle w:val="332"/>
          <w:b w:val="0"/>
          <w:i w:val="0"/>
          <w:sz w:val="24"/>
          <w:szCs w:val="24"/>
        </w:rPr>
      </w:pPr>
      <w:r w:rsidRPr="002E5CFB">
        <w:rPr>
          <w:rStyle w:val="332"/>
          <w:b w:val="0"/>
          <w:i w:val="0"/>
          <w:sz w:val="24"/>
          <w:szCs w:val="24"/>
        </w:rPr>
        <w:t>• учебной  программы по  предмету «Алгебра»</w:t>
      </w:r>
    </w:p>
    <w:p w:rsidR="00DA1849" w:rsidRPr="002E5CFB" w:rsidRDefault="00DA1849" w:rsidP="00DA1849">
      <w:pPr>
        <w:jc w:val="center"/>
        <w:rPr>
          <w:b/>
        </w:rPr>
      </w:pPr>
    </w:p>
    <w:p w:rsidR="00DA1849" w:rsidRPr="002E5CFB" w:rsidRDefault="00DA1849" w:rsidP="00DA1849">
      <w:pPr>
        <w:ind w:left="360"/>
        <w:jc w:val="center"/>
        <w:rPr>
          <w:b/>
        </w:rPr>
      </w:pPr>
      <w:r w:rsidRPr="002E5CFB">
        <w:rPr>
          <w:b/>
        </w:rPr>
        <w:t>Ф</w:t>
      </w:r>
      <w:r>
        <w:rPr>
          <w:b/>
        </w:rPr>
        <w:t>ормирование универсальных учебных действий</w:t>
      </w:r>
    </w:p>
    <w:p w:rsidR="00DA1849" w:rsidRPr="002E5CFB" w:rsidRDefault="00DA1849" w:rsidP="00DA1849">
      <w:pPr>
        <w:ind w:firstLine="454"/>
        <w:jc w:val="both"/>
        <w:rPr>
          <w:b/>
        </w:rPr>
      </w:pPr>
      <w:r w:rsidRPr="002E5CFB">
        <w:rPr>
          <w:b/>
        </w:rPr>
        <w:t>Личностные универсальные учебные действия</w:t>
      </w:r>
    </w:p>
    <w:p w:rsidR="00DA1849" w:rsidRPr="002E5CFB" w:rsidRDefault="00DA1849" w:rsidP="00DA1849">
      <w:pPr>
        <w:pStyle w:val="afb"/>
        <w:spacing w:after="0"/>
        <w:ind w:firstLine="454"/>
        <w:jc w:val="both"/>
      </w:pPr>
      <w:r w:rsidRPr="002E5CFB">
        <w:t>В рамках</w:t>
      </w:r>
      <w:r w:rsidRPr="002E5CFB">
        <w:rPr>
          <w:rStyle w:val="16"/>
          <w:sz w:val="24"/>
          <w:szCs w:val="24"/>
        </w:rPr>
        <w:t xml:space="preserve"> когнитивного компонента</w:t>
      </w:r>
      <w:r w:rsidRPr="002E5CFB">
        <w:t xml:space="preserve"> будут сформированы:</w:t>
      </w:r>
    </w:p>
    <w:p w:rsidR="00DA1849" w:rsidRPr="002E5CFB" w:rsidRDefault="00DA1849" w:rsidP="00DA1849">
      <w:pPr>
        <w:pStyle w:val="afb"/>
        <w:tabs>
          <w:tab w:val="left" w:pos="1084"/>
        </w:tabs>
        <w:spacing w:after="0"/>
        <w:ind w:firstLine="454"/>
        <w:jc w:val="both"/>
      </w:pPr>
      <w:r w:rsidRPr="002E5CFB">
        <w:t>• освоение общекультурного наследия России и общемирового культурного наследия;</w:t>
      </w:r>
    </w:p>
    <w:p w:rsidR="00DA1849" w:rsidRPr="002E5CFB" w:rsidRDefault="00DA1849" w:rsidP="00DA1849">
      <w:pPr>
        <w:pStyle w:val="afb"/>
        <w:tabs>
          <w:tab w:val="left" w:pos="1079"/>
        </w:tabs>
        <w:spacing w:after="0"/>
        <w:ind w:firstLine="454"/>
        <w:jc w:val="both"/>
      </w:pPr>
      <w:r w:rsidRPr="002E5CFB">
        <w:t xml:space="preserve">• ориентация в системе моральных норм и ценностей и их </w:t>
      </w:r>
      <w:proofErr w:type="spellStart"/>
      <w:r w:rsidRPr="002E5CFB">
        <w:t>иерархизация</w:t>
      </w:r>
      <w:proofErr w:type="spellEnd"/>
      <w:r w:rsidRPr="002E5CFB">
        <w:t>, понимание конвенционального характера морали;</w:t>
      </w:r>
    </w:p>
    <w:p w:rsidR="00DA1849" w:rsidRPr="002E5CFB" w:rsidRDefault="00DA1849" w:rsidP="00DA1849">
      <w:pPr>
        <w:pStyle w:val="afb"/>
        <w:tabs>
          <w:tab w:val="left" w:pos="1084"/>
        </w:tabs>
        <w:spacing w:after="0"/>
        <w:ind w:firstLine="454"/>
        <w:jc w:val="both"/>
      </w:pPr>
      <w:r w:rsidRPr="002E5CFB">
        <w:t>• основы социально-критического мышления, ориентация в особенностях социальных отношений и взаимодействий, установление взаимосвязи между общественными и политическими событиями;</w:t>
      </w:r>
    </w:p>
    <w:p w:rsidR="00DA1849" w:rsidRPr="002E5CFB" w:rsidRDefault="00DA1849" w:rsidP="00DA1849">
      <w:pPr>
        <w:pStyle w:val="171"/>
        <w:shd w:val="clear" w:color="auto" w:fill="auto"/>
        <w:spacing w:after="0" w:line="240" w:lineRule="auto"/>
        <w:ind w:firstLine="454"/>
        <w:rPr>
          <w:sz w:val="24"/>
          <w:szCs w:val="24"/>
        </w:rPr>
      </w:pPr>
      <w:r w:rsidRPr="002E5CFB">
        <w:rPr>
          <w:rStyle w:val="170"/>
          <w:b w:val="0"/>
          <w:bCs w:val="0"/>
          <w:sz w:val="24"/>
          <w:szCs w:val="24"/>
        </w:rPr>
        <w:t>В рамках</w:t>
      </w:r>
      <w:r w:rsidRPr="002E5CFB">
        <w:rPr>
          <w:sz w:val="24"/>
          <w:szCs w:val="24"/>
        </w:rPr>
        <w:t xml:space="preserve"> ценностного и эмоционального компонентов</w:t>
      </w:r>
      <w:r w:rsidRPr="002E5CFB">
        <w:rPr>
          <w:rStyle w:val="172"/>
          <w:b/>
          <w:bCs/>
          <w:sz w:val="24"/>
          <w:szCs w:val="24"/>
        </w:rPr>
        <w:t xml:space="preserve"> </w:t>
      </w:r>
      <w:r w:rsidRPr="002E5CFB">
        <w:rPr>
          <w:rStyle w:val="170"/>
          <w:b w:val="0"/>
          <w:bCs w:val="0"/>
          <w:sz w:val="24"/>
          <w:szCs w:val="24"/>
        </w:rPr>
        <w:t>будут сформированы:</w:t>
      </w:r>
    </w:p>
    <w:p w:rsidR="00DA1849" w:rsidRPr="002E5CFB" w:rsidRDefault="00DA1849" w:rsidP="00DA1849">
      <w:pPr>
        <w:pStyle w:val="afb"/>
        <w:tabs>
          <w:tab w:val="left" w:pos="644"/>
        </w:tabs>
        <w:spacing w:after="0"/>
        <w:ind w:firstLine="454"/>
        <w:jc w:val="both"/>
      </w:pPr>
      <w:r w:rsidRPr="002E5CFB">
        <w:t>•</w:t>
      </w:r>
      <w:r w:rsidRPr="002E5CFB">
        <w:rPr>
          <w:lang w:val="en-US"/>
        </w:rPr>
        <w:t> </w:t>
      </w:r>
      <w:r w:rsidRPr="002E5CFB">
        <w:t>гражданский патриотизм, любовь к Родине, чувство гордости за свою страну;</w:t>
      </w:r>
    </w:p>
    <w:p w:rsidR="00DA1849" w:rsidRPr="002E5CFB" w:rsidRDefault="00DA1849" w:rsidP="00DA1849">
      <w:pPr>
        <w:pStyle w:val="afb"/>
        <w:tabs>
          <w:tab w:val="left" w:pos="625"/>
        </w:tabs>
        <w:spacing w:after="0"/>
        <w:ind w:firstLine="454"/>
        <w:jc w:val="both"/>
      </w:pPr>
      <w:r w:rsidRPr="002E5CFB">
        <w:t>•</w:t>
      </w:r>
      <w:r w:rsidRPr="002E5CFB">
        <w:rPr>
          <w:lang w:val="en-US"/>
        </w:rPr>
        <w:t> </w:t>
      </w:r>
      <w:r w:rsidRPr="002E5CFB">
        <w:t>уважение к истории, культурным и историческим памятникам;</w:t>
      </w:r>
    </w:p>
    <w:p w:rsidR="00DA1849" w:rsidRPr="002E5CFB" w:rsidRDefault="00DA1849" w:rsidP="00DA1849">
      <w:pPr>
        <w:pStyle w:val="afb"/>
        <w:tabs>
          <w:tab w:val="left" w:pos="634"/>
        </w:tabs>
        <w:spacing w:after="0"/>
        <w:ind w:firstLine="454"/>
        <w:jc w:val="both"/>
      </w:pPr>
      <w:r w:rsidRPr="002E5CFB">
        <w:t>•</w:t>
      </w:r>
      <w:r w:rsidRPr="002E5CFB">
        <w:rPr>
          <w:lang w:val="en-US"/>
        </w:rPr>
        <w:t> </w:t>
      </w:r>
      <w:r w:rsidRPr="002E5CFB">
        <w:t>эмоционально положительное принятие своей этнической идентичности;</w:t>
      </w:r>
    </w:p>
    <w:p w:rsidR="00DA1849" w:rsidRPr="002E5CFB" w:rsidRDefault="00DA1849" w:rsidP="00DA1849">
      <w:pPr>
        <w:pStyle w:val="afb"/>
        <w:tabs>
          <w:tab w:val="left" w:pos="630"/>
        </w:tabs>
        <w:spacing w:after="0"/>
        <w:ind w:firstLine="454"/>
        <w:jc w:val="both"/>
      </w:pPr>
      <w:r w:rsidRPr="002E5CFB">
        <w:t>•</w:t>
      </w:r>
      <w:r w:rsidRPr="002E5CFB">
        <w:rPr>
          <w:lang w:val="en-US"/>
        </w:rPr>
        <w:t> </w:t>
      </w:r>
      <w:r w:rsidRPr="002E5CFB">
        <w:t>уважение к личности и её достоинствам, доброжелательное отношение к окружающим, нетерпимость к любым видам насилия и готовность противостоять им;</w:t>
      </w:r>
    </w:p>
    <w:p w:rsidR="00DA1849" w:rsidRPr="002E5CFB" w:rsidRDefault="00DA1849" w:rsidP="00DA1849">
      <w:pPr>
        <w:pStyle w:val="afb"/>
        <w:tabs>
          <w:tab w:val="left" w:pos="630"/>
        </w:tabs>
        <w:spacing w:after="0"/>
        <w:ind w:firstLine="454"/>
        <w:jc w:val="both"/>
      </w:pPr>
      <w:r w:rsidRPr="002E5CFB">
        <w:t>•</w:t>
      </w:r>
      <w:r w:rsidRPr="002E5CFB">
        <w:rPr>
          <w:lang w:val="en-US"/>
        </w:rPr>
        <w:t> </w:t>
      </w:r>
      <w:r w:rsidRPr="002E5CFB">
        <w:t>уважение к ценностям семьи, любовь к природе, признание ценности здоровья, своего и других людей, оптимизм в восприятии мира;</w:t>
      </w:r>
    </w:p>
    <w:p w:rsidR="00DA1849" w:rsidRPr="002E5CFB" w:rsidRDefault="00DA1849" w:rsidP="00DA1849">
      <w:pPr>
        <w:pStyle w:val="afb"/>
        <w:tabs>
          <w:tab w:val="left" w:pos="630"/>
        </w:tabs>
        <w:spacing w:after="0"/>
        <w:ind w:firstLine="454"/>
        <w:jc w:val="both"/>
      </w:pPr>
      <w:r w:rsidRPr="002E5CFB">
        <w:t>потребность в самовыражении и самореализации, социальном признании;</w:t>
      </w:r>
    </w:p>
    <w:p w:rsidR="00DA1849" w:rsidRPr="002E5CFB" w:rsidRDefault="00DA1849" w:rsidP="00DA1849">
      <w:pPr>
        <w:pStyle w:val="afb"/>
        <w:tabs>
          <w:tab w:val="left" w:pos="634"/>
        </w:tabs>
        <w:spacing w:after="0"/>
        <w:ind w:firstLine="454"/>
        <w:jc w:val="both"/>
      </w:pPr>
      <w:r w:rsidRPr="002E5CFB">
        <w:t>•</w:t>
      </w:r>
      <w:r w:rsidRPr="002E5CFB">
        <w:rPr>
          <w:lang w:val="en-US"/>
        </w:rPr>
        <w:t> </w:t>
      </w:r>
      <w:r w:rsidRPr="002E5CFB">
        <w:t>позитивная моральная самооценка и моральные чувства — чувство гордости при следовании моральным нормам, переживание стыда и вины при их нарушении.</w:t>
      </w:r>
    </w:p>
    <w:p w:rsidR="00DA1849" w:rsidRPr="002E5CFB" w:rsidRDefault="00DA1849" w:rsidP="00DA1849">
      <w:pPr>
        <w:pStyle w:val="afb"/>
        <w:tabs>
          <w:tab w:val="left" w:pos="634"/>
        </w:tabs>
        <w:spacing w:after="0"/>
        <w:ind w:firstLine="454"/>
        <w:jc w:val="both"/>
      </w:pPr>
      <w:r w:rsidRPr="002E5CFB">
        <w:rPr>
          <w:rStyle w:val="35"/>
          <w:b w:val="0"/>
          <w:bCs w:val="0"/>
          <w:sz w:val="24"/>
          <w:szCs w:val="24"/>
        </w:rPr>
        <w:t>В рамках</w:t>
      </w:r>
      <w:r w:rsidRPr="002E5CFB">
        <w:t xml:space="preserve"> </w:t>
      </w:r>
      <w:proofErr w:type="spellStart"/>
      <w:r w:rsidRPr="002E5CFB">
        <w:rPr>
          <w:b/>
        </w:rPr>
        <w:t>деятельностного</w:t>
      </w:r>
      <w:proofErr w:type="spellEnd"/>
      <w:r w:rsidRPr="002E5CFB">
        <w:rPr>
          <w:b/>
        </w:rPr>
        <w:t xml:space="preserve"> (поведенческого) компонента</w:t>
      </w:r>
      <w:r w:rsidRPr="002E5CFB">
        <w:rPr>
          <w:rStyle w:val="314"/>
          <w:b/>
          <w:bCs/>
          <w:sz w:val="24"/>
          <w:szCs w:val="24"/>
        </w:rPr>
        <w:t xml:space="preserve"> </w:t>
      </w:r>
      <w:r w:rsidRPr="002E5CFB">
        <w:rPr>
          <w:rStyle w:val="35"/>
          <w:b w:val="0"/>
          <w:bCs w:val="0"/>
          <w:sz w:val="24"/>
          <w:szCs w:val="24"/>
        </w:rPr>
        <w:t>будут сформированы:</w:t>
      </w:r>
    </w:p>
    <w:p w:rsidR="00DA1849" w:rsidRPr="002E5CFB" w:rsidRDefault="00DA1849" w:rsidP="00DA1849">
      <w:pPr>
        <w:pStyle w:val="afb"/>
        <w:tabs>
          <w:tab w:val="left" w:pos="639"/>
        </w:tabs>
        <w:spacing w:after="0"/>
        <w:ind w:firstLine="454"/>
        <w:jc w:val="both"/>
      </w:pPr>
      <w:r w:rsidRPr="002E5CFB">
        <w:t>• готовность и способность к участию в школьном самоуправлении в пределах возрастных компетенций (дежурство в школе и классе, участие в детских и молодёжных общественных организациях, школьных и внешкольных мероприятиях);</w:t>
      </w:r>
    </w:p>
    <w:p w:rsidR="00DA1849" w:rsidRPr="002E5CFB" w:rsidRDefault="00DA1849" w:rsidP="00DA1849">
      <w:pPr>
        <w:pStyle w:val="afb"/>
        <w:tabs>
          <w:tab w:val="left" w:pos="634"/>
        </w:tabs>
        <w:spacing w:after="0"/>
        <w:ind w:firstLine="454"/>
        <w:jc w:val="both"/>
      </w:pPr>
      <w:r w:rsidRPr="002E5CFB">
        <w:t>• готовность и способность к выполнению норм и требований школьной жизни, прав и обязанностей ученика;</w:t>
      </w:r>
    </w:p>
    <w:p w:rsidR="00DA1849" w:rsidRPr="002E5CFB" w:rsidRDefault="00DA1849" w:rsidP="00DA1849">
      <w:pPr>
        <w:pStyle w:val="afb"/>
        <w:tabs>
          <w:tab w:val="left" w:pos="634"/>
        </w:tabs>
        <w:spacing w:after="0"/>
        <w:ind w:firstLine="454"/>
        <w:jc w:val="both"/>
      </w:pPr>
      <w:r w:rsidRPr="002E5CFB">
        <w:t>• умение вести диалог на основе равноправных отношений и взаимного уважения и принятия; умение конструктивно разрешать конфликты;</w:t>
      </w:r>
    </w:p>
    <w:p w:rsidR="00DA1849" w:rsidRPr="002E5CFB" w:rsidRDefault="00DA1849" w:rsidP="00DA1849">
      <w:pPr>
        <w:pStyle w:val="afb"/>
        <w:tabs>
          <w:tab w:val="left" w:pos="634"/>
        </w:tabs>
        <w:spacing w:after="0"/>
        <w:ind w:firstLine="454"/>
        <w:jc w:val="both"/>
      </w:pPr>
      <w:r w:rsidRPr="002E5CFB">
        <w:t xml:space="preserve">• готовность и способность к выполнению моральных норм в отношении взрослых и сверстников в школе, дома, во </w:t>
      </w:r>
      <w:proofErr w:type="spellStart"/>
      <w:r w:rsidRPr="002E5CFB">
        <w:t>внеучебных</w:t>
      </w:r>
      <w:proofErr w:type="spellEnd"/>
      <w:r w:rsidRPr="002E5CFB">
        <w:t xml:space="preserve"> видах деятельности;</w:t>
      </w:r>
    </w:p>
    <w:p w:rsidR="00DA1849" w:rsidRPr="002E5CFB" w:rsidRDefault="00DA1849" w:rsidP="00DA1849">
      <w:pPr>
        <w:pStyle w:val="afb"/>
        <w:tabs>
          <w:tab w:val="left" w:pos="625"/>
        </w:tabs>
        <w:spacing w:after="0"/>
        <w:ind w:firstLine="454"/>
        <w:jc w:val="both"/>
      </w:pPr>
      <w:r w:rsidRPr="002E5CFB">
        <w:t>• потребность в участии в общественной жизни ближайшего социального окружения, общественно полезной деятельности;</w:t>
      </w:r>
    </w:p>
    <w:p w:rsidR="00DA1849" w:rsidRPr="002E5CFB" w:rsidRDefault="00DA1849" w:rsidP="00DA1849">
      <w:pPr>
        <w:pStyle w:val="afb"/>
        <w:tabs>
          <w:tab w:val="left" w:pos="630"/>
        </w:tabs>
        <w:spacing w:after="0"/>
        <w:ind w:firstLine="454"/>
        <w:jc w:val="both"/>
      </w:pPr>
      <w:r w:rsidRPr="002E5CFB">
        <w:t>• умение строить жизненные планы с учётом конкретных социально-исторических, политических и экономических условий;</w:t>
      </w:r>
    </w:p>
    <w:p w:rsidR="00DA1849" w:rsidRPr="002E5CFB" w:rsidRDefault="00DA1849" w:rsidP="00DA1849">
      <w:pPr>
        <w:pStyle w:val="afb"/>
        <w:tabs>
          <w:tab w:val="left" w:pos="630"/>
        </w:tabs>
        <w:spacing w:after="0"/>
        <w:ind w:firstLine="454"/>
        <w:jc w:val="both"/>
      </w:pPr>
      <w:r w:rsidRPr="002E5CFB">
        <w:t xml:space="preserve">• устойчивый познавательный интерес и становление </w:t>
      </w:r>
      <w:proofErr w:type="spellStart"/>
      <w:r w:rsidRPr="002E5CFB">
        <w:t>смыслообразующей</w:t>
      </w:r>
      <w:proofErr w:type="spellEnd"/>
      <w:r w:rsidRPr="002E5CFB">
        <w:t xml:space="preserve"> функции познавательного мотива;</w:t>
      </w:r>
    </w:p>
    <w:p w:rsidR="00DA1849" w:rsidRPr="002E5CFB" w:rsidRDefault="00DA1849" w:rsidP="00DA1849">
      <w:pPr>
        <w:pStyle w:val="afb"/>
        <w:tabs>
          <w:tab w:val="left" w:pos="631"/>
        </w:tabs>
        <w:spacing w:after="0"/>
        <w:ind w:firstLine="454"/>
        <w:jc w:val="both"/>
      </w:pPr>
      <w:r w:rsidRPr="002E5CFB">
        <w:t>• готовность к выбору профильного образования.</w:t>
      </w:r>
    </w:p>
    <w:p w:rsidR="00DA1849" w:rsidRPr="002E5CFB" w:rsidRDefault="00DA1849" w:rsidP="00DA1849">
      <w:pPr>
        <w:ind w:firstLine="454"/>
        <w:jc w:val="both"/>
        <w:rPr>
          <w:iCs/>
        </w:rPr>
      </w:pPr>
      <w:r w:rsidRPr="002E5CFB">
        <w:rPr>
          <w:iCs/>
        </w:rPr>
        <w:t>Выпускник получит возможность для формирования:</w:t>
      </w:r>
    </w:p>
    <w:p w:rsidR="00DA1849" w:rsidRPr="002E5CFB" w:rsidRDefault="00DA1849" w:rsidP="00DA1849">
      <w:pPr>
        <w:tabs>
          <w:tab w:val="left" w:pos="639"/>
        </w:tabs>
        <w:ind w:firstLine="454"/>
        <w:jc w:val="both"/>
        <w:rPr>
          <w:iCs/>
        </w:rPr>
      </w:pPr>
      <w:r w:rsidRPr="002E5CFB">
        <w:rPr>
          <w:iCs/>
        </w:rPr>
        <w:lastRenderedPageBreak/>
        <w:t>• выраженной устойчивой учебно-познавательной мотивации и интереса к учению;</w:t>
      </w:r>
    </w:p>
    <w:p w:rsidR="00DA1849" w:rsidRPr="002E5CFB" w:rsidRDefault="00DA1849" w:rsidP="00DA1849">
      <w:pPr>
        <w:tabs>
          <w:tab w:val="left" w:pos="626"/>
        </w:tabs>
        <w:ind w:firstLine="454"/>
        <w:jc w:val="both"/>
        <w:rPr>
          <w:iCs/>
        </w:rPr>
      </w:pPr>
      <w:r w:rsidRPr="002E5CFB">
        <w:rPr>
          <w:iCs/>
        </w:rPr>
        <w:t>• готовности к самообразованию и самовоспитанию;</w:t>
      </w:r>
    </w:p>
    <w:p w:rsidR="00DA1849" w:rsidRPr="002E5CFB" w:rsidRDefault="00DA1849" w:rsidP="00DA1849">
      <w:pPr>
        <w:tabs>
          <w:tab w:val="left" w:pos="631"/>
        </w:tabs>
        <w:ind w:firstLine="454"/>
        <w:jc w:val="both"/>
        <w:rPr>
          <w:iCs/>
        </w:rPr>
      </w:pPr>
      <w:r w:rsidRPr="002E5CFB">
        <w:rPr>
          <w:iCs/>
        </w:rPr>
        <w:t xml:space="preserve">• адекватной позитивной самооценки и </w:t>
      </w:r>
      <w:proofErr w:type="spellStart"/>
      <w:proofErr w:type="gramStart"/>
      <w:r w:rsidRPr="002E5CFB">
        <w:rPr>
          <w:iCs/>
        </w:rPr>
        <w:t>Я-концепции</w:t>
      </w:r>
      <w:proofErr w:type="spellEnd"/>
      <w:proofErr w:type="gramEnd"/>
      <w:r w:rsidRPr="002E5CFB">
        <w:rPr>
          <w:iCs/>
        </w:rPr>
        <w:t>;</w:t>
      </w:r>
    </w:p>
    <w:p w:rsidR="00DA1849" w:rsidRPr="002E5CFB" w:rsidRDefault="00DA1849" w:rsidP="00DA1849">
      <w:pPr>
        <w:tabs>
          <w:tab w:val="left" w:pos="630"/>
        </w:tabs>
        <w:ind w:firstLine="454"/>
        <w:jc w:val="both"/>
        <w:rPr>
          <w:iCs/>
        </w:rPr>
      </w:pPr>
      <w:r w:rsidRPr="002E5CFB">
        <w:rPr>
          <w:iCs/>
        </w:rPr>
        <w:t>• компетентности в реализации основ гражданской</w:t>
      </w:r>
      <w:r w:rsidRPr="002E5CFB">
        <w:rPr>
          <w:noProof/>
        </w:rPr>
        <w:t xml:space="preserve"> </w:t>
      </w:r>
      <w:r w:rsidRPr="002E5CFB">
        <w:rPr>
          <w:iCs/>
        </w:rPr>
        <w:t>идентичности в поступках и деятельности;</w:t>
      </w:r>
    </w:p>
    <w:p w:rsidR="00DA1849" w:rsidRPr="002E5CFB" w:rsidRDefault="00DA1849" w:rsidP="00DA1849">
      <w:pPr>
        <w:tabs>
          <w:tab w:val="left" w:pos="1090"/>
        </w:tabs>
        <w:ind w:firstLine="454"/>
        <w:jc w:val="both"/>
        <w:rPr>
          <w:iCs/>
        </w:rPr>
      </w:pPr>
      <w:r w:rsidRPr="002E5CFB">
        <w:rPr>
          <w:iCs/>
        </w:rPr>
        <w:t>• морального сознания на конвенциональном уровне, способности к решению моральных дилемм на основе учёта</w:t>
      </w:r>
      <w:r w:rsidRPr="002E5CFB">
        <w:rPr>
          <w:noProof/>
        </w:rPr>
        <w:t xml:space="preserve"> </w:t>
      </w:r>
      <w:r w:rsidRPr="002E5CFB">
        <w:rPr>
          <w:iCs/>
        </w:rPr>
        <w:t>позиций участников дилеммы, ориентации на их мотивы</w:t>
      </w:r>
      <w:r w:rsidRPr="002E5CFB">
        <w:rPr>
          <w:noProof/>
        </w:rPr>
        <w:t xml:space="preserve"> </w:t>
      </w:r>
      <w:r w:rsidRPr="002E5CFB">
        <w:rPr>
          <w:iCs/>
        </w:rPr>
        <w:t>и чувства; устойчивое следование в поведении моральным</w:t>
      </w:r>
      <w:r w:rsidRPr="002E5CFB">
        <w:rPr>
          <w:noProof/>
        </w:rPr>
        <w:t xml:space="preserve"> </w:t>
      </w:r>
      <w:r w:rsidRPr="002E5CFB">
        <w:rPr>
          <w:iCs/>
        </w:rPr>
        <w:t>нормам и этическим требованиям;</w:t>
      </w:r>
    </w:p>
    <w:p w:rsidR="00DA1849" w:rsidRPr="002E5CFB" w:rsidRDefault="00DA1849" w:rsidP="00DA1849">
      <w:pPr>
        <w:tabs>
          <w:tab w:val="left" w:pos="1090"/>
        </w:tabs>
        <w:ind w:firstLine="454"/>
        <w:jc w:val="both"/>
        <w:rPr>
          <w:iCs/>
        </w:rPr>
      </w:pPr>
      <w:r w:rsidRPr="002E5CFB">
        <w:rPr>
          <w:iCs/>
        </w:rPr>
        <w:t>• </w:t>
      </w:r>
      <w:proofErr w:type="spellStart"/>
      <w:r w:rsidRPr="002E5CFB">
        <w:rPr>
          <w:iCs/>
        </w:rPr>
        <w:t>эмпатии</w:t>
      </w:r>
      <w:proofErr w:type="spellEnd"/>
      <w:r w:rsidRPr="002E5CFB">
        <w:rPr>
          <w:iCs/>
        </w:rPr>
        <w:t xml:space="preserve"> как осознанного понимания и сопереживания</w:t>
      </w:r>
      <w:r w:rsidRPr="002E5CFB">
        <w:rPr>
          <w:noProof/>
        </w:rPr>
        <w:t xml:space="preserve"> </w:t>
      </w:r>
      <w:r w:rsidRPr="002E5CFB">
        <w:rPr>
          <w:iCs/>
        </w:rPr>
        <w:t xml:space="preserve">чувствам других, </w:t>
      </w:r>
      <w:proofErr w:type="gramStart"/>
      <w:r w:rsidRPr="002E5CFB">
        <w:rPr>
          <w:iCs/>
        </w:rPr>
        <w:t>выражающейся</w:t>
      </w:r>
      <w:proofErr w:type="gramEnd"/>
      <w:r w:rsidRPr="002E5CFB">
        <w:rPr>
          <w:iCs/>
        </w:rPr>
        <w:t xml:space="preserve"> в поступках, направленных на помощь и обеспечение благополучия.</w:t>
      </w:r>
    </w:p>
    <w:p w:rsidR="00DA1849" w:rsidRPr="002E5CFB" w:rsidRDefault="00DA1849" w:rsidP="00DA1849">
      <w:pPr>
        <w:tabs>
          <w:tab w:val="left" w:pos="1090"/>
        </w:tabs>
        <w:ind w:firstLine="454"/>
        <w:jc w:val="both"/>
        <w:rPr>
          <w:b/>
          <w:iCs/>
        </w:rPr>
      </w:pPr>
    </w:p>
    <w:p w:rsidR="00DA1849" w:rsidRPr="002E5CFB" w:rsidRDefault="00DA1849" w:rsidP="00DA1849">
      <w:pPr>
        <w:tabs>
          <w:tab w:val="left" w:pos="1090"/>
        </w:tabs>
        <w:ind w:firstLine="454"/>
        <w:jc w:val="both"/>
        <w:rPr>
          <w:b/>
          <w:iCs/>
        </w:rPr>
      </w:pPr>
      <w:r w:rsidRPr="002E5CFB">
        <w:rPr>
          <w:b/>
          <w:iCs/>
        </w:rPr>
        <w:t>Регулятивные универсальные учебные действия</w:t>
      </w:r>
    </w:p>
    <w:p w:rsidR="00DA1849" w:rsidRPr="002E5CFB" w:rsidRDefault="00DA1849" w:rsidP="00DA1849">
      <w:pPr>
        <w:ind w:firstLine="454"/>
        <w:jc w:val="both"/>
      </w:pPr>
      <w:r w:rsidRPr="002E5CFB">
        <w:t>Выпускник научится:</w:t>
      </w:r>
    </w:p>
    <w:p w:rsidR="00DA1849" w:rsidRPr="002E5CFB" w:rsidRDefault="00DA1849" w:rsidP="00DA1849">
      <w:pPr>
        <w:tabs>
          <w:tab w:val="left" w:pos="1099"/>
        </w:tabs>
        <w:ind w:firstLine="454"/>
        <w:jc w:val="both"/>
      </w:pPr>
      <w:r w:rsidRPr="002E5CFB">
        <w:t>• </w:t>
      </w:r>
      <w:proofErr w:type="spellStart"/>
      <w:r w:rsidRPr="002E5CFB">
        <w:t>целеполаганию</w:t>
      </w:r>
      <w:proofErr w:type="spellEnd"/>
      <w:r w:rsidRPr="002E5CFB">
        <w:t xml:space="preserve">, включая постановку новых целей, преобразование практической задачи </w:t>
      </w:r>
      <w:proofErr w:type="gramStart"/>
      <w:r w:rsidRPr="002E5CFB">
        <w:t>в</w:t>
      </w:r>
      <w:proofErr w:type="gramEnd"/>
      <w:r w:rsidRPr="002E5CFB">
        <w:t xml:space="preserve"> познавательную;</w:t>
      </w:r>
    </w:p>
    <w:p w:rsidR="00DA1849" w:rsidRPr="002E5CFB" w:rsidRDefault="00DA1849" w:rsidP="00DA1849">
      <w:pPr>
        <w:tabs>
          <w:tab w:val="left" w:pos="1099"/>
        </w:tabs>
        <w:ind w:firstLine="454"/>
        <w:jc w:val="both"/>
      </w:pPr>
      <w:r w:rsidRPr="002E5CFB">
        <w:t>• самостоятельно анализировать условия достижения цели на основе учёта выделенных учителем ориентиров действия в новом учебном материале;</w:t>
      </w:r>
    </w:p>
    <w:p w:rsidR="00DA1849" w:rsidRPr="002E5CFB" w:rsidRDefault="00DA1849" w:rsidP="00DA1849">
      <w:pPr>
        <w:tabs>
          <w:tab w:val="left" w:pos="1096"/>
        </w:tabs>
        <w:ind w:firstLine="454"/>
        <w:jc w:val="both"/>
      </w:pPr>
      <w:r w:rsidRPr="002E5CFB">
        <w:t>• планировать пути достижения целей;</w:t>
      </w:r>
    </w:p>
    <w:p w:rsidR="00DA1849" w:rsidRPr="002E5CFB" w:rsidRDefault="00DA1849" w:rsidP="00DA1849">
      <w:pPr>
        <w:tabs>
          <w:tab w:val="left" w:pos="1091"/>
        </w:tabs>
        <w:ind w:firstLine="454"/>
        <w:jc w:val="both"/>
      </w:pPr>
      <w:r w:rsidRPr="002E5CFB">
        <w:t>• устанавливать целевые приоритеты;</w:t>
      </w:r>
    </w:p>
    <w:p w:rsidR="00DA1849" w:rsidRPr="002E5CFB" w:rsidRDefault="00DA1849" w:rsidP="00DA1849">
      <w:pPr>
        <w:tabs>
          <w:tab w:val="left" w:pos="1094"/>
        </w:tabs>
        <w:ind w:firstLine="454"/>
        <w:jc w:val="both"/>
      </w:pPr>
      <w:r w:rsidRPr="002E5CFB">
        <w:t>• уметь самостоятельно контролировать своё время и управлять им;</w:t>
      </w:r>
    </w:p>
    <w:p w:rsidR="00DA1849" w:rsidRPr="002E5CFB" w:rsidRDefault="00DA1849" w:rsidP="00DA1849">
      <w:pPr>
        <w:tabs>
          <w:tab w:val="left" w:pos="1099"/>
        </w:tabs>
        <w:ind w:firstLine="454"/>
        <w:jc w:val="both"/>
      </w:pPr>
      <w:r w:rsidRPr="002E5CFB">
        <w:t>• принимать решения в проблемной ситуации на основе переговоров;</w:t>
      </w:r>
    </w:p>
    <w:p w:rsidR="00DA1849" w:rsidRPr="002E5CFB" w:rsidRDefault="00DA1849" w:rsidP="00DA1849">
      <w:pPr>
        <w:tabs>
          <w:tab w:val="left" w:pos="1099"/>
        </w:tabs>
        <w:ind w:firstLine="454"/>
        <w:jc w:val="both"/>
      </w:pPr>
      <w:r w:rsidRPr="002E5CFB">
        <w:t>• 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DA1849" w:rsidRPr="002E5CFB" w:rsidRDefault="00DA1849" w:rsidP="00DA1849">
      <w:pPr>
        <w:tabs>
          <w:tab w:val="left" w:pos="1099"/>
        </w:tabs>
        <w:ind w:firstLine="454"/>
        <w:jc w:val="both"/>
      </w:pPr>
      <w:r w:rsidRPr="002E5CFB">
        <w:t xml:space="preserve">• адекватно самостоятельно оценивать правильность выполнения действия и вносить необходимые коррективы в </w:t>
      </w:r>
      <w:proofErr w:type="gramStart"/>
      <w:r w:rsidRPr="002E5CFB">
        <w:t>исполнение</w:t>
      </w:r>
      <w:proofErr w:type="gramEnd"/>
      <w:r w:rsidRPr="002E5CFB">
        <w:t xml:space="preserve"> как в конце действия, так и по ходу его реализации;</w:t>
      </w:r>
    </w:p>
    <w:p w:rsidR="00DA1849" w:rsidRPr="002E5CFB" w:rsidRDefault="00DA1849" w:rsidP="00DA1849">
      <w:pPr>
        <w:tabs>
          <w:tab w:val="left" w:pos="1099"/>
        </w:tabs>
        <w:ind w:firstLine="454"/>
        <w:jc w:val="both"/>
      </w:pPr>
      <w:r w:rsidRPr="002E5CFB">
        <w:t>• основам прогнозирования как предвидения будущих событий и развития процесса.</w:t>
      </w:r>
    </w:p>
    <w:p w:rsidR="00DA1849" w:rsidRPr="002E5CFB" w:rsidRDefault="00DA1849" w:rsidP="00DA1849">
      <w:pPr>
        <w:ind w:firstLine="454"/>
        <w:jc w:val="both"/>
        <w:rPr>
          <w:iCs/>
        </w:rPr>
      </w:pPr>
      <w:r w:rsidRPr="002E5CFB">
        <w:rPr>
          <w:iCs/>
        </w:rPr>
        <w:t>Выпускник получит возможность научиться:</w:t>
      </w:r>
    </w:p>
    <w:p w:rsidR="00DA1849" w:rsidRPr="002E5CFB" w:rsidRDefault="00DA1849" w:rsidP="00DA1849">
      <w:pPr>
        <w:tabs>
          <w:tab w:val="left" w:pos="1096"/>
        </w:tabs>
        <w:ind w:firstLine="454"/>
        <w:jc w:val="both"/>
        <w:rPr>
          <w:iCs/>
        </w:rPr>
      </w:pPr>
      <w:r w:rsidRPr="002E5CFB">
        <w:rPr>
          <w:iCs/>
        </w:rPr>
        <w:t>• самостоятельно ставить новые учебные цели и задачи;</w:t>
      </w:r>
    </w:p>
    <w:p w:rsidR="00DA1849" w:rsidRPr="002E5CFB" w:rsidRDefault="00DA1849" w:rsidP="00DA1849">
      <w:pPr>
        <w:tabs>
          <w:tab w:val="left" w:pos="1099"/>
        </w:tabs>
        <w:ind w:firstLine="454"/>
        <w:jc w:val="both"/>
        <w:rPr>
          <w:iCs/>
        </w:rPr>
      </w:pPr>
      <w:r w:rsidRPr="002E5CFB">
        <w:rPr>
          <w:iCs/>
        </w:rPr>
        <w:t>• построению жизненных планов во временной перспективе;</w:t>
      </w:r>
    </w:p>
    <w:p w:rsidR="00DA1849" w:rsidRPr="002E5CFB" w:rsidRDefault="00DA1849" w:rsidP="00DA1849">
      <w:pPr>
        <w:tabs>
          <w:tab w:val="left" w:pos="1090"/>
        </w:tabs>
        <w:ind w:firstLine="454"/>
        <w:jc w:val="both"/>
        <w:rPr>
          <w:iCs/>
        </w:rPr>
      </w:pPr>
      <w:r w:rsidRPr="002E5CFB">
        <w:rPr>
          <w:iCs/>
        </w:rPr>
        <w:t>• при планировании достижения целей самостоятельно</w:t>
      </w:r>
      <w:r w:rsidRPr="002E5CFB">
        <w:rPr>
          <w:noProof/>
        </w:rPr>
        <w:t xml:space="preserve"> </w:t>
      </w:r>
      <w:r w:rsidRPr="002E5CFB">
        <w:rPr>
          <w:iCs/>
        </w:rPr>
        <w:t>и адекватно учитывать условия и средства их достижения;</w:t>
      </w:r>
    </w:p>
    <w:p w:rsidR="00DA1849" w:rsidRPr="002E5CFB" w:rsidRDefault="00DA1849" w:rsidP="00DA1849">
      <w:pPr>
        <w:tabs>
          <w:tab w:val="left" w:pos="1099"/>
        </w:tabs>
        <w:ind w:firstLine="454"/>
        <w:jc w:val="both"/>
        <w:rPr>
          <w:iCs/>
        </w:rPr>
      </w:pPr>
      <w:r w:rsidRPr="002E5CFB">
        <w:rPr>
          <w:iCs/>
        </w:rPr>
        <w:t>• выделять альтернативные способы достижения цели</w:t>
      </w:r>
      <w:r w:rsidRPr="002E5CFB">
        <w:rPr>
          <w:noProof/>
        </w:rPr>
        <w:t xml:space="preserve"> </w:t>
      </w:r>
      <w:r w:rsidRPr="002E5CFB">
        <w:rPr>
          <w:iCs/>
        </w:rPr>
        <w:t>и выбирать наиболее эффективный способ;</w:t>
      </w:r>
    </w:p>
    <w:p w:rsidR="00DA1849" w:rsidRPr="002E5CFB" w:rsidRDefault="00DA1849" w:rsidP="00DA1849">
      <w:pPr>
        <w:tabs>
          <w:tab w:val="left" w:pos="1123"/>
        </w:tabs>
        <w:ind w:firstLine="454"/>
        <w:jc w:val="both"/>
        <w:rPr>
          <w:iCs/>
        </w:rPr>
      </w:pPr>
      <w:r w:rsidRPr="002E5CFB">
        <w:rPr>
          <w:iCs/>
        </w:rPr>
        <w:t xml:space="preserve">• основам </w:t>
      </w:r>
      <w:proofErr w:type="spellStart"/>
      <w:r w:rsidRPr="002E5CFB">
        <w:rPr>
          <w:iCs/>
        </w:rPr>
        <w:t>саморегуляции</w:t>
      </w:r>
      <w:proofErr w:type="spellEnd"/>
      <w:r w:rsidRPr="002E5CFB">
        <w:rPr>
          <w:iCs/>
        </w:rPr>
        <w:t xml:space="preserve">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w:t>
      </w:r>
    </w:p>
    <w:p w:rsidR="00DA1849" w:rsidRPr="002E5CFB" w:rsidRDefault="00DA1849" w:rsidP="00DA1849">
      <w:pPr>
        <w:tabs>
          <w:tab w:val="left" w:pos="1104"/>
        </w:tabs>
        <w:ind w:firstLine="454"/>
        <w:jc w:val="both"/>
        <w:rPr>
          <w:iCs/>
        </w:rPr>
      </w:pPr>
      <w:r w:rsidRPr="002E5CFB">
        <w:rPr>
          <w:iCs/>
        </w:rPr>
        <w:t>• осуществлять познавательную рефлексию в отношении действий по решению учебных и познавательных задач;</w:t>
      </w:r>
    </w:p>
    <w:p w:rsidR="00DA1849" w:rsidRPr="002E5CFB" w:rsidRDefault="00DA1849" w:rsidP="00DA1849">
      <w:pPr>
        <w:tabs>
          <w:tab w:val="left" w:pos="1099"/>
        </w:tabs>
        <w:ind w:firstLine="454"/>
        <w:jc w:val="both"/>
        <w:rPr>
          <w:iCs/>
        </w:rPr>
      </w:pPr>
      <w:r w:rsidRPr="002E5CFB">
        <w:rPr>
          <w:iCs/>
        </w:rPr>
        <w:t>• адекватно оценивать объективную трудность</w:t>
      </w:r>
      <w:r w:rsidRPr="002E5CFB">
        <w:rPr>
          <w:noProof/>
        </w:rPr>
        <w:t xml:space="preserve"> </w:t>
      </w:r>
      <w:r w:rsidRPr="002E5CFB">
        <w:rPr>
          <w:iCs/>
        </w:rPr>
        <w:t>как меру фактического или предполагаемого расхода ресурсов на решение задачи;</w:t>
      </w:r>
    </w:p>
    <w:p w:rsidR="00DA1849" w:rsidRPr="002E5CFB" w:rsidRDefault="00DA1849" w:rsidP="00DA1849">
      <w:pPr>
        <w:tabs>
          <w:tab w:val="left" w:pos="654"/>
        </w:tabs>
        <w:ind w:firstLine="454"/>
        <w:jc w:val="both"/>
        <w:rPr>
          <w:iCs/>
        </w:rPr>
      </w:pPr>
      <w:r w:rsidRPr="002E5CFB">
        <w:rPr>
          <w:iCs/>
        </w:rPr>
        <w:t>• адекватно оценивать свои возможности достижения</w:t>
      </w:r>
      <w:r w:rsidRPr="002E5CFB">
        <w:rPr>
          <w:noProof/>
        </w:rPr>
        <w:t xml:space="preserve"> </w:t>
      </w:r>
      <w:r w:rsidRPr="002E5CFB">
        <w:rPr>
          <w:iCs/>
        </w:rPr>
        <w:t>цели определённой сложности в различных сферах самостоятельной деятельности;</w:t>
      </w:r>
    </w:p>
    <w:p w:rsidR="00DA1849" w:rsidRPr="002E5CFB" w:rsidRDefault="00DA1849" w:rsidP="00DA1849">
      <w:pPr>
        <w:tabs>
          <w:tab w:val="left" w:pos="636"/>
        </w:tabs>
        <w:ind w:firstLine="454"/>
        <w:jc w:val="both"/>
        <w:rPr>
          <w:iCs/>
        </w:rPr>
      </w:pPr>
      <w:r w:rsidRPr="002E5CFB">
        <w:rPr>
          <w:iCs/>
        </w:rPr>
        <w:t xml:space="preserve">• основам </w:t>
      </w:r>
      <w:proofErr w:type="spellStart"/>
      <w:r w:rsidRPr="002E5CFB">
        <w:rPr>
          <w:iCs/>
        </w:rPr>
        <w:t>саморегуляции</w:t>
      </w:r>
      <w:proofErr w:type="spellEnd"/>
      <w:r w:rsidRPr="002E5CFB">
        <w:rPr>
          <w:iCs/>
        </w:rPr>
        <w:t xml:space="preserve"> эмоциональных состояний;</w:t>
      </w:r>
    </w:p>
    <w:p w:rsidR="00DA1849" w:rsidRPr="002E5CFB" w:rsidRDefault="00DA1849" w:rsidP="00DA1849">
      <w:pPr>
        <w:tabs>
          <w:tab w:val="left" w:pos="630"/>
        </w:tabs>
        <w:ind w:firstLine="454"/>
        <w:jc w:val="both"/>
        <w:rPr>
          <w:iCs/>
        </w:rPr>
      </w:pPr>
      <w:r w:rsidRPr="002E5CFB">
        <w:rPr>
          <w:iCs/>
        </w:rPr>
        <w:t>• прилагать волевые усилия и преодолевать трудности</w:t>
      </w:r>
      <w:r w:rsidRPr="002E5CFB">
        <w:rPr>
          <w:noProof/>
        </w:rPr>
        <w:t xml:space="preserve"> </w:t>
      </w:r>
      <w:r w:rsidRPr="002E5CFB">
        <w:rPr>
          <w:iCs/>
        </w:rPr>
        <w:t>и препятствия на пути достижения целей.</w:t>
      </w:r>
    </w:p>
    <w:p w:rsidR="00DA1849" w:rsidRPr="002E5CFB" w:rsidRDefault="00DA1849" w:rsidP="00DA1849">
      <w:pPr>
        <w:tabs>
          <w:tab w:val="left" w:pos="630"/>
        </w:tabs>
        <w:ind w:firstLine="454"/>
        <w:jc w:val="both"/>
        <w:rPr>
          <w:b/>
          <w:iCs/>
        </w:rPr>
      </w:pPr>
    </w:p>
    <w:p w:rsidR="00DA1849" w:rsidRPr="002E5CFB" w:rsidRDefault="00DA1849" w:rsidP="00DA1849">
      <w:pPr>
        <w:tabs>
          <w:tab w:val="left" w:pos="630"/>
        </w:tabs>
        <w:ind w:firstLine="454"/>
        <w:jc w:val="both"/>
        <w:rPr>
          <w:b/>
          <w:iCs/>
        </w:rPr>
      </w:pPr>
      <w:r w:rsidRPr="002E5CFB">
        <w:rPr>
          <w:b/>
          <w:iCs/>
        </w:rPr>
        <w:t>Коммуникативные универсальные учебные действия</w:t>
      </w:r>
    </w:p>
    <w:p w:rsidR="00DA1849" w:rsidRPr="002E5CFB" w:rsidRDefault="00DA1849" w:rsidP="00DA1849">
      <w:pPr>
        <w:ind w:firstLine="454"/>
        <w:jc w:val="both"/>
      </w:pPr>
      <w:r w:rsidRPr="002E5CFB">
        <w:t>Выпускник научится:</w:t>
      </w:r>
    </w:p>
    <w:p w:rsidR="00DA1849" w:rsidRPr="002E5CFB" w:rsidRDefault="00DA1849" w:rsidP="00DA1849">
      <w:pPr>
        <w:tabs>
          <w:tab w:val="left" w:pos="634"/>
        </w:tabs>
        <w:ind w:firstLine="454"/>
        <w:jc w:val="both"/>
      </w:pPr>
      <w:r w:rsidRPr="002E5CFB">
        <w:t>• учитывать разные мнения и стремиться к координации различных позиций в сотрудничестве;</w:t>
      </w:r>
    </w:p>
    <w:p w:rsidR="00DA1849" w:rsidRPr="002E5CFB" w:rsidRDefault="00DA1849" w:rsidP="00DA1849">
      <w:pPr>
        <w:tabs>
          <w:tab w:val="left" w:pos="639"/>
        </w:tabs>
        <w:ind w:firstLine="454"/>
        <w:jc w:val="both"/>
      </w:pPr>
      <w:r w:rsidRPr="002E5CFB">
        <w:t>• 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w:t>
      </w:r>
    </w:p>
    <w:p w:rsidR="00DA1849" w:rsidRPr="002E5CFB" w:rsidRDefault="00DA1849" w:rsidP="00DA1849">
      <w:pPr>
        <w:tabs>
          <w:tab w:val="left" w:pos="634"/>
        </w:tabs>
        <w:ind w:firstLine="454"/>
        <w:jc w:val="both"/>
      </w:pPr>
      <w:r w:rsidRPr="002E5CFB">
        <w:lastRenderedPageBreak/>
        <w:t>• устанавливать и сравнивать разные точки зрения, прежде чем принимать решения и делать выбор;</w:t>
      </w:r>
    </w:p>
    <w:p w:rsidR="00DA1849" w:rsidRPr="002E5CFB" w:rsidRDefault="00DA1849" w:rsidP="00DA1849">
      <w:pPr>
        <w:tabs>
          <w:tab w:val="left" w:pos="634"/>
        </w:tabs>
        <w:ind w:firstLine="454"/>
        <w:jc w:val="both"/>
      </w:pPr>
      <w:r w:rsidRPr="002E5CFB">
        <w:t>• аргументировать свою точку зрения, спорить и отстаивать свою позицию не враждебным для оппонентов образом;</w:t>
      </w:r>
    </w:p>
    <w:p w:rsidR="00DA1849" w:rsidRPr="002E5CFB" w:rsidRDefault="00DA1849" w:rsidP="00DA1849">
      <w:pPr>
        <w:tabs>
          <w:tab w:val="left" w:pos="634"/>
        </w:tabs>
        <w:ind w:firstLine="454"/>
        <w:jc w:val="both"/>
      </w:pPr>
      <w:r w:rsidRPr="002E5CFB">
        <w:t>• задавать вопросы, необходимые для организации собственной деятельности и сотрудничества с партнёром;</w:t>
      </w:r>
    </w:p>
    <w:p w:rsidR="00DA1849" w:rsidRPr="002E5CFB" w:rsidRDefault="00DA1849" w:rsidP="00DA1849">
      <w:pPr>
        <w:tabs>
          <w:tab w:val="left" w:pos="634"/>
        </w:tabs>
        <w:ind w:firstLine="454"/>
        <w:jc w:val="both"/>
      </w:pPr>
      <w:r w:rsidRPr="002E5CFB">
        <w:t>• осуществлять взаимный контроль и оказывать в сотрудничестве необходимую взаимопомощь;</w:t>
      </w:r>
    </w:p>
    <w:p w:rsidR="00DA1849" w:rsidRPr="002E5CFB" w:rsidRDefault="00DA1849" w:rsidP="00DA1849">
      <w:pPr>
        <w:tabs>
          <w:tab w:val="left" w:pos="634"/>
        </w:tabs>
        <w:ind w:firstLine="454"/>
        <w:jc w:val="both"/>
      </w:pPr>
      <w:r w:rsidRPr="002E5CFB">
        <w:t>• адекватно использовать речь для планирования и регуляции своей деятельности;</w:t>
      </w:r>
    </w:p>
    <w:p w:rsidR="00DA1849" w:rsidRPr="002E5CFB" w:rsidRDefault="00DA1849" w:rsidP="00DA1849">
      <w:pPr>
        <w:tabs>
          <w:tab w:val="left" w:pos="639"/>
        </w:tabs>
        <w:ind w:firstLine="454"/>
        <w:jc w:val="both"/>
      </w:pPr>
      <w:r w:rsidRPr="002E5CFB">
        <w:t>• адекватно использовать речевые средства для решения различных коммуникативных задач; владеть устной и письменной речью; строить монологическое контекстное высказывание;</w:t>
      </w:r>
    </w:p>
    <w:p w:rsidR="00DA1849" w:rsidRPr="002E5CFB" w:rsidRDefault="00DA1849" w:rsidP="00DA1849">
      <w:pPr>
        <w:tabs>
          <w:tab w:val="left" w:pos="639"/>
        </w:tabs>
        <w:ind w:firstLine="454"/>
        <w:jc w:val="both"/>
      </w:pPr>
      <w:r w:rsidRPr="002E5CFB">
        <w:t>• 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DA1849" w:rsidRPr="002E5CFB" w:rsidRDefault="00DA1849" w:rsidP="00DA1849">
      <w:pPr>
        <w:tabs>
          <w:tab w:val="left" w:pos="639"/>
        </w:tabs>
        <w:ind w:firstLine="454"/>
        <w:jc w:val="both"/>
      </w:pPr>
      <w:r w:rsidRPr="002E5CFB">
        <w:t>• осуществлять контроль, коррекцию, оценку действий партнёра, уметь убеждать;</w:t>
      </w:r>
    </w:p>
    <w:p w:rsidR="00DA1849" w:rsidRPr="002E5CFB" w:rsidRDefault="00DA1849" w:rsidP="00DA1849">
      <w:pPr>
        <w:tabs>
          <w:tab w:val="left" w:pos="634"/>
        </w:tabs>
        <w:ind w:firstLine="454"/>
        <w:jc w:val="both"/>
      </w:pPr>
      <w:r w:rsidRPr="002E5CFB">
        <w:t>• 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w:t>
      </w:r>
    </w:p>
    <w:p w:rsidR="00DA1849" w:rsidRPr="002E5CFB" w:rsidRDefault="00DA1849" w:rsidP="00DA1849">
      <w:pPr>
        <w:tabs>
          <w:tab w:val="left" w:pos="631"/>
        </w:tabs>
        <w:ind w:firstLine="454"/>
        <w:jc w:val="both"/>
      </w:pPr>
      <w:r w:rsidRPr="002E5CFB">
        <w:t>• основам коммуникативной рефлексии;</w:t>
      </w:r>
    </w:p>
    <w:p w:rsidR="00DA1849" w:rsidRPr="002E5CFB" w:rsidRDefault="00DA1849" w:rsidP="00DA1849">
      <w:pPr>
        <w:tabs>
          <w:tab w:val="left" w:pos="644"/>
        </w:tabs>
        <w:ind w:firstLine="454"/>
        <w:jc w:val="both"/>
      </w:pPr>
      <w:r w:rsidRPr="002E5CFB">
        <w:t>• использовать адекватные языковые средства для отображения своих чувств, мыслей, мотивов и потребностей;</w:t>
      </w:r>
    </w:p>
    <w:p w:rsidR="00DA1849" w:rsidRPr="002E5CFB" w:rsidRDefault="00DA1849" w:rsidP="00DA1849">
      <w:pPr>
        <w:tabs>
          <w:tab w:val="left" w:pos="634"/>
        </w:tabs>
        <w:ind w:firstLine="454"/>
        <w:jc w:val="both"/>
      </w:pPr>
      <w:r w:rsidRPr="002E5CFB">
        <w:t xml:space="preserve">• отображать в речи (описание, объяснение) содержание совершаемых </w:t>
      </w:r>
      <w:proofErr w:type="gramStart"/>
      <w:r w:rsidRPr="002E5CFB">
        <w:t>действий</w:t>
      </w:r>
      <w:proofErr w:type="gramEnd"/>
      <w:r w:rsidRPr="002E5CFB">
        <w:t xml:space="preserve"> как в форме громкой социализированной речи, так и в форме внутренней речи.</w:t>
      </w:r>
    </w:p>
    <w:p w:rsidR="00DA1849" w:rsidRPr="002E5CFB" w:rsidRDefault="00DA1849" w:rsidP="00DA1849">
      <w:pPr>
        <w:ind w:firstLine="454"/>
        <w:jc w:val="both"/>
        <w:rPr>
          <w:iCs/>
        </w:rPr>
      </w:pPr>
      <w:r w:rsidRPr="002E5CFB">
        <w:rPr>
          <w:iCs/>
        </w:rPr>
        <w:t>Выпускник получит возможность научиться:</w:t>
      </w:r>
    </w:p>
    <w:p w:rsidR="00DA1849" w:rsidRPr="002E5CFB" w:rsidRDefault="00DA1849" w:rsidP="00DA1849">
      <w:pPr>
        <w:tabs>
          <w:tab w:val="left" w:pos="615"/>
        </w:tabs>
        <w:ind w:firstLine="454"/>
        <w:jc w:val="both"/>
        <w:rPr>
          <w:iCs/>
        </w:rPr>
      </w:pPr>
      <w:proofErr w:type="gramStart"/>
      <w:r w:rsidRPr="002E5CFB">
        <w:rPr>
          <w:iCs/>
        </w:rPr>
        <w:t>• учитывать и координировать отличные от собственной позиции других людей, в сотрудничестве;</w:t>
      </w:r>
      <w:proofErr w:type="gramEnd"/>
    </w:p>
    <w:p w:rsidR="00DA1849" w:rsidRPr="002E5CFB" w:rsidRDefault="00DA1849" w:rsidP="00DA1849">
      <w:pPr>
        <w:tabs>
          <w:tab w:val="left" w:pos="1075"/>
        </w:tabs>
        <w:ind w:firstLine="454"/>
        <w:jc w:val="both"/>
        <w:rPr>
          <w:iCs/>
        </w:rPr>
      </w:pPr>
      <w:r w:rsidRPr="002E5CFB">
        <w:rPr>
          <w:iCs/>
        </w:rPr>
        <w:t>• учитывать разные мнения и интересы и обосновывать собственную позицию;</w:t>
      </w:r>
    </w:p>
    <w:p w:rsidR="00DA1849" w:rsidRPr="002E5CFB" w:rsidRDefault="00DA1849" w:rsidP="00DA1849">
      <w:pPr>
        <w:tabs>
          <w:tab w:val="left" w:pos="1094"/>
        </w:tabs>
        <w:ind w:firstLine="454"/>
        <w:jc w:val="both"/>
        <w:rPr>
          <w:iCs/>
        </w:rPr>
      </w:pPr>
      <w:r w:rsidRPr="002E5CFB">
        <w:rPr>
          <w:iCs/>
        </w:rPr>
        <w:t>• понимать относительность мнений и подходов к решению проблемы;</w:t>
      </w:r>
    </w:p>
    <w:p w:rsidR="00DA1849" w:rsidRPr="002E5CFB" w:rsidRDefault="00DA1849" w:rsidP="00DA1849">
      <w:pPr>
        <w:tabs>
          <w:tab w:val="left" w:pos="1128"/>
        </w:tabs>
        <w:ind w:firstLine="454"/>
        <w:jc w:val="both"/>
        <w:rPr>
          <w:iCs/>
        </w:rPr>
      </w:pPr>
      <w:r w:rsidRPr="002E5CFB">
        <w:rPr>
          <w:iCs/>
        </w:rPr>
        <w:t>• продуктивно разрешать конфликты на основе учёта</w:t>
      </w:r>
      <w:r w:rsidRPr="002E5CFB">
        <w:rPr>
          <w:noProof/>
        </w:rPr>
        <w:t xml:space="preserve"> </w:t>
      </w:r>
      <w:r w:rsidRPr="002E5CFB">
        <w:rPr>
          <w:iCs/>
        </w:rPr>
        <w:t>интересов и позиций всех участников, поиска и оценки альтернативных способов разрешения конфликтов; договариваться и приходить к общему решению в совместной</w:t>
      </w:r>
      <w:r w:rsidRPr="002E5CFB">
        <w:rPr>
          <w:noProof/>
        </w:rPr>
        <w:t xml:space="preserve"> </w:t>
      </w:r>
      <w:r w:rsidRPr="002E5CFB">
        <w:rPr>
          <w:iCs/>
        </w:rPr>
        <w:t>деятельности, в том числе в ситуации столкновения интересов;</w:t>
      </w:r>
    </w:p>
    <w:p w:rsidR="00DA1849" w:rsidRPr="002E5CFB" w:rsidRDefault="00DA1849" w:rsidP="00DA1849">
      <w:pPr>
        <w:tabs>
          <w:tab w:val="left" w:pos="1094"/>
        </w:tabs>
        <w:ind w:firstLine="454"/>
        <w:jc w:val="both"/>
        <w:rPr>
          <w:iCs/>
        </w:rPr>
      </w:pPr>
      <w:r w:rsidRPr="002E5CFB">
        <w:rPr>
          <w:iCs/>
        </w:rPr>
        <w:t>• брать на себя инициативу в организации совместного</w:t>
      </w:r>
      <w:r w:rsidRPr="002E5CFB">
        <w:rPr>
          <w:noProof/>
        </w:rPr>
        <w:t xml:space="preserve"> </w:t>
      </w:r>
      <w:r w:rsidRPr="002E5CFB">
        <w:rPr>
          <w:iCs/>
        </w:rPr>
        <w:t>действия (деловое лидерство);</w:t>
      </w:r>
    </w:p>
    <w:p w:rsidR="00DA1849" w:rsidRPr="002E5CFB" w:rsidRDefault="00DA1849" w:rsidP="00DA1849">
      <w:pPr>
        <w:tabs>
          <w:tab w:val="left" w:pos="1099"/>
        </w:tabs>
        <w:ind w:firstLine="454"/>
        <w:jc w:val="both"/>
        <w:rPr>
          <w:iCs/>
        </w:rPr>
      </w:pPr>
      <w:r w:rsidRPr="002E5CFB">
        <w:rPr>
          <w:iCs/>
        </w:rPr>
        <w:t>• оказывать поддержку и содействие тем, от кого зависит достижение цели в совместной деятельности;</w:t>
      </w:r>
    </w:p>
    <w:p w:rsidR="00DA1849" w:rsidRPr="002E5CFB" w:rsidRDefault="00DA1849" w:rsidP="00DA1849">
      <w:pPr>
        <w:tabs>
          <w:tab w:val="left" w:pos="1109"/>
        </w:tabs>
        <w:ind w:firstLine="454"/>
        <w:jc w:val="both"/>
        <w:rPr>
          <w:iCs/>
        </w:rPr>
      </w:pPr>
      <w:r w:rsidRPr="002E5CFB">
        <w:rPr>
          <w:iCs/>
        </w:rPr>
        <w:t>• осуществлять коммуникативную рефлексию как осознание оснований собственных действий и действий партнёра;</w:t>
      </w:r>
    </w:p>
    <w:p w:rsidR="00DA1849" w:rsidRPr="002E5CFB" w:rsidRDefault="00DA1849" w:rsidP="00DA1849">
      <w:pPr>
        <w:tabs>
          <w:tab w:val="left" w:pos="1114"/>
        </w:tabs>
        <w:ind w:firstLine="454"/>
        <w:jc w:val="both"/>
        <w:rPr>
          <w:iCs/>
        </w:rPr>
      </w:pPr>
      <w:r w:rsidRPr="002E5CFB">
        <w:rPr>
          <w:iCs/>
        </w:rPr>
        <w:t>• в процессе коммуникации достаточно точно, последовательно и полно передавать партнёру необходимую информацию как ориентир для построения действия;</w:t>
      </w:r>
    </w:p>
    <w:p w:rsidR="00DA1849" w:rsidRPr="002E5CFB" w:rsidRDefault="00DA1849" w:rsidP="00DA1849">
      <w:pPr>
        <w:tabs>
          <w:tab w:val="left" w:pos="1118"/>
        </w:tabs>
        <w:ind w:firstLine="454"/>
        <w:jc w:val="both"/>
        <w:rPr>
          <w:iCs/>
        </w:rPr>
      </w:pPr>
      <w:r w:rsidRPr="002E5CFB">
        <w:rPr>
          <w:iCs/>
        </w:rPr>
        <w:t>• вступать в диалог, а также участвовать в коллективном обсуждении проблем, участвовать в дискуссии</w:t>
      </w:r>
      <w:r w:rsidRPr="002E5CFB">
        <w:rPr>
          <w:noProof/>
        </w:rPr>
        <w:t xml:space="preserve"> </w:t>
      </w:r>
      <w:r w:rsidRPr="002E5CFB">
        <w:rPr>
          <w:iCs/>
        </w:rPr>
        <w:t>и аргументировать свою позицию, владеть монологической</w:t>
      </w:r>
      <w:r w:rsidRPr="002E5CFB">
        <w:rPr>
          <w:noProof/>
        </w:rPr>
        <w:t xml:space="preserve"> </w:t>
      </w:r>
      <w:r w:rsidRPr="002E5CFB">
        <w:rPr>
          <w:iCs/>
        </w:rPr>
        <w:t>и диалогической формами речи в соответствии с грамматическими и синтаксическими нормами родного языка;</w:t>
      </w:r>
    </w:p>
    <w:p w:rsidR="00DA1849" w:rsidRPr="002E5CFB" w:rsidRDefault="00DA1849" w:rsidP="00DA1849">
      <w:pPr>
        <w:tabs>
          <w:tab w:val="left" w:pos="1099"/>
        </w:tabs>
        <w:ind w:firstLine="454"/>
        <w:jc w:val="both"/>
        <w:rPr>
          <w:iCs/>
        </w:rPr>
      </w:pPr>
      <w:r w:rsidRPr="002E5CFB">
        <w:rPr>
          <w:iCs/>
        </w:rPr>
        <w:t>• следовать морально-этическим и психологическим</w:t>
      </w:r>
      <w:r w:rsidRPr="002E5CFB">
        <w:rPr>
          <w:noProof/>
        </w:rPr>
        <w:t xml:space="preserve"> </w:t>
      </w:r>
      <w:r w:rsidRPr="002E5CFB">
        <w:rPr>
          <w:iCs/>
        </w:rPr>
        <w:t>принципам общения и сотрудничества на основе уважительного отношения к партнёрам, внимания к личности другого,</w:t>
      </w:r>
      <w:r w:rsidRPr="002E5CFB">
        <w:rPr>
          <w:noProof/>
        </w:rPr>
        <w:t xml:space="preserve"> </w:t>
      </w:r>
      <w:r w:rsidRPr="002E5CFB">
        <w:rPr>
          <w:iCs/>
        </w:rPr>
        <w:t>адекватного межличностного восприятия, готовности адекватно реагировать на нужды других, в частности оказывать</w:t>
      </w:r>
      <w:r w:rsidRPr="002E5CFB">
        <w:rPr>
          <w:noProof/>
        </w:rPr>
        <w:t xml:space="preserve"> </w:t>
      </w:r>
      <w:r w:rsidRPr="002E5CFB">
        <w:rPr>
          <w:iCs/>
        </w:rPr>
        <w:t>помощь и эмоциональную поддержку партнёрам в процессе</w:t>
      </w:r>
      <w:r w:rsidRPr="002E5CFB">
        <w:rPr>
          <w:noProof/>
        </w:rPr>
        <w:t xml:space="preserve"> </w:t>
      </w:r>
      <w:r w:rsidRPr="002E5CFB">
        <w:rPr>
          <w:iCs/>
        </w:rPr>
        <w:t>достижения общей цели совместной деятельности;</w:t>
      </w:r>
    </w:p>
    <w:p w:rsidR="00DA1849" w:rsidRPr="002E5CFB" w:rsidRDefault="00DA1849" w:rsidP="00DA1849">
      <w:pPr>
        <w:tabs>
          <w:tab w:val="left" w:pos="1070"/>
        </w:tabs>
        <w:ind w:firstLine="454"/>
        <w:jc w:val="both"/>
        <w:rPr>
          <w:iCs/>
        </w:rPr>
      </w:pPr>
      <w:r w:rsidRPr="002E5CFB">
        <w:rPr>
          <w:iCs/>
        </w:rPr>
        <w:t>• устраивать эффективные групповые обсуждения и обеспечивать обмен знаниями между членами группы для принятия эффективных совместных решений;</w:t>
      </w:r>
    </w:p>
    <w:p w:rsidR="00DA1849" w:rsidRPr="002E5CFB" w:rsidRDefault="00DA1849" w:rsidP="00DA1849">
      <w:pPr>
        <w:tabs>
          <w:tab w:val="left" w:pos="1099"/>
        </w:tabs>
        <w:ind w:firstLine="454"/>
        <w:jc w:val="both"/>
        <w:rPr>
          <w:iCs/>
        </w:rPr>
      </w:pPr>
      <w:r w:rsidRPr="002E5CFB">
        <w:rPr>
          <w:iCs/>
        </w:rPr>
        <w:t>• в совместной деятельности чётко формулировать</w:t>
      </w:r>
      <w:r w:rsidRPr="002E5CFB">
        <w:rPr>
          <w:noProof/>
        </w:rPr>
        <w:t xml:space="preserve"> </w:t>
      </w:r>
      <w:r w:rsidRPr="002E5CFB">
        <w:rPr>
          <w:iCs/>
        </w:rPr>
        <w:t>цели группы и позволять её участникам проявлять собственную энергию для достижения этих целей.</w:t>
      </w:r>
    </w:p>
    <w:p w:rsidR="00DA1849" w:rsidRPr="002E5CFB" w:rsidRDefault="00DA1849" w:rsidP="00DA1849">
      <w:pPr>
        <w:tabs>
          <w:tab w:val="left" w:pos="1099"/>
        </w:tabs>
        <w:ind w:firstLine="454"/>
        <w:jc w:val="both"/>
        <w:rPr>
          <w:b/>
          <w:iCs/>
        </w:rPr>
      </w:pPr>
    </w:p>
    <w:p w:rsidR="00DA1849" w:rsidRPr="002E5CFB" w:rsidRDefault="00DA1849" w:rsidP="00DA1849">
      <w:pPr>
        <w:tabs>
          <w:tab w:val="left" w:pos="1099"/>
        </w:tabs>
        <w:ind w:firstLine="454"/>
        <w:jc w:val="both"/>
        <w:rPr>
          <w:b/>
          <w:iCs/>
        </w:rPr>
      </w:pPr>
      <w:r w:rsidRPr="002E5CFB">
        <w:rPr>
          <w:b/>
          <w:iCs/>
        </w:rPr>
        <w:t>Познавательные универсальные учебные действия</w:t>
      </w:r>
    </w:p>
    <w:p w:rsidR="00DA1849" w:rsidRPr="002E5CFB" w:rsidRDefault="00DA1849" w:rsidP="00DA1849">
      <w:pPr>
        <w:ind w:firstLine="454"/>
        <w:jc w:val="both"/>
      </w:pPr>
      <w:r w:rsidRPr="002E5CFB">
        <w:t>Выпускник научится:</w:t>
      </w:r>
    </w:p>
    <w:p w:rsidR="00DA1849" w:rsidRPr="002E5CFB" w:rsidRDefault="00DA1849" w:rsidP="00DA1849">
      <w:pPr>
        <w:tabs>
          <w:tab w:val="left" w:pos="1104"/>
        </w:tabs>
        <w:ind w:firstLine="454"/>
        <w:jc w:val="both"/>
      </w:pPr>
      <w:r w:rsidRPr="002E5CFB">
        <w:t>• основам реализации проектно-исследовательской деятельности;</w:t>
      </w:r>
    </w:p>
    <w:p w:rsidR="00DA1849" w:rsidRPr="002E5CFB" w:rsidRDefault="00DA1849" w:rsidP="00DA1849">
      <w:pPr>
        <w:tabs>
          <w:tab w:val="left" w:pos="1104"/>
        </w:tabs>
        <w:ind w:firstLine="454"/>
        <w:jc w:val="both"/>
      </w:pPr>
      <w:r w:rsidRPr="002E5CFB">
        <w:t>• проводить наблюдение и эксперимент под руководством учителя;</w:t>
      </w:r>
    </w:p>
    <w:p w:rsidR="00DA1849" w:rsidRPr="002E5CFB" w:rsidRDefault="00DA1849" w:rsidP="00DA1849">
      <w:pPr>
        <w:tabs>
          <w:tab w:val="left" w:pos="1099"/>
        </w:tabs>
        <w:ind w:firstLine="454"/>
        <w:jc w:val="both"/>
      </w:pPr>
      <w:r w:rsidRPr="002E5CFB">
        <w:t>• осуществлять расширенный поиск информации с использованием ресурсов библиотек и Интернета;</w:t>
      </w:r>
    </w:p>
    <w:p w:rsidR="00DA1849" w:rsidRPr="002E5CFB" w:rsidRDefault="00DA1849" w:rsidP="00DA1849">
      <w:pPr>
        <w:tabs>
          <w:tab w:val="left" w:pos="634"/>
        </w:tabs>
        <w:ind w:firstLine="454"/>
        <w:jc w:val="both"/>
      </w:pPr>
      <w:r w:rsidRPr="002E5CFB">
        <w:t>• создавать и преобразовывать модели и схемы для решения задач;</w:t>
      </w:r>
    </w:p>
    <w:p w:rsidR="00DA1849" w:rsidRPr="002E5CFB" w:rsidRDefault="00DA1849" w:rsidP="00DA1849">
      <w:pPr>
        <w:tabs>
          <w:tab w:val="left" w:pos="639"/>
        </w:tabs>
        <w:ind w:firstLine="454"/>
        <w:jc w:val="both"/>
      </w:pPr>
      <w:r w:rsidRPr="002E5CFB">
        <w:t>• осуществлять выбор наиболее эффективных способов решения задач в зависимости от конкретных условий;</w:t>
      </w:r>
    </w:p>
    <w:p w:rsidR="00DA1849" w:rsidRPr="002E5CFB" w:rsidRDefault="00DA1849" w:rsidP="00DA1849">
      <w:pPr>
        <w:tabs>
          <w:tab w:val="left" w:pos="622"/>
        </w:tabs>
        <w:ind w:firstLine="454"/>
        <w:jc w:val="both"/>
      </w:pPr>
      <w:r w:rsidRPr="002E5CFB">
        <w:t>• давать определение понятиям;</w:t>
      </w:r>
    </w:p>
    <w:p w:rsidR="00DA1849" w:rsidRPr="002E5CFB" w:rsidRDefault="00DA1849" w:rsidP="00DA1849">
      <w:pPr>
        <w:tabs>
          <w:tab w:val="left" w:pos="626"/>
        </w:tabs>
        <w:ind w:firstLine="454"/>
        <w:jc w:val="both"/>
      </w:pPr>
      <w:r w:rsidRPr="002E5CFB">
        <w:t>• устанавливать причинно-следственные связи;</w:t>
      </w:r>
    </w:p>
    <w:p w:rsidR="00DA1849" w:rsidRPr="002E5CFB" w:rsidRDefault="00DA1849" w:rsidP="00DA1849">
      <w:pPr>
        <w:tabs>
          <w:tab w:val="left" w:pos="634"/>
        </w:tabs>
        <w:ind w:firstLine="454"/>
        <w:jc w:val="both"/>
      </w:pPr>
      <w:r w:rsidRPr="002E5CFB">
        <w:t>• осуществлять логическую операцию установления родовидовых отношений, ограничение понятия;</w:t>
      </w:r>
    </w:p>
    <w:p w:rsidR="00DA1849" w:rsidRPr="002E5CFB" w:rsidRDefault="00DA1849" w:rsidP="00DA1849">
      <w:pPr>
        <w:tabs>
          <w:tab w:val="left" w:pos="639"/>
        </w:tabs>
        <w:ind w:firstLine="454"/>
        <w:jc w:val="both"/>
      </w:pPr>
      <w:r w:rsidRPr="002E5CFB">
        <w:t>• обобщать понятия — осуществлять логическую операцию перехода от видовых признаков к родовому понятию, от понятия с меньшим объёмом к понятию с большим объёмом;</w:t>
      </w:r>
    </w:p>
    <w:p w:rsidR="00DA1849" w:rsidRPr="002E5CFB" w:rsidRDefault="00DA1849" w:rsidP="00DA1849">
      <w:pPr>
        <w:tabs>
          <w:tab w:val="left" w:pos="644"/>
        </w:tabs>
        <w:ind w:firstLine="454"/>
        <w:jc w:val="both"/>
      </w:pPr>
      <w:r w:rsidRPr="002E5CFB">
        <w:t xml:space="preserve">• осуществлять сравнение, </w:t>
      </w:r>
      <w:proofErr w:type="spellStart"/>
      <w:r w:rsidRPr="002E5CFB">
        <w:t>сериацию</w:t>
      </w:r>
      <w:proofErr w:type="spellEnd"/>
      <w:r w:rsidRPr="002E5CFB">
        <w:t xml:space="preserve"> и классификацию, самостоятельно выбирая основания и критерии для указанных логических операций;</w:t>
      </w:r>
    </w:p>
    <w:p w:rsidR="00DA1849" w:rsidRPr="002E5CFB" w:rsidRDefault="00DA1849" w:rsidP="00DA1849">
      <w:pPr>
        <w:tabs>
          <w:tab w:val="left" w:pos="644"/>
        </w:tabs>
        <w:ind w:firstLine="454"/>
        <w:jc w:val="both"/>
      </w:pPr>
      <w:r w:rsidRPr="002E5CFB">
        <w:t>• строить классификацию на основе дихотомического деления (на основе отрицания);</w:t>
      </w:r>
    </w:p>
    <w:p w:rsidR="00DA1849" w:rsidRPr="002E5CFB" w:rsidRDefault="00DA1849" w:rsidP="00DA1849">
      <w:pPr>
        <w:tabs>
          <w:tab w:val="left" w:pos="644"/>
        </w:tabs>
        <w:ind w:firstLine="454"/>
        <w:jc w:val="both"/>
      </w:pPr>
      <w:r w:rsidRPr="002E5CFB">
        <w:t xml:space="preserve">• строить </w:t>
      </w:r>
      <w:proofErr w:type="gramStart"/>
      <w:r w:rsidRPr="002E5CFB">
        <w:t>логическое рассуждение</w:t>
      </w:r>
      <w:proofErr w:type="gramEnd"/>
      <w:r w:rsidRPr="002E5CFB">
        <w:t>, включающее установление причинно-следственных связей;</w:t>
      </w:r>
    </w:p>
    <w:p w:rsidR="00DA1849" w:rsidRPr="002E5CFB" w:rsidRDefault="00DA1849" w:rsidP="00DA1849">
      <w:pPr>
        <w:tabs>
          <w:tab w:val="left" w:pos="644"/>
        </w:tabs>
        <w:ind w:firstLine="454"/>
        <w:jc w:val="both"/>
      </w:pPr>
      <w:r w:rsidRPr="002E5CFB">
        <w:t>• объяснять явления, процессы, связи и отношения, выявляемые в ходе исследования;</w:t>
      </w:r>
    </w:p>
    <w:p w:rsidR="00DA1849" w:rsidRPr="002E5CFB" w:rsidRDefault="00DA1849" w:rsidP="00DA1849">
      <w:pPr>
        <w:tabs>
          <w:tab w:val="left" w:pos="634"/>
        </w:tabs>
        <w:ind w:firstLine="454"/>
        <w:jc w:val="both"/>
      </w:pPr>
      <w:r w:rsidRPr="002E5CFB">
        <w:t>• основам ознакомительного, изучающего, усваивающего и поискового чтения;</w:t>
      </w:r>
    </w:p>
    <w:p w:rsidR="00DA1849" w:rsidRPr="002E5CFB" w:rsidRDefault="00DA1849" w:rsidP="00DA1849">
      <w:pPr>
        <w:tabs>
          <w:tab w:val="left" w:pos="634"/>
        </w:tabs>
        <w:ind w:firstLine="454"/>
        <w:jc w:val="both"/>
      </w:pPr>
      <w:r w:rsidRPr="002E5CFB">
        <w:t>• структурировать тексты, включая умение выделять главное и второстепенное, главную идею текста, выстраивать последовательность описываемых событий;</w:t>
      </w:r>
    </w:p>
    <w:p w:rsidR="00DA1849" w:rsidRPr="002E5CFB" w:rsidRDefault="00DA1849" w:rsidP="00DA1849">
      <w:pPr>
        <w:tabs>
          <w:tab w:val="left" w:pos="630"/>
        </w:tabs>
        <w:ind w:firstLine="454"/>
        <w:jc w:val="both"/>
      </w:pPr>
      <w:r w:rsidRPr="002E5CFB">
        <w:t>• работать с метафорами — понимать переносный смысл выражений, понимать и употреблять обороты речи, построенные на скрытом уподоблении, образном сближении слов.</w:t>
      </w:r>
    </w:p>
    <w:p w:rsidR="00DA1849" w:rsidRPr="002E5CFB" w:rsidRDefault="00DA1849" w:rsidP="00DA1849">
      <w:pPr>
        <w:ind w:firstLine="454"/>
        <w:jc w:val="both"/>
        <w:rPr>
          <w:iCs/>
        </w:rPr>
      </w:pPr>
      <w:r w:rsidRPr="002E5CFB">
        <w:rPr>
          <w:iCs/>
        </w:rPr>
        <w:t>Выпускник получит возможность научиться:</w:t>
      </w:r>
    </w:p>
    <w:p w:rsidR="00DA1849" w:rsidRPr="002E5CFB" w:rsidRDefault="00DA1849" w:rsidP="00DA1849">
      <w:pPr>
        <w:tabs>
          <w:tab w:val="left" w:pos="636"/>
        </w:tabs>
        <w:ind w:firstLine="454"/>
        <w:jc w:val="both"/>
        <w:rPr>
          <w:iCs/>
        </w:rPr>
      </w:pPr>
      <w:r w:rsidRPr="002E5CFB">
        <w:rPr>
          <w:iCs/>
        </w:rPr>
        <w:t>• основам рефлексивного чтения;</w:t>
      </w:r>
    </w:p>
    <w:p w:rsidR="00DA1849" w:rsidRPr="002E5CFB" w:rsidRDefault="00DA1849" w:rsidP="00DA1849">
      <w:pPr>
        <w:tabs>
          <w:tab w:val="left" w:pos="631"/>
        </w:tabs>
        <w:ind w:firstLine="454"/>
        <w:jc w:val="both"/>
        <w:rPr>
          <w:iCs/>
        </w:rPr>
      </w:pPr>
      <w:r w:rsidRPr="002E5CFB">
        <w:rPr>
          <w:iCs/>
        </w:rPr>
        <w:t>• ставить проблему, аргументировать её актуальность;</w:t>
      </w:r>
    </w:p>
    <w:p w:rsidR="00DA1849" w:rsidRPr="002E5CFB" w:rsidRDefault="00DA1849" w:rsidP="00DA1849">
      <w:pPr>
        <w:tabs>
          <w:tab w:val="left" w:pos="634"/>
        </w:tabs>
        <w:ind w:firstLine="454"/>
        <w:jc w:val="both"/>
        <w:rPr>
          <w:iCs/>
        </w:rPr>
      </w:pPr>
      <w:r w:rsidRPr="002E5CFB">
        <w:rPr>
          <w:iCs/>
        </w:rPr>
        <w:t>• самостоятельно проводить исследование на основе</w:t>
      </w:r>
      <w:r w:rsidRPr="002E5CFB">
        <w:rPr>
          <w:noProof/>
        </w:rPr>
        <w:t xml:space="preserve"> </w:t>
      </w:r>
      <w:r w:rsidRPr="002E5CFB">
        <w:rPr>
          <w:iCs/>
        </w:rPr>
        <w:t>применения методов наблюдения и эксперимента;</w:t>
      </w:r>
    </w:p>
    <w:p w:rsidR="00DA1849" w:rsidRPr="002E5CFB" w:rsidRDefault="00DA1849" w:rsidP="00DA1849">
      <w:pPr>
        <w:tabs>
          <w:tab w:val="left" w:pos="639"/>
        </w:tabs>
        <w:ind w:firstLine="454"/>
        <w:jc w:val="both"/>
        <w:rPr>
          <w:iCs/>
        </w:rPr>
      </w:pPr>
      <w:r w:rsidRPr="002E5CFB">
        <w:rPr>
          <w:iCs/>
        </w:rPr>
        <w:t>• выдвигать гипотезы о связях и закономерностях событий, процессов, объектов;</w:t>
      </w:r>
    </w:p>
    <w:p w:rsidR="00DA1849" w:rsidRPr="002E5CFB" w:rsidRDefault="00DA1849" w:rsidP="00DA1849">
      <w:pPr>
        <w:tabs>
          <w:tab w:val="left" w:pos="639"/>
        </w:tabs>
        <w:ind w:firstLine="454"/>
        <w:jc w:val="both"/>
        <w:rPr>
          <w:iCs/>
        </w:rPr>
      </w:pPr>
      <w:r w:rsidRPr="002E5CFB">
        <w:rPr>
          <w:iCs/>
        </w:rPr>
        <w:t>• организовывать исследование с целью проверки гипотез;</w:t>
      </w:r>
    </w:p>
    <w:p w:rsidR="00DA1849" w:rsidRPr="002E5CFB" w:rsidRDefault="00DA1849" w:rsidP="00DA1849">
      <w:pPr>
        <w:tabs>
          <w:tab w:val="left" w:pos="634"/>
        </w:tabs>
        <w:ind w:firstLine="454"/>
        <w:jc w:val="both"/>
        <w:rPr>
          <w:iCs/>
        </w:rPr>
      </w:pPr>
      <w:r w:rsidRPr="002E5CFB">
        <w:rPr>
          <w:iCs/>
        </w:rPr>
        <w:t>• делать умозаключения (</w:t>
      </w:r>
      <w:proofErr w:type="gramStart"/>
      <w:r w:rsidRPr="002E5CFB">
        <w:rPr>
          <w:iCs/>
        </w:rPr>
        <w:t>индуктивное</w:t>
      </w:r>
      <w:proofErr w:type="gramEnd"/>
      <w:r w:rsidRPr="002E5CFB">
        <w:rPr>
          <w:iCs/>
        </w:rPr>
        <w:t xml:space="preserve"> и по аналогии)</w:t>
      </w:r>
      <w:r w:rsidRPr="002E5CFB">
        <w:rPr>
          <w:noProof/>
        </w:rPr>
        <w:t xml:space="preserve"> </w:t>
      </w:r>
      <w:r w:rsidRPr="002E5CFB">
        <w:rPr>
          <w:iCs/>
        </w:rPr>
        <w:t>и выводы на основе аргументации.</w:t>
      </w:r>
    </w:p>
    <w:p w:rsidR="00DA1849" w:rsidRPr="002E5CFB" w:rsidRDefault="00DA1849" w:rsidP="00DA1849">
      <w:pPr>
        <w:jc w:val="center"/>
        <w:rPr>
          <w:b/>
        </w:rPr>
      </w:pPr>
    </w:p>
    <w:p w:rsidR="00DA1849" w:rsidRDefault="00DA1849" w:rsidP="00DA1849">
      <w:pPr>
        <w:jc w:val="center"/>
        <w:rPr>
          <w:b/>
        </w:rPr>
      </w:pPr>
      <w:r w:rsidRPr="002E5CFB">
        <w:rPr>
          <w:b/>
        </w:rPr>
        <w:t>Ф</w:t>
      </w:r>
      <w:r>
        <w:rPr>
          <w:b/>
        </w:rPr>
        <w:t xml:space="preserve">ормирование </w:t>
      </w:r>
      <w:proofErr w:type="spellStart"/>
      <w:r>
        <w:rPr>
          <w:b/>
        </w:rPr>
        <w:t>ИКТ-компетентности</w:t>
      </w:r>
      <w:proofErr w:type="spellEnd"/>
      <w:r>
        <w:rPr>
          <w:b/>
        </w:rPr>
        <w:t xml:space="preserve"> </w:t>
      </w:r>
      <w:proofErr w:type="gramStart"/>
      <w:r>
        <w:rPr>
          <w:b/>
        </w:rPr>
        <w:t>обучающихся</w:t>
      </w:r>
      <w:proofErr w:type="gramEnd"/>
    </w:p>
    <w:p w:rsidR="00DA1849" w:rsidRPr="002E5CFB" w:rsidRDefault="00DA1849" w:rsidP="00DA1849">
      <w:pPr>
        <w:ind w:firstLine="454"/>
        <w:jc w:val="both"/>
        <w:rPr>
          <w:b/>
          <w:i/>
        </w:rPr>
      </w:pPr>
      <w:r w:rsidRPr="002E5CFB">
        <w:rPr>
          <w:b/>
          <w:i/>
        </w:rPr>
        <w:t>Обращение с устройствами ИКТ</w:t>
      </w:r>
    </w:p>
    <w:p w:rsidR="00DA1849" w:rsidRPr="002E5CFB" w:rsidRDefault="00DA1849" w:rsidP="00DA1849">
      <w:pPr>
        <w:ind w:firstLine="454"/>
        <w:jc w:val="both"/>
      </w:pPr>
      <w:r w:rsidRPr="002E5CFB">
        <w:t>Выпускник научится:</w:t>
      </w:r>
    </w:p>
    <w:p w:rsidR="00DA1849" w:rsidRPr="002E5CFB" w:rsidRDefault="00DA1849" w:rsidP="00DA1849">
      <w:pPr>
        <w:tabs>
          <w:tab w:val="left" w:pos="1089"/>
        </w:tabs>
        <w:ind w:firstLine="454"/>
        <w:jc w:val="both"/>
      </w:pPr>
      <w:r w:rsidRPr="002E5CFB">
        <w:t>• правильно включать и выключать устройства ИКТ, входить в операционную систему и завершать работу с ней, выполнять базовые действия с экранными объектами (перемещение курсора, выделение, прямое перемещение, запоминание и вырезание);</w:t>
      </w:r>
    </w:p>
    <w:p w:rsidR="00DA1849" w:rsidRPr="002E5CFB" w:rsidRDefault="00DA1849" w:rsidP="00DA1849">
      <w:pPr>
        <w:tabs>
          <w:tab w:val="left" w:pos="1079"/>
        </w:tabs>
        <w:ind w:firstLine="454"/>
        <w:jc w:val="both"/>
      </w:pPr>
      <w:r w:rsidRPr="002E5CFB">
        <w:t>• осуществлять информационное подключение к локальной сети и глобальной сети Интернет;</w:t>
      </w:r>
    </w:p>
    <w:p w:rsidR="00DA1849" w:rsidRPr="002E5CFB" w:rsidRDefault="00DA1849" w:rsidP="00DA1849">
      <w:pPr>
        <w:tabs>
          <w:tab w:val="left" w:pos="1084"/>
        </w:tabs>
        <w:ind w:firstLine="454"/>
        <w:jc w:val="both"/>
      </w:pPr>
      <w:r w:rsidRPr="002E5CFB">
        <w:t>• входить в информационную среду образовательного учреждения, в том числе через Интернет, размещать в информационной среде различные информационные объекты;</w:t>
      </w:r>
    </w:p>
    <w:p w:rsidR="00DA1849" w:rsidRPr="002E5CFB" w:rsidRDefault="00DA1849" w:rsidP="00DA1849">
      <w:pPr>
        <w:tabs>
          <w:tab w:val="left" w:pos="1079"/>
        </w:tabs>
        <w:ind w:firstLine="454"/>
        <w:jc w:val="both"/>
      </w:pPr>
      <w:r w:rsidRPr="002E5CFB">
        <w:t>• выводить информацию на бумагу, правильно обращаться с расходными материалами;</w:t>
      </w:r>
    </w:p>
    <w:p w:rsidR="00DA1849" w:rsidRPr="002E5CFB" w:rsidRDefault="00DA1849" w:rsidP="00DA1849">
      <w:pPr>
        <w:tabs>
          <w:tab w:val="left" w:pos="1079"/>
        </w:tabs>
        <w:ind w:firstLine="454"/>
        <w:jc w:val="both"/>
      </w:pPr>
      <w:r w:rsidRPr="002E5CFB">
        <w:t>• соблюдать требования техники безопасности, гигиены, эргономики и ресурсосбережения при работе с устройствами ИКТ, в частности учитывающие специфику работы с различными экранами.</w:t>
      </w:r>
    </w:p>
    <w:p w:rsidR="00DA1849" w:rsidRPr="002E5CFB" w:rsidRDefault="00DA1849" w:rsidP="00DA1849">
      <w:pPr>
        <w:ind w:firstLine="454"/>
        <w:jc w:val="both"/>
        <w:rPr>
          <w:iCs/>
        </w:rPr>
      </w:pPr>
      <w:r w:rsidRPr="002E5CFB">
        <w:rPr>
          <w:iCs/>
        </w:rPr>
        <w:t>Выпускник получит возможность научиться:</w:t>
      </w:r>
    </w:p>
    <w:p w:rsidR="00DA1849" w:rsidRPr="002E5CFB" w:rsidRDefault="00DA1849" w:rsidP="00DA1849">
      <w:pPr>
        <w:tabs>
          <w:tab w:val="left" w:pos="1084"/>
        </w:tabs>
        <w:ind w:firstLine="454"/>
        <w:jc w:val="both"/>
        <w:rPr>
          <w:iCs/>
        </w:rPr>
      </w:pPr>
      <w:r w:rsidRPr="002E5CFB">
        <w:rPr>
          <w:iCs/>
        </w:rPr>
        <w:lastRenderedPageBreak/>
        <w:t>• осознавать и использовать в практической деятельности основные психологические особенности восприятия</w:t>
      </w:r>
      <w:r w:rsidRPr="002E5CFB">
        <w:rPr>
          <w:noProof/>
        </w:rPr>
        <w:t xml:space="preserve"> </w:t>
      </w:r>
      <w:r w:rsidRPr="002E5CFB">
        <w:rPr>
          <w:iCs/>
        </w:rPr>
        <w:t>информации человеком.</w:t>
      </w:r>
    </w:p>
    <w:p w:rsidR="00DA1849" w:rsidRPr="002E5CFB" w:rsidRDefault="00DA1849" w:rsidP="00DA1849">
      <w:pPr>
        <w:ind w:firstLine="454"/>
        <w:jc w:val="both"/>
        <w:rPr>
          <w:b/>
          <w:i/>
        </w:rPr>
      </w:pPr>
      <w:r w:rsidRPr="002E5CFB">
        <w:rPr>
          <w:b/>
          <w:i/>
        </w:rPr>
        <w:t>Фиксация изображений и звуков</w:t>
      </w:r>
    </w:p>
    <w:p w:rsidR="00DA1849" w:rsidRPr="002E5CFB" w:rsidRDefault="00DA1849" w:rsidP="00DA1849">
      <w:pPr>
        <w:ind w:firstLine="454"/>
        <w:jc w:val="both"/>
      </w:pPr>
      <w:r w:rsidRPr="002E5CFB">
        <w:t>Выпускник научится:</w:t>
      </w:r>
    </w:p>
    <w:p w:rsidR="00DA1849" w:rsidRPr="002E5CFB" w:rsidRDefault="00DA1849" w:rsidP="00DA1849">
      <w:pPr>
        <w:tabs>
          <w:tab w:val="left" w:pos="1074"/>
        </w:tabs>
        <w:ind w:firstLine="454"/>
        <w:jc w:val="both"/>
      </w:pPr>
      <w:r w:rsidRPr="002E5CFB">
        <w:t>• осуществлять фиксацию изображений и звуков в ходе процесса обсуждения, проведения эксперимента, природного процесса, фиксацию хода и результатов проектной деятельности;</w:t>
      </w:r>
    </w:p>
    <w:p w:rsidR="00DA1849" w:rsidRPr="002E5CFB" w:rsidRDefault="00DA1849" w:rsidP="00DA1849">
      <w:pPr>
        <w:tabs>
          <w:tab w:val="left" w:pos="1079"/>
        </w:tabs>
        <w:ind w:firstLine="454"/>
        <w:jc w:val="both"/>
      </w:pPr>
      <w:r w:rsidRPr="002E5CFB">
        <w:t>• учитывать смысл и содержание деятельности при организации фиксации, выделять для фиксации отдельные элементы объектов и процессов, обеспечивать качество фиксации существенных элементов;</w:t>
      </w:r>
    </w:p>
    <w:p w:rsidR="00DA1849" w:rsidRPr="002E5CFB" w:rsidRDefault="00DA1849" w:rsidP="00DA1849">
      <w:pPr>
        <w:ind w:firstLine="454"/>
        <w:jc w:val="both"/>
        <w:rPr>
          <w:iCs/>
        </w:rPr>
      </w:pPr>
      <w:r w:rsidRPr="002E5CFB">
        <w:rPr>
          <w:iCs/>
        </w:rPr>
        <w:t>Выпускник получит возможность научиться:</w:t>
      </w:r>
    </w:p>
    <w:p w:rsidR="00DA1849" w:rsidRPr="002E5CFB" w:rsidRDefault="00DA1849" w:rsidP="00DA1849">
      <w:pPr>
        <w:tabs>
          <w:tab w:val="left" w:pos="586"/>
        </w:tabs>
        <w:ind w:firstLine="454"/>
        <w:jc w:val="both"/>
        <w:rPr>
          <w:iCs/>
        </w:rPr>
      </w:pPr>
      <w:r w:rsidRPr="002E5CFB">
        <w:rPr>
          <w:iCs/>
        </w:rPr>
        <w:t>• различать творческую и техническую фиксацию звуков и изображений;</w:t>
      </w:r>
    </w:p>
    <w:p w:rsidR="00DA1849" w:rsidRPr="002E5CFB" w:rsidRDefault="00DA1849" w:rsidP="00DA1849">
      <w:pPr>
        <w:tabs>
          <w:tab w:val="left" w:pos="616"/>
        </w:tabs>
        <w:ind w:firstLine="454"/>
        <w:jc w:val="both"/>
        <w:rPr>
          <w:iCs/>
        </w:rPr>
      </w:pPr>
      <w:r w:rsidRPr="002E5CFB">
        <w:rPr>
          <w:iCs/>
        </w:rPr>
        <w:t>• использовать возможности И</w:t>
      </w:r>
      <w:proofErr w:type="gramStart"/>
      <w:r w:rsidRPr="002E5CFB">
        <w:rPr>
          <w:iCs/>
        </w:rPr>
        <w:t>КТ в тв</w:t>
      </w:r>
      <w:proofErr w:type="gramEnd"/>
      <w:r w:rsidRPr="002E5CFB">
        <w:rPr>
          <w:iCs/>
        </w:rPr>
        <w:t>орческой деятельности, связанной с искусством.</w:t>
      </w:r>
    </w:p>
    <w:p w:rsidR="00DA1849" w:rsidRPr="002E5CFB" w:rsidRDefault="00DA1849" w:rsidP="00DA1849">
      <w:pPr>
        <w:ind w:firstLine="454"/>
        <w:jc w:val="both"/>
        <w:rPr>
          <w:b/>
          <w:i/>
        </w:rPr>
      </w:pPr>
      <w:r w:rsidRPr="002E5CFB">
        <w:rPr>
          <w:b/>
          <w:i/>
        </w:rPr>
        <w:t>Создание письменных сообщений</w:t>
      </w:r>
    </w:p>
    <w:p w:rsidR="00DA1849" w:rsidRPr="002E5CFB" w:rsidRDefault="00DA1849" w:rsidP="00DA1849">
      <w:pPr>
        <w:ind w:firstLine="454"/>
        <w:jc w:val="both"/>
      </w:pPr>
      <w:r w:rsidRPr="002E5CFB">
        <w:t>Выпускник научится:</w:t>
      </w:r>
    </w:p>
    <w:p w:rsidR="00DA1849" w:rsidRPr="002E5CFB" w:rsidRDefault="00DA1849" w:rsidP="00DA1849">
      <w:pPr>
        <w:tabs>
          <w:tab w:val="left" w:pos="614"/>
        </w:tabs>
        <w:ind w:firstLine="454"/>
        <w:jc w:val="both"/>
      </w:pPr>
      <w:r w:rsidRPr="002E5CFB">
        <w:t>• осуществлять редактирование и структурирование текста в соответствии с его смыслом средствами текстового редактора;</w:t>
      </w:r>
    </w:p>
    <w:p w:rsidR="00DA1849" w:rsidRPr="002E5CFB" w:rsidRDefault="00DA1849" w:rsidP="00DA1849">
      <w:pPr>
        <w:tabs>
          <w:tab w:val="left" w:pos="614"/>
        </w:tabs>
        <w:ind w:firstLine="454"/>
        <w:jc w:val="both"/>
      </w:pPr>
      <w:r w:rsidRPr="002E5CFB">
        <w:t xml:space="preserve">• создавать текст на основе расшифровки аудиозаписи, в том числе нескольких участников обсуждения, осуществлять письменное смысловое </w:t>
      </w:r>
      <w:proofErr w:type="spellStart"/>
      <w:r w:rsidRPr="002E5CFB">
        <w:t>резюмирование</w:t>
      </w:r>
      <w:proofErr w:type="spellEnd"/>
      <w:r w:rsidRPr="002E5CFB">
        <w:t xml:space="preserve"> высказываний в ходе обсуждения;</w:t>
      </w:r>
    </w:p>
    <w:p w:rsidR="00DA1849" w:rsidRPr="002E5CFB" w:rsidRDefault="00DA1849" w:rsidP="00DA1849">
      <w:pPr>
        <w:ind w:firstLine="454"/>
        <w:jc w:val="both"/>
        <w:rPr>
          <w:iCs/>
        </w:rPr>
      </w:pPr>
      <w:r w:rsidRPr="002E5CFB">
        <w:rPr>
          <w:iCs/>
        </w:rPr>
        <w:t>Выпускник получит возможность научиться:</w:t>
      </w:r>
    </w:p>
    <w:p w:rsidR="00DA1849" w:rsidRPr="002E5CFB" w:rsidRDefault="00DA1849" w:rsidP="00DA1849">
      <w:pPr>
        <w:tabs>
          <w:tab w:val="left" w:pos="614"/>
        </w:tabs>
        <w:ind w:firstLine="454"/>
        <w:jc w:val="both"/>
        <w:rPr>
          <w:iCs/>
        </w:rPr>
      </w:pPr>
      <w:r w:rsidRPr="002E5CFB">
        <w:rPr>
          <w:iCs/>
        </w:rPr>
        <w:t>• создавать текст;</w:t>
      </w:r>
    </w:p>
    <w:p w:rsidR="00DA1849" w:rsidRPr="002E5CFB" w:rsidRDefault="00DA1849" w:rsidP="00DA1849">
      <w:pPr>
        <w:tabs>
          <w:tab w:val="left" w:pos="614"/>
        </w:tabs>
        <w:ind w:firstLine="454"/>
        <w:jc w:val="both"/>
        <w:rPr>
          <w:iCs/>
        </w:rPr>
      </w:pPr>
      <w:r w:rsidRPr="002E5CFB">
        <w:rPr>
          <w:iCs/>
        </w:rPr>
        <w:t>• использовать компьютерные инструменты, упрощающие расшифровку аудиозаписей.</w:t>
      </w:r>
    </w:p>
    <w:p w:rsidR="00DA1849" w:rsidRPr="002E5CFB" w:rsidRDefault="00DA1849" w:rsidP="00DA1849">
      <w:pPr>
        <w:ind w:firstLine="454"/>
        <w:jc w:val="both"/>
        <w:rPr>
          <w:b/>
          <w:i/>
        </w:rPr>
      </w:pPr>
      <w:r w:rsidRPr="002E5CFB">
        <w:rPr>
          <w:b/>
          <w:i/>
        </w:rPr>
        <w:t>Создание графических объектов</w:t>
      </w:r>
    </w:p>
    <w:p w:rsidR="00DA1849" w:rsidRPr="002E5CFB" w:rsidRDefault="00DA1849" w:rsidP="00DA1849">
      <w:pPr>
        <w:ind w:firstLine="454"/>
        <w:jc w:val="both"/>
      </w:pPr>
      <w:r w:rsidRPr="002E5CFB">
        <w:t>Выпускник научится:</w:t>
      </w:r>
    </w:p>
    <w:p w:rsidR="00DA1849" w:rsidRPr="002E5CFB" w:rsidRDefault="00DA1849" w:rsidP="00DA1849">
      <w:pPr>
        <w:tabs>
          <w:tab w:val="left" w:pos="619"/>
        </w:tabs>
        <w:ind w:firstLine="454"/>
        <w:jc w:val="both"/>
      </w:pPr>
      <w:r w:rsidRPr="002E5CFB">
        <w:t>• создавать различные геометрические объекты с использованием возможностей специальных компьютерных инструментов;</w:t>
      </w:r>
    </w:p>
    <w:p w:rsidR="00DA1849" w:rsidRPr="002E5CFB" w:rsidRDefault="00DA1849" w:rsidP="00DA1849">
      <w:pPr>
        <w:tabs>
          <w:tab w:val="left" w:pos="614"/>
        </w:tabs>
        <w:ind w:firstLine="454"/>
        <w:jc w:val="both"/>
      </w:pPr>
      <w:r w:rsidRPr="002E5CFB">
        <w:t>• создавать диаграммы различных видов (алгоритмические, концептуальные, классификационные, организационные, родства и др.) в соответствии с решаемыми задачами;</w:t>
      </w:r>
    </w:p>
    <w:p w:rsidR="00DA1849" w:rsidRPr="002E5CFB" w:rsidRDefault="00DA1849" w:rsidP="00DA1849">
      <w:pPr>
        <w:tabs>
          <w:tab w:val="left" w:pos="614"/>
        </w:tabs>
        <w:ind w:firstLine="454"/>
        <w:jc w:val="both"/>
      </w:pPr>
      <w:r w:rsidRPr="002E5CFB">
        <w:t>• создавать специализированные карты и диаграммы: географические, хронологические;</w:t>
      </w:r>
    </w:p>
    <w:p w:rsidR="00DA1849" w:rsidRPr="002E5CFB" w:rsidRDefault="00DA1849" w:rsidP="00DA1849">
      <w:pPr>
        <w:tabs>
          <w:tab w:val="left" w:pos="614"/>
        </w:tabs>
        <w:ind w:firstLine="454"/>
        <w:jc w:val="both"/>
      </w:pPr>
      <w:r w:rsidRPr="002E5CFB">
        <w:t>• создавать графические объекты проведением рукой произвольных линий с использованием специализированных компьютерных инструментов и устройств.</w:t>
      </w:r>
    </w:p>
    <w:p w:rsidR="00DA1849" w:rsidRPr="002E5CFB" w:rsidRDefault="00DA1849" w:rsidP="00DA1849">
      <w:pPr>
        <w:ind w:firstLine="454"/>
        <w:jc w:val="both"/>
        <w:rPr>
          <w:iCs/>
        </w:rPr>
      </w:pPr>
      <w:r w:rsidRPr="002E5CFB">
        <w:rPr>
          <w:iCs/>
        </w:rPr>
        <w:t>Выпускник получит возможность научиться:</w:t>
      </w:r>
    </w:p>
    <w:p w:rsidR="00DA1849" w:rsidRPr="002E5CFB" w:rsidRDefault="00DA1849" w:rsidP="00DA1849">
      <w:pPr>
        <w:tabs>
          <w:tab w:val="left" w:pos="611"/>
        </w:tabs>
        <w:ind w:firstLine="454"/>
        <w:jc w:val="both"/>
        <w:rPr>
          <w:iCs/>
        </w:rPr>
      </w:pPr>
      <w:r w:rsidRPr="002E5CFB">
        <w:rPr>
          <w:iCs/>
        </w:rPr>
        <w:t>• создавать мультипликационные фильмы;</w:t>
      </w:r>
    </w:p>
    <w:p w:rsidR="00DA1849" w:rsidRPr="002E5CFB" w:rsidRDefault="00DA1849" w:rsidP="00DA1849">
      <w:pPr>
        <w:tabs>
          <w:tab w:val="left" w:pos="611"/>
        </w:tabs>
        <w:ind w:firstLine="454"/>
        <w:jc w:val="both"/>
        <w:rPr>
          <w:iCs/>
        </w:rPr>
      </w:pPr>
      <w:r w:rsidRPr="002E5CFB">
        <w:rPr>
          <w:iCs/>
        </w:rPr>
        <w:t>• создавать виртуальные модели трёхмерных объектов.</w:t>
      </w:r>
    </w:p>
    <w:p w:rsidR="00DA1849" w:rsidRPr="002E5CFB" w:rsidRDefault="00DA1849" w:rsidP="00DA1849">
      <w:pPr>
        <w:ind w:firstLine="454"/>
        <w:jc w:val="both"/>
        <w:rPr>
          <w:b/>
          <w:i/>
        </w:rPr>
      </w:pPr>
      <w:r w:rsidRPr="002E5CFB">
        <w:rPr>
          <w:b/>
          <w:i/>
        </w:rPr>
        <w:t>Создание музыкальных и звуковых сообщений</w:t>
      </w:r>
    </w:p>
    <w:p w:rsidR="00DA1849" w:rsidRPr="002E5CFB" w:rsidRDefault="00DA1849" w:rsidP="00DA1849">
      <w:pPr>
        <w:ind w:firstLine="454"/>
        <w:jc w:val="both"/>
      </w:pPr>
      <w:r w:rsidRPr="002E5CFB">
        <w:t>Выпускник научится:</w:t>
      </w:r>
    </w:p>
    <w:p w:rsidR="00DA1849" w:rsidRPr="002E5CFB" w:rsidRDefault="00DA1849" w:rsidP="00DA1849">
      <w:pPr>
        <w:tabs>
          <w:tab w:val="left" w:pos="1076"/>
        </w:tabs>
        <w:ind w:firstLine="454"/>
        <w:jc w:val="both"/>
      </w:pPr>
      <w:r w:rsidRPr="002E5CFB">
        <w:t>• использовать звуковые и музыкальные редакторы;</w:t>
      </w:r>
    </w:p>
    <w:p w:rsidR="00DA1849" w:rsidRPr="002E5CFB" w:rsidRDefault="00DA1849" w:rsidP="00DA1849">
      <w:pPr>
        <w:tabs>
          <w:tab w:val="left" w:pos="1076"/>
        </w:tabs>
        <w:ind w:firstLine="454"/>
        <w:jc w:val="both"/>
      </w:pPr>
      <w:r w:rsidRPr="002E5CFB">
        <w:t>• использовать программы звукозаписи и микрофоны.</w:t>
      </w:r>
    </w:p>
    <w:p w:rsidR="00DA1849" w:rsidRPr="002E5CFB" w:rsidRDefault="00DA1849" w:rsidP="00DA1849">
      <w:pPr>
        <w:ind w:firstLine="454"/>
        <w:jc w:val="both"/>
        <w:rPr>
          <w:iCs/>
        </w:rPr>
      </w:pPr>
      <w:r w:rsidRPr="002E5CFB">
        <w:rPr>
          <w:iCs/>
        </w:rPr>
        <w:t>Выпускник получит возможность научиться:</w:t>
      </w:r>
    </w:p>
    <w:p w:rsidR="00DA1849" w:rsidRPr="002E5CFB" w:rsidRDefault="00DA1849" w:rsidP="00DA1849">
      <w:pPr>
        <w:tabs>
          <w:tab w:val="left" w:pos="1089"/>
        </w:tabs>
        <w:ind w:firstLine="454"/>
        <w:jc w:val="both"/>
        <w:rPr>
          <w:iCs/>
        </w:rPr>
      </w:pPr>
      <w:r w:rsidRPr="002E5CFB">
        <w:rPr>
          <w:iCs/>
        </w:rPr>
        <w:t>• использовать музыкальные редакторы, клавишные</w:t>
      </w:r>
      <w:r w:rsidRPr="002E5CFB">
        <w:rPr>
          <w:noProof/>
        </w:rPr>
        <w:t xml:space="preserve"> </w:t>
      </w:r>
      <w:r w:rsidRPr="002E5CFB">
        <w:rPr>
          <w:iCs/>
        </w:rPr>
        <w:t>и кинестетические синтезаторы для решения творческих</w:t>
      </w:r>
      <w:r w:rsidRPr="002E5CFB">
        <w:rPr>
          <w:noProof/>
        </w:rPr>
        <w:t xml:space="preserve"> </w:t>
      </w:r>
      <w:r w:rsidRPr="002E5CFB">
        <w:rPr>
          <w:iCs/>
        </w:rPr>
        <w:t>задач.</w:t>
      </w:r>
    </w:p>
    <w:p w:rsidR="00DA1849" w:rsidRPr="002E5CFB" w:rsidRDefault="00DA1849" w:rsidP="00DA1849">
      <w:pPr>
        <w:ind w:firstLine="454"/>
        <w:jc w:val="both"/>
        <w:rPr>
          <w:b/>
          <w:i/>
        </w:rPr>
      </w:pPr>
      <w:r w:rsidRPr="002E5CFB">
        <w:rPr>
          <w:b/>
          <w:i/>
        </w:rPr>
        <w:t xml:space="preserve">Создание, восприятие и использование </w:t>
      </w:r>
      <w:proofErr w:type="spellStart"/>
      <w:r w:rsidRPr="002E5CFB">
        <w:rPr>
          <w:b/>
          <w:i/>
        </w:rPr>
        <w:t>гипермедиасообщений</w:t>
      </w:r>
      <w:proofErr w:type="spellEnd"/>
    </w:p>
    <w:p w:rsidR="00DA1849" w:rsidRPr="002E5CFB" w:rsidRDefault="00DA1849" w:rsidP="00DA1849">
      <w:pPr>
        <w:ind w:firstLine="454"/>
        <w:jc w:val="both"/>
      </w:pPr>
      <w:r w:rsidRPr="002E5CFB">
        <w:t>Выпускник научится:</w:t>
      </w:r>
    </w:p>
    <w:p w:rsidR="00DA1849" w:rsidRPr="002E5CFB" w:rsidRDefault="00DA1849" w:rsidP="00DA1849">
      <w:pPr>
        <w:tabs>
          <w:tab w:val="left" w:pos="1079"/>
        </w:tabs>
        <w:ind w:firstLine="454"/>
        <w:jc w:val="both"/>
      </w:pPr>
      <w:proofErr w:type="gramStart"/>
      <w:r w:rsidRPr="002E5CFB">
        <w:t>• работать с особыми видами сообщений: диаграммами (алгоритмическими, концептуальными, классификационными, организационными, родства и др.), картами (географическими, хронологическими) и спутниковыми фотографиями, в том числе в системах глобального позиционирования;</w:t>
      </w:r>
      <w:proofErr w:type="gramEnd"/>
    </w:p>
    <w:p w:rsidR="00DA1849" w:rsidRPr="002E5CFB" w:rsidRDefault="00DA1849" w:rsidP="00DA1849">
      <w:pPr>
        <w:tabs>
          <w:tab w:val="left" w:pos="1079"/>
        </w:tabs>
        <w:ind w:firstLine="454"/>
        <w:jc w:val="both"/>
      </w:pPr>
      <w:r w:rsidRPr="002E5CFB">
        <w:t>• использовать при восприятии сообщений внутренние и внешние ссылки;</w:t>
      </w:r>
    </w:p>
    <w:p w:rsidR="00DA1849" w:rsidRPr="002E5CFB" w:rsidRDefault="00DA1849" w:rsidP="00DA1849">
      <w:pPr>
        <w:tabs>
          <w:tab w:val="left" w:pos="1079"/>
        </w:tabs>
        <w:ind w:firstLine="454"/>
        <w:jc w:val="both"/>
      </w:pPr>
      <w:r w:rsidRPr="002E5CFB">
        <w:t>• формулировать вопросы к сообщению, создавать краткое описание сообщения; цитировать фрагменты сообщения;</w:t>
      </w:r>
    </w:p>
    <w:p w:rsidR="00DA1849" w:rsidRPr="002E5CFB" w:rsidRDefault="00DA1849" w:rsidP="00DA1849">
      <w:pPr>
        <w:tabs>
          <w:tab w:val="left" w:pos="1079"/>
        </w:tabs>
        <w:ind w:firstLine="454"/>
        <w:jc w:val="both"/>
      </w:pPr>
      <w:r w:rsidRPr="002E5CFB">
        <w:t>• избирательно относиться к информации в окружающем информационном пространстве, отказываться от потребления ненужной информации.</w:t>
      </w:r>
    </w:p>
    <w:p w:rsidR="00DA1849" w:rsidRPr="002E5CFB" w:rsidRDefault="00DA1849" w:rsidP="00DA1849">
      <w:pPr>
        <w:ind w:firstLine="454"/>
        <w:jc w:val="both"/>
        <w:rPr>
          <w:iCs/>
        </w:rPr>
      </w:pPr>
      <w:r w:rsidRPr="002E5CFB">
        <w:rPr>
          <w:iCs/>
        </w:rPr>
        <w:t>Выпускник получит возможность научиться:</w:t>
      </w:r>
    </w:p>
    <w:p w:rsidR="00DA1849" w:rsidRPr="002E5CFB" w:rsidRDefault="00DA1849" w:rsidP="00DA1849">
      <w:pPr>
        <w:tabs>
          <w:tab w:val="left" w:pos="1079"/>
        </w:tabs>
        <w:ind w:firstLine="454"/>
        <w:jc w:val="both"/>
        <w:rPr>
          <w:iCs/>
        </w:rPr>
      </w:pPr>
      <w:r w:rsidRPr="002E5CFB">
        <w:rPr>
          <w:iCs/>
        </w:rPr>
        <w:lastRenderedPageBreak/>
        <w:t>• проектировать дизайн сообщений в соответствии</w:t>
      </w:r>
      <w:r w:rsidRPr="002E5CFB">
        <w:rPr>
          <w:noProof/>
        </w:rPr>
        <w:t xml:space="preserve"> </w:t>
      </w:r>
      <w:r w:rsidRPr="002E5CFB">
        <w:rPr>
          <w:iCs/>
        </w:rPr>
        <w:t>с задачами и средствами доставки;</w:t>
      </w:r>
    </w:p>
    <w:p w:rsidR="00DA1849" w:rsidRPr="002E5CFB" w:rsidRDefault="00DA1849" w:rsidP="00DA1849">
      <w:pPr>
        <w:tabs>
          <w:tab w:val="left" w:pos="1074"/>
        </w:tabs>
        <w:ind w:firstLine="454"/>
        <w:jc w:val="both"/>
        <w:rPr>
          <w:iCs/>
        </w:rPr>
      </w:pPr>
      <w:r w:rsidRPr="002E5CFB">
        <w:rPr>
          <w:iCs/>
        </w:rPr>
        <w:t>• понимать сообщения, используя при их восприятии</w:t>
      </w:r>
      <w:r w:rsidRPr="002E5CFB">
        <w:rPr>
          <w:noProof/>
        </w:rPr>
        <w:t xml:space="preserve"> </w:t>
      </w:r>
      <w:r w:rsidRPr="002E5CFB">
        <w:rPr>
          <w:iCs/>
        </w:rPr>
        <w:t>внутренние и внешние ссылки, различные инструменты поиска, справочные источники (включая двуязычные).</w:t>
      </w:r>
    </w:p>
    <w:p w:rsidR="00DA1849" w:rsidRPr="002E5CFB" w:rsidRDefault="00DA1849" w:rsidP="00DA1849">
      <w:pPr>
        <w:ind w:firstLine="454"/>
        <w:jc w:val="both"/>
        <w:rPr>
          <w:b/>
          <w:i/>
        </w:rPr>
      </w:pPr>
      <w:r w:rsidRPr="002E5CFB">
        <w:rPr>
          <w:b/>
          <w:i/>
        </w:rPr>
        <w:t>Коммуникация и социальное взаимодействие</w:t>
      </w:r>
    </w:p>
    <w:p w:rsidR="00DA1849" w:rsidRPr="002E5CFB" w:rsidRDefault="00DA1849" w:rsidP="00DA1849">
      <w:pPr>
        <w:ind w:firstLine="454"/>
        <w:jc w:val="both"/>
      </w:pPr>
      <w:r w:rsidRPr="002E5CFB">
        <w:t>Выпускник научится:</w:t>
      </w:r>
    </w:p>
    <w:p w:rsidR="00DA1849" w:rsidRPr="002E5CFB" w:rsidRDefault="00DA1849" w:rsidP="00DA1849">
      <w:pPr>
        <w:tabs>
          <w:tab w:val="left" w:pos="634"/>
        </w:tabs>
        <w:ind w:firstLine="454"/>
        <w:jc w:val="both"/>
      </w:pPr>
      <w:r w:rsidRPr="002E5CFB">
        <w:t xml:space="preserve">• выступать с </w:t>
      </w:r>
      <w:proofErr w:type="spellStart"/>
      <w:r w:rsidRPr="002E5CFB">
        <w:t>аудиовидеоподдержкой</w:t>
      </w:r>
      <w:proofErr w:type="spellEnd"/>
      <w:r w:rsidRPr="002E5CFB">
        <w:t>, включая выступление перед дистанционной аудиторией;</w:t>
      </w:r>
    </w:p>
    <w:p w:rsidR="00DA1849" w:rsidRPr="002E5CFB" w:rsidRDefault="00DA1849" w:rsidP="00DA1849">
      <w:pPr>
        <w:tabs>
          <w:tab w:val="left" w:pos="630"/>
        </w:tabs>
        <w:ind w:firstLine="454"/>
        <w:jc w:val="both"/>
      </w:pPr>
      <w:r w:rsidRPr="002E5CFB">
        <w:t>• участвовать в обсуждении (</w:t>
      </w:r>
      <w:proofErr w:type="spellStart"/>
      <w:r w:rsidRPr="002E5CFB">
        <w:t>аудиовидеофорум</w:t>
      </w:r>
      <w:proofErr w:type="spellEnd"/>
      <w:r w:rsidRPr="002E5CFB">
        <w:t>, текстовый форум) с использованием возможностей Интернета;</w:t>
      </w:r>
    </w:p>
    <w:p w:rsidR="00DA1849" w:rsidRPr="002E5CFB" w:rsidRDefault="00DA1849" w:rsidP="00DA1849">
      <w:pPr>
        <w:tabs>
          <w:tab w:val="left" w:pos="634"/>
        </w:tabs>
        <w:ind w:firstLine="454"/>
        <w:jc w:val="both"/>
      </w:pPr>
      <w:r w:rsidRPr="002E5CFB">
        <w:t>• использовать возможности электронной почты для информационного обмена;</w:t>
      </w:r>
    </w:p>
    <w:p w:rsidR="00DA1849" w:rsidRPr="002E5CFB" w:rsidRDefault="00DA1849" w:rsidP="00DA1849">
      <w:pPr>
        <w:tabs>
          <w:tab w:val="left" w:pos="634"/>
        </w:tabs>
        <w:ind w:firstLine="454"/>
        <w:jc w:val="both"/>
      </w:pPr>
      <w:r w:rsidRPr="002E5CFB">
        <w:t>• вести личный дневник (</w:t>
      </w:r>
      <w:proofErr w:type="spellStart"/>
      <w:r w:rsidRPr="002E5CFB">
        <w:t>блог</w:t>
      </w:r>
      <w:proofErr w:type="spellEnd"/>
      <w:r w:rsidRPr="002E5CFB">
        <w:t>) с использованием возможностей Интернета;</w:t>
      </w:r>
    </w:p>
    <w:p w:rsidR="00DA1849" w:rsidRPr="002E5CFB" w:rsidRDefault="00DA1849" w:rsidP="00DA1849">
      <w:pPr>
        <w:tabs>
          <w:tab w:val="left" w:pos="639"/>
        </w:tabs>
        <w:ind w:firstLine="454"/>
        <w:jc w:val="both"/>
      </w:pPr>
      <w:r w:rsidRPr="002E5CFB">
        <w:t xml:space="preserve">• осуществлять образовательное взаимодействие в информационном пространстве образовательного учреждения (получение и выполнение заданий, получение комментариев, совершенствование своей работы, формирование </w:t>
      </w:r>
      <w:proofErr w:type="spellStart"/>
      <w:r w:rsidRPr="002E5CFB">
        <w:t>портфолио</w:t>
      </w:r>
      <w:proofErr w:type="spellEnd"/>
      <w:r w:rsidRPr="002E5CFB">
        <w:t>);</w:t>
      </w:r>
    </w:p>
    <w:p w:rsidR="00DA1849" w:rsidRPr="002E5CFB" w:rsidRDefault="00DA1849" w:rsidP="00DA1849">
      <w:pPr>
        <w:tabs>
          <w:tab w:val="left" w:pos="634"/>
        </w:tabs>
        <w:ind w:firstLine="454"/>
        <w:jc w:val="both"/>
      </w:pPr>
      <w:r w:rsidRPr="002E5CFB">
        <w:t>• соблюдать нормы информационной культуры, этики и права; с уважением относиться к частной информации и информационным правам других людей.</w:t>
      </w:r>
    </w:p>
    <w:p w:rsidR="00DA1849" w:rsidRPr="002E5CFB" w:rsidRDefault="00DA1849" w:rsidP="00DA1849">
      <w:pPr>
        <w:ind w:firstLine="454"/>
        <w:jc w:val="both"/>
        <w:rPr>
          <w:iCs/>
        </w:rPr>
      </w:pPr>
      <w:r w:rsidRPr="002E5CFB">
        <w:rPr>
          <w:iCs/>
        </w:rPr>
        <w:t>Выпускник получит возможность научиться:</w:t>
      </w:r>
    </w:p>
    <w:p w:rsidR="00DA1849" w:rsidRPr="002E5CFB" w:rsidRDefault="00DA1849" w:rsidP="00DA1849">
      <w:pPr>
        <w:tabs>
          <w:tab w:val="left" w:pos="634"/>
        </w:tabs>
        <w:ind w:firstLine="454"/>
        <w:jc w:val="both"/>
        <w:rPr>
          <w:iCs/>
        </w:rPr>
      </w:pPr>
      <w:r w:rsidRPr="002E5CFB">
        <w:rPr>
          <w:iCs/>
        </w:rPr>
        <w:t>• взаимодействовать в социальных сетях, работать</w:t>
      </w:r>
      <w:r w:rsidRPr="002E5CFB">
        <w:rPr>
          <w:noProof/>
        </w:rPr>
        <w:t xml:space="preserve"> </w:t>
      </w:r>
      <w:r w:rsidRPr="002E5CFB">
        <w:rPr>
          <w:iCs/>
        </w:rPr>
        <w:t>в группе над сообщением (вики);</w:t>
      </w:r>
    </w:p>
    <w:p w:rsidR="00DA1849" w:rsidRPr="002E5CFB" w:rsidRDefault="00DA1849" w:rsidP="00DA1849">
      <w:pPr>
        <w:tabs>
          <w:tab w:val="left" w:pos="615"/>
        </w:tabs>
        <w:ind w:firstLine="454"/>
        <w:jc w:val="both"/>
        <w:rPr>
          <w:iCs/>
        </w:rPr>
      </w:pPr>
      <w:r w:rsidRPr="002E5CFB">
        <w:rPr>
          <w:iCs/>
        </w:rPr>
        <w:t>• участвовать в форумах в социальных образовательных</w:t>
      </w:r>
      <w:r w:rsidRPr="002E5CFB">
        <w:rPr>
          <w:noProof/>
        </w:rPr>
        <w:t xml:space="preserve"> </w:t>
      </w:r>
      <w:r w:rsidRPr="002E5CFB">
        <w:rPr>
          <w:iCs/>
        </w:rPr>
        <w:t>сетях;</w:t>
      </w:r>
    </w:p>
    <w:p w:rsidR="00DA1849" w:rsidRPr="002E5CFB" w:rsidRDefault="00DA1849" w:rsidP="00DA1849">
      <w:pPr>
        <w:tabs>
          <w:tab w:val="left" w:pos="634"/>
        </w:tabs>
        <w:ind w:firstLine="454"/>
        <w:jc w:val="both"/>
        <w:rPr>
          <w:iCs/>
        </w:rPr>
      </w:pPr>
      <w:r w:rsidRPr="002E5CFB">
        <w:rPr>
          <w:iCs/>
        </w:rPr>
        <w:t>• взаимодействовать с партнёрами с использованием</w:t>
      </w:r>
      <w:r w:rsidRPr="002E5CFB">
        <w:rPr>
          <w:noProof/>
        </w:rPr>
        <w:t xml:space="preserve"> </w:t>
      </w:r>
      <w:r w:rsidRPr="002E5CFB">
        <w:rPr>
          <w:iCs/>
        </w:rPr>
        <w:t>возможностей Интернета (игровое и театральное взаимодействие).</w:t>
      </w:r>
    </w:p>
    <w:p w:rsidR="00DA1849" w:rsidRPr="002E5CFB" w:rsidRDefault="00DA1849" w:rsidP="00DA1849">
      <w:pPr>
        <w:ind w:firstLine="454"/>
        <w:jc w:val="both"/>
        <w:rPr>
          <w:b/>
          <w:i/>
        </w:rPr>
      </w:pPr>
      <w:r w:rsidRPr="002E5CFB">
        <w:rPr>
          <w:b/>
          <w:i/>
        </w:rPr>
        <w:t>Поиск и организация хранения информации</w:t>
      </w:r>
    </w:p>
    <w:p w:rsidR="00DA1849" w:rsidRPr="002E5CFB" w:rsidRDefault="00DA1849" w:rsidP="00DA1849">
      <w:pPr>
        <w:ind w:firstLine="454"/>
        <w:jc w:val="both"/>
      </w:pPr>
      <w:r w:rsidRPr="002E5CFB">
        <w:t>Выпускник научится:</w:t>
      </w:r>
    </w:p>
    <w:p w:rsidR="00DA1849" w:rsidRPr="002E5CFB" w:rsidRDefault="00DA1849" w:rsidP="00DA1849">
      <w:pPr>
        <w:tabs>
          <w:tab w:val="left" w:pos="634"/>
        </w:tabs>
        <w:ind w:firstLine="454"/>
        <w:jc w:val="both"/>
      </w:pPr>
      <w:r w:rsidRPr="002E5CFB">
        <w:t>• использовать различные приёмы поиска информации в Интернете, поисковые сервисы, строить запросы для поиска информации и анализировать результаты поиска;</w:t>
      </w:r>
    </w:p>
    <w:p w:rsidR="00DA1849" w:rsidRPr="002E5CFB" w:rsidRDefault="00DA1849" w:rsidP="00DA1849">
      <w:pPr>
        <w:tabs>
          <w:tab w:val="left" w:pos="634"/>
        </w:tabs>
        <w:ind w:firstLine="454"/>
        <w:jc w:val="both"/>
      </w:pPr>
      <w:r w:rsidRPr="002E5CFB">
        <w:t>• использовать приёмы поиска информации на персональном компьютере, в информационной среде учреждения и в образовательном пространстве;</w:t>
      </w:r>
    </w:p>
    <w:p w:rsidR="00DA1849" w:rsidRPr="002E5CFB" w:rsidRDefault="00DA1849" w:rsidP="00DA1849">
      <w:pPr>
        <w:tabs>
          <w:tab w:val="left" w:pos="639"/>
        </w:tabs>
        <w:ind w:firstLine="454"/>
        <w:jc w:val="both"/>
      </w:pPr>
      <w:r w:rsidRPr="002E5CFB">
        <w:t>• использовать различные библиотечные, в том числе электронные, каталоги для поиска необходимых книг;</w:t>
      </w:r>
    </w:p>
    <w:p w:rsidR="00DA1849" w:rsidRPr="002E5CFB" w:rsidRDefault="00DA1849" w:rsidP="00DA1849">
      <w:pPr>
        <w:tabs>
          <w:tab w:val="left" w:pos="644"/>
        </w:tabs>
        <w:ind w:firstLine="454"/>
        <w:jc w:val="both"/>
      </w:pPr>
      <w:r w:rsidRPr="002E5CFB">
        <w:t>• искать информацию в различных базах данных, создавать и заполнять базы данных, в частности использовать различные определители;</w:t>
      </w:r>
    </w:p>
    <w:p w:rsidR="00DA1849" w:rsidRPr="002E5CFB" w:rsidRDefault="00DA1849" w:rsidP="00DA1849">
      <w:pPr>
        <w:tabs>
          <w:tab w:val="left" w:pos="639"/>
        </w:tabs>
        <w:ind w:firstLine="454"/>
        <w:jc w:val="both"/>
      </w:pPr>
      <w:r w:rsidRPr="002E5CFB">
        <w:t>• формировать собственное информационное пространство: создавать системы папок и размещать в них нужные информационные источники, размещать информацию в Интернете.</w:t>
      </w:r>
    </w:p>
    <w:p w:rsidR="00DA1849" w:rsidRPr="002E5CFB" w:rsidRDefault="00DA1849" w:rsidP="00DA1849">
      <w:pPr>
        <w:ind w:firstLine="454"/>
        <w:jc w:val="both"/>
        <w:rPr>
          <w:iCs/>
        </w:rPr>
      </w:pPr>
      <w:r w:rsidRPr="002E5CFB">
        <w:rPr>
          <w:iCs/>
        </w:rPr>
        <w:t>Выпускник получит возможность научиться:</w:t>
      </w:r>
    </w:p>
    <w:p w:rsidR="00DA1849" w:rsidRPr="002E5CFB" w:rsidRDefault="00DA1849" w:rsidP="00DA1849">
      <w:pPr>
        <w:tabs>
          <w:tab w:val="left" w:pos="631"/>
        </w:tabs>
        <w:ind w:firstLine="454"/>
        <w:jc w:val="both"/>
        <w:rPr>
          <w:iCs/>
        </w:rPr>
      </w:pPr>
      <w:r w:rsidRPr="002E5CFB">
        <w:rPr>
          <w:iCs/>
        </w:rPr>
        <w:t>• создавать и заполнять различные определители;</w:t>
      </w:r>
    </w:p>
    <w:p w:rsidR="00DA1849" w:rsidRPr="002E5CFB" w:rsidRDefault="00DA1849" w:rsidP="00DA1849">
      <w:pPr>
        <w:tabs>
          <w:tab w:val="left" w:pos="634"/>
        </w:tabs>
        <w:ind w:firstLine="454"/>
        <w:jc w:val="both"/>
        <w:rPr>
          <w:iCs/>
        </w:rPr>
      </w:pPr>
      <w:r w:rsidRPr="002E5CFB">
        <w:rPr>
          <w:iCs/>
        </w:rPr>
        <w:t>• использовать различные приёмы поиска информации</w:t>
      </w:r>
      <w:r w:rsidRPr="002E5CFB">
        <w:rPr>
          <w:noProof/>
        </w:rPr>
        <w:t xml:space="preserve"> </w:t>
      </w:r>
      <w:r w:rsidRPr="002E5CFB">
        <w:rPr>
          <w:iCs/>
        </w:rPr>
        <w:t>в Интернете в ходе учебной деятельности.</w:t>
      </w:r>
    </w:p>
    <w:p w:rsidR="00DA1849" w:rsidRPr="002E5CFB" w:rsidRDefault="00DA1849" w:rsidP="00DA1849">
      <w:pPr>
        <w:ind w:firstLine="454"/>
        <w:jc w:val="both"/>
        <w:rPr>
          <w:b/>
          <w:i/>
        </w:rPr>
      </w:pPr>
      <w:r w:rsidRPr="002E5CFB">
        <w:rPr>
          <w:b/>
          <w:i/>
        </w:rPr>
        <w:t>Анализ информации, математическая обработка данных в исследовании</w:t>
      </w:r>
    </w:p>
    <w:p w:rsidR="00DA1849" w:rsidRPr="002E5CFB" w:rsidRDefault="00DA1849" w:rsidP="00DA1849">
      <w:pPr>
        <w:ind w:firstLine="454"/>
        <w:jc w:val="both"/>
      </w:pPr>
      <w:r w:rsidRPr="002E5CFB">
        <w:t>Выпускник научится:</w:t>
      </w:r>
    </w:p>
    <w:p w:rsidR="00DA1849" w:rsidRPr="002E5CFB" w:rsidRDefault="00DA1849" w:rsidP="00DA1849">
      <w:pPr>
        <w:tabs>
          <w:tab w:val="left" w:pos="1079"/>
        </w:tabs>
        <w:ind w:firstLine="454"/>
        <w:jc w:val="both"/>
      </w:pPr>
      <w:r w:rsidRPr="002E5CFB">
        <w:t>• вводить результаты измерений и другие цифровые данные для их обработки, в том числе статистической, и визуализации;</w:t>
      </w:r>
    </w:p>
    <w:p w:rsidR="00DA1849" w:rsidRPr="002E5CFB" w:rsidRDefault="00DA1849" w:rsidP="00DA1849">
      <w:pPr>
        <w:tabs>
          <w:tab w:val="left" w:pos="1076"/>
        </w:tabs>
        <w:ind w:firstLine="454"/>
        <w:jc w:val="both"/>
      </w:pPr>
      <w:r w:rsidRPr="002E5CFB">
        <w:t>• строить математические модели;</w:t>
      </w:r>
    </w:p>
    <w:p w:rsidR="00DA1849" w:rsidRPr="002E5CFB" w:rsidRDefault="00DA1849" w:rsidP="00DA1849">
      <w:pPr>
        <w:tabs>
          <w:tab w:val="left" w:pos="1084"/>
        </w:tabs>
        <w:ind w:firstLine="454"/>
        <w:jc w:val="both"/>
      </w:pPr>
      <w:r w:rsidRPr="002E5CFB">
        <w:t>• проводить эксперименты и исследования в виртуальных лабораториях по естественным наукам, математике и информатике.</w:t>
      </w:r>
    </w:p>
    <w:p w:rsidR="00DA1849" w:rsidRPr="002E5CFB" w:rsidRDefault="00DA1849" w:rsidP="00DA1849">
      <w:pPr>
        <w:ind w:firstLine="454"/>
        <w:jc w:val="both"/>
        <w:rPr>
          <w:iCs/>
        </w:rPr>
      </w:pPr>
      <w:r w:rsidRPr="002E5CFB">
        <w:rPr>
          <w:iCs/>
        </w:rPr>
        <w:t>Выпускник получит возможность научиться:</w:t>
      </w:r>
    </w:p>
    <w:p w:rsidR="00DA1849" w:rsidRPr="002E5CFB" w:rsidRDefault="00DA1849" w:rsidP="00DA1849">
      <w:pPr>
        <w:tabs>
          <w:tab w:val="left" w:pos="1108"/>
        </w:tabs>
        <w:ind w:firstLine="454"/>
        <w:jc w:val="both"/>
        <w:rPr>
          <w:iCs/>
        </w:rPr>
      </w:pPr>
      <w:r w:rsidRPr="002E5CFB">
        <w:rPr>
          <w:iCs/>
        </w:rPr>
        <w:t xml:space="preserve">• проводить </w:t>
      </w:r>
      <w:proofErr w:type="spellStart"/>
      <w:proofErr w:type="gramStart"/>
      <w:r w:rsidRPr="002E5CFB">
        <w:rPr>
          <w:iCs/>
        </w:rPr>
        <w:t>естественно-научные</w:t>
      </w:r>
      <w:proofErr w:type="spellEnd"/>
      <w:proofErr w:type="gramEnd"/>
      <w:r w:rsidRPr="002E5CFB">
        <w:rPr>
          <w:iCs/>
        </w:rPr>
        <w:t xml:space="preserve"> и социальные измерения, вводить результаты измерений и других цифровых</w:t>
      </w:r>
      <w:r w:rsidRPr="002E5CFB">
        <w:rPr>
          <w:noProof/>
        </w:rPr>
        <w:t xml:space="preserve"> </w:t>
      </w:r>
      <w:r w:rsidRPr="002E5CFB">
        <w:rPr>
          <w:iCs/>
        </w:rPr>
        <w:t>данных и обрабатывать их, в том числе статистически</w:t>
      </w:r>
      <w:r w:rsidRPr="002E5CFB">
        <w:rPr>
          <w:noProof/>
        </w:rPr>
        <w:t xml:space="preserve"> </w:t>
      </w:r>
      <w:r w:rsidRPr="002E5CFB">
        <w:rPr>
          <w:iCs/>
        </w:rPr>
        <w:t>и с помощью визуализации;</w:t>
      </w:r>
    </w:p>
    <w:p w:rsidR="00DA1849" w:rsidRPr="002E5CFB" w:rsidRDefault="00DA1849" w:rsidP="00DA1849">
      <w:pPr>
        <w:tabs>
          <w:tab w:val="left" w:pos="1079"/>
        </w:tabs>
        <w:ind w:firstLine="454"/>
        <w:jc w:val="both"/>
        <w:rPr>
          <w:iCs/>
        </w:rPr>
      </w:pPr>
      <w:r w:rsidRPr="002E5CFB">
        <w:rPr>
          <w:iCs/>
        </w:rPr>
        <w:t>• анализировать результаты своей деятельности и затрачиваемых ресурсов.</w:t>
      </w:r>
    </w:p>
    <w:p w:rsidR="00DA1849" w:rsidRPr="002E5CFB" w:rsidRDefault="00DA1849" w:rsidP="00DA1849">
      <w:pPr>
        <w:ind w:firstLine="454"/>
        <w:jc w:val="both"/>
        <w:rPr>
          <w:b/>
          <w:i/>
        </w:rPr>
      </w:pPr>
      <w:r w:rsidRPr="002E5CFB">
        <w:rPr>
          <w:b/>
          <w:i/>
        </w:rPr>
        <w:t>Моделирование и проектирование, управление</w:t>
      </w:r>
    </w:p>
    <w:p w:rsidR="00DA1849" w:rsidRPr="002E5CFB" w:rsidRDefault="00DA1849" w:rsidP="00DA1849">
      <w:pPr>
        <w:ind w:firstLine="454"/>
        <w:jc w:val="both"/>
      </w:pPr>
      <w:r w:rsidRPr="002E5CFB">
        <w:t>Выпускник научится:</w:t>
      </w:r>
    </w:p>
    <w:p w:rsidR="00DA1849" w:rsidRPr="002E5CFB" w:rsidRDefault="00DA1849" w:rsidP="00DA1849">
      <w:pPr>
        <w:tabs>
          <w:tab w:val="left" w:pos="1079"/>
        </w:tabs>
        <w:ind w:firstLine="454"/>
        <w:jc w:val="both"/>
      </w:pPr>
      <w:r w:rsidRPr="002E5CFB">
        <w:t>• моделировать с использованием виртуальных конструкторов;</w:t>
      </w:r>
    </w:p>
    <w:p w:rsidR="00DA1849" w:rsidRPr="002E5CFB" w:rsidRDefault="00DA1849" w:rsidP="00DA1849">
      <w:pPr>
        <w:tabs>
          <w:tab w:val="left" w:pos="1084"/>
        </w:tabs>
        <w:ind w:firstLine="454"/>
        <w:jc w:val="both"/>
      </w:pPr>
      <w:r w:rsidRPr="002E5CFB">
        <w:lastRenderedPageBreak/>
        <w:t>• конструировать и моделировать с использованием материальных конструкторов с компьютерным управлением и обратной связью;</w:t>
      </w:r>
    </w:p>
    <w:p w:rsidR="00DA1849" w:rsidRPr="002E5CFB" w:rsidRDefault="00DA1849" w:rsidP="00DA1849">
      <w:pPr>
        <w:tabs>
          <w:tab w:val="left" w:pos="1079"/>
        </w:tabs>
        <w:ind w:firstLine="454"/>
        <w:jc w:val="both"/>
      </w:pPr>
      <w:r w:rsidRPr="002E5CFB">
        <w:t>• проектировать и организовывать свою индивидуальную и групповую деятельность, организовывать своё время с использованием ИКТ.</w:t>
      </w:r>
    </w:p>
    <w:p w:rsidR="00DA1849" w:rsidRPr="002E5CFB" w:rsidRDefault="00DA1849" w:rsidP="00DA1849">
      <w:pPr>
        <w:ind w:firstLine="454"/>
        <w:jc w:val="both"/>
        <w:rPr>
          <w:iCs/>
        </w:rPr>
      </w:pPr>
      <w:r w:rsidRPr="002E5CFB">
        <w:rPr>
          <w:iCs/>
        </w:rPr>
        <w:t>Выпускник получит возможность научиться:</w:t>
      </w:r>
    </w:p>
    <w:p w:rsidR="00DA1849" w:rsidRPr="002E5CFB" w:rsidRDefault="00DA1849" w:rsidP="00DA1849">
      <w:pPr>
        <w:tabs>
          <w:tab w:val="left" w:pos="1079"/>
        </w:tabs>
        <w:ind w:firstLine="454"/>
        <w:jc w:val="both"/>
        <w:rPr>
          <w:iCs/>
        </w:rPr>
      </w:pPr>
      <w:r w:rsidRPr="002E5CFB">
        <w:rPr>
          <w:iCs/>
        </w:rPr>
        <w:t>• проектировать виртуальные и реальные объекты</w:t>
      </w:r>
      <w:r w:rsidRPr="002E5CFB">
        <w:rPr>
          <w:noProof/>
        </w:rPr>
        <w:t xml:space="preserve"> </w:t>
      </w:r>
      <w:r w:rsidRPr="002E5CFB">
        <w:rPr>
          <w:iCs/>
        </w:rPr>
        <w:t>и процессы, использовать системы автоматизированного</w:t>
      </w:r>
      <w:r w:rsidRPr="002E5CFB">
        <w:rPr>
          <w:noProof/>
        </w:rPr>
        <w:t xml:space="preserve"> </w:t>
      </w:r>
      <w:r w:rsidRPr="002E5CFB">
        <w:rPr>
          <w:iCs/>
        </w:rPr>
        <w:t>проектирования.</w:t>
      </w:r>
    </w:p>
    <w:p w:rsidR="00DA1849" w:rsidRPr="002E5CFB" w:rsidRDefault="00DA1849" w:rsidP="00DA1849">
      <w:pPr>
        <w:jc w:val="center"/>
        <w:rPr>
          <w:b/>
        </w:rPr>
      </w:pPr>
    </w:p>
    <w:p w:rsidR="00DA1849" w:rsidRPr="002E5CFB" w:rsidRDefault="00DA1849" w:rsidP="00DA1849">
      <w:pPr>
        <w:jc w:val="center"/>
        <w:rPr>
          <w:b/>
        </w:rPr>
      </w:pPr>
      <w:r w:rsidRPr="002E5CFB">
        <w:rPr>
          <w:b/>
        </w:rPr>
        <w:t>О</w:t>
      </w:r>
      <w:r>
        <w:rPr>
          <w:b/>
        </w:rPr>
        <w:t xml:space="preserve">сновы учебно-исследовательской и проектной  деятельности </w:t>
      </w:r>
    </w:p>
    <w:p w:rsidR="00DA1849" w:rsidRPr="002E5CFB" w:rsidRDefault="00DA1849" w:rsidP="00DA1849">
      <w:pPr>
        <w:ind w:firstLine="454"/>
        <w:jc w:val="both"/>
      </w:pPr>
      <w:r w:rsidRPr="002E5CFB">
        <w:t>Выпускник научится:</w:t>
      </w:r>
    </w:p>
    <w:p w:rsidR="00DA1849" w:rsidRPr="002E5CFB" w:rsidRDefault="00DA1849" w:rsidP="00DA1849">
      <w:pPr>
        <w:tabs>
          <w:tab w:val="left" w:pos="634"/>
        </w:tabs>
        <w:ind w:firstLine="454"/>
        <w:jc w:val="both"/>
      </w:pPr>
      <w:r w:rsidRPr="002E5CFB">
        <w:t>•</w:t>
      </w:r>
      <w:r w:rsidRPr="002E5CFB">
        <w:rPr>
          <w:lang w:val="en-US"/>
        </w:rPr>
        <w:t> </w:t>
      </w:r>
      <w:r w:rsidRPr="002E5CFB">
        <w:t>планировать и выполнять учебное исследование и учебный проект, используя оборудование, модели, методы и приёмы, адекватные исследуемой проблеме;</w:t>
      </w:r>
    </w:p>
    <w:p w:rsidR="00DA1849" w:rsidRPr="002E5CFB" w:rsidRDefault="00DA1849" w:rsidP="00DA1849">
      <w:pPr>
        <w:tabs>
          <w:tab w:val="left" w:pos="639"/>
        </w:tabs>
        <w:ind w:firstLine="454"/>
        <w:jc w:val="both"/>
      </w:pPr>
      <w:r w:rsidRPr="002E5CFB">
        <w:t>•</w:t>
      </w:r>
      <w:r w:rsidRPr="002E5CFB">
        <w:rPr>
          <w:lang w:val="en-US"/>
        </w:rPr>
        <w:t> </w:t>
      </w:r>
      <w:r w:rsidRPr="002E5CFB">
        <w:t>выбирать и использовать методы, релевантные рассматриваемой проблеме;</w:t>
      </w:r>
    </w:p>
    <w:p w:rsidR="00DA1849" w:rsidRPr="002E5CFB" w:rsidRDefault="00DA1849" w:rsidP="00DA1849">
      <w:pPr>
        <w:tabs>
          <w:tab w:val="left" w:pos="630"/>
        </w:tabs>
        <w:ind w:firstLine="454"/>
        <w:jc w:val="both"/>
      </w:pPr>
      <w:r w:rsidRPr="002E5CFB">
        <w:t>•</w:t>
      </w:r>
      <w:r w:rsidRPr="002E5CFB">
        <w:rPr>
          <w:lang w:val="en-US"/>
        </w:rPr>
        <w:t> </w:t>
      </w:r>
      <w:r w:rsidRPr="002E5CFB">
        <w:t>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DA1849" w:rsidRPr="002E5CFB" w:rsidRDefault="00DA1849" w:rsidP="00DA1849">
      <w:pPr>
        <w:tabs>
          <w:tab w:val="left" w:pos="634"/>
        </w:tabs>
        <w:ind w:firstLine="454"/>
        <w:jc w:val="both"/>
      </w:pPr>
      <w:r w:rsidRPr="002E5CFB">
        <w:t>•</w:t>
      </w:r>
      <w:r w:rsidRPr="002E5CFB">
        <w:rPr>
          <w:lang w:val="en-US"/>
        </w:rPr>
        <w:t> </w:t>
      </w:r>
      <w:r w:rsidRPr="002E5CFB">
        <w:t xml:space="preserve">использовать такие математические методы и приёмы, как абстракция и идеализация, доказательство, доказательство от противного, доказательство по аналогии, опровержение, </w:t>
      </w:r>
      <w:proofErr w:type="spellStart"/>
      <w:r w:rsidRPr="002E5CFB">
        <w:t>контрпример</w:t>
      </w:r>
      <w:proofErr w:type="spellEnd"/>
      <w:r w:rsidRPr="002E5CFB">
        <w:t>, индуктивные и дедуктивные рассуждения, построение и исполнение алгоритма;</w:t>
      </w:r>
    </w:p>
    <w:p w:rsidR="00DA1849" w:rsidRPr="002E5CFB" w:rsidRDefault="00DA1849" w:rsidP="00DA1849">
      <w:pPr>
        <w:tabs>
          <w:tab w:val="left" w:pos="644"/>
        </w:tabs>
        <w:ind w:firstLine="454"/>
        <w:jc w:val="both"/>
      </w:pPr>
      <w:r w:rsidRPr="002E5CFB">
        <w:t>•</w:t>
      </w:r>
      <w:r w:rsidRPr="002E5CFB">
        <w:rPr>
          <w:lang w:val="en-US"/>
        </w:rPr>
        <w:t> </w:t>
      </w:r>
      <w:r w:rsidRPr="002E5CFB">
        <w:t xml:space="preserve">использовать такие </w:t>
      </w:r>
      <w:proofErr w:type="spellStart"/>
      <w:proofErr w:type="gramStart"/>
      <w:r w:rsidRPr="002E5CFB">
        <w:t>естественно-научные</w:t>
      </w:r>
      <w:proofErr w:type="spellEnd"/>
      <w:proofErr w:type="gramEnd"/>
      <w:r w:rsidRPr="002E5CFB">
        <w:t xml:space="preserve">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DA1849" w:rsidRPr="002E5CFB" w:rsidRDefault="00DA1849" w:rsidP="00DA1849">
      <w:pPr>
        <w:tabs>
          <w:tab w:val="left" w:pos="639"/>
        </w:tabs>
        <w:ind w:firstLine="454"/>
        <w:jc w:val="both"/>
      </w:pPr>
      <w:r w:rsidRPr="002E5CFB">
        <w:t>•</w:t>
      </w:r>
      <w:r w:rsidRPr="002E5CFB">
        <w:rPr>
          <w:lang w:val="en-US"/>
        </w:rPr>
        <w:t> </w:t>
      </w:r>
      <w:r w:rsidRPr="002E5CFB">
        <w:t>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w:t>
      </w:r>
    </w:p>
    <w:p w:rsidR="00DA1849" w:rsidRPr="002E5CFB" w:rsidRDefault="00DA1849" w:rsidP="00DA1849">
      <w:pPr>
        <w:tabs>
          <w:tab w:val="left" w:pos="630"/>
        </w:tabs>
        <w:ind w:firstLine="454"/>
        <w:jc w:val="both"/>
      </w:pPr>
      <w:r w:rsidRPr="002E5CFB">
        <w:t>•</w:t>
      </w:r>
      <w:r w:rsidRPr="002E5CFB">
        <w:rPr>
          <w:lang w:val="en-US"/>
        </w:rPr>
        <w:t> </w:t>
      </w:r>
      <w:r w:rsidRPr="002E5CFB">
        <w:t>ясно, логично и точно излагать свою точку зрения, использовать языковые средства, адекватные обсуждаемой проблеме;</w:t>
      </w:r>
    </w:p>
    <w:p w:rsidR="00DA1849" w:rsidRPr="002E5CFB" w:rsidRDefault="00DA1849" w:rsidP="00DA1849">
      <w:pPr>
        <w:tabs>
          <w:tab w:val="left" w:pos="639"/>
        </w:tabs>
        <w:ind w:firstLine="454"/>
        <w:jc w:val="both"/>
      </w:pPr>
      <w:r w:rsidRPr="002E5CFB">
        <w:t>•</w:t>
      </w:r>
      <w:r w:rsidRPr="002E5CFB">
        <w:rPr>
          <w:lang w:val="en-US"/>
        </w:rPr>
        <w:t> </w:t>
      </w:r>
      <w:r w:rsidRPr="002E5CFB">
        <w:t>отличать факты от суждений, мнений и оценок, критически относиться к суждениям, мнениям, оценкам, реконструировать их основания;</w:t>
      </w:r>
    </w:p>
    <w:p w:rsidR="00DA1849" w:rsidRPr="002E5CFB" w:rsidRDefault="00DA1849" w:rsidP="00DA1849">
      <w:pPr>
        <w:tabs>
          <w:tab w:val="left" w:pos="634"/>
        </w:tabs>
        <w:ind w:firstLine="454"/>
        <w:jc w:val="both"/>
      </w:pPr>
      <w:r w:rsidRPr="002E5CFB">
        <w:t>•</w:t>
      </w:r>
      <w:r w:rsidRPr="002E5CFB">
        <w:rPr>
          <w:lang w:val="en-US"/>
        </w:rPr>
        <w:t> </w:t>
      </w:r>
      <w:r w:rsidRPr="002E5CFB">
        <w:t>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DA1849" w:rsidRPr="002E5CFB" w:rsidRDefault="00DA1849" w:rsidP="00DA1849">
      <w:pPr>
        <w:ind w:firstLine="454"/>
        <w:jc w:val="both"/>
        <w:rPr>
          <w:iCs/>
        </w:rPr>
      </w:pPr>
      <w:r w:rsidRPr="002E5CFB">
        <w:rPr>
          <w:iCs/>
        </w:rPr>
        <w:t>Выпускник получит возможность научиться:</w:t>
      </w:r>
    </w:p>
    <w:p w:rsidR="00DA1849" w:rsidRPr="002E5CFB" w:rsidRDefault="00DA1849" w:rsidP="00DA1849">
      <w:pPr>
        <w:tabs>
          <w:tab w:val="left" w:pos="634"/>
        </w:tabs>
        <w:ind w:firstLine="454"/>
        <w:jc w:val="both"/>
        <w:rPr>
          <w:iCs/>
        </w:rPr>
      </w:pPr>
      <w:r w:rsidRPr="002E5CFB">
        <w:rPr>
          <w:iCs/>
        </w:rPr>
        <w:t>•</w:t>
      </w:r>
      <w:r w:rsidRPr="002E5CFB">
        <w:rPr>
          <w:iCs/>
          <w:lang w:val="en-US"/>
        </w:rPr>
        <w:t> </w:t>
      </w:r>
      <w:r w:rsidRPr="002E5CFB">
        <w:rPr>
          <w:iCs/>
        </w:rPr>
        <w:t>самостоятельно задумывать, планировать и выполнять учебное исследование, учебный и социальный проект;</w:t>
      </w:r>
    </w:p>
    <w:p w:rsidR="00DA1849" w:rsidRPr="002E5CFB" w:rsidRDefault="00DA1849" w:rsidP="00DA1849">
      <w:pPr>
        <w:tabs>
          <w:tab w:val="left" w:pos="636"/>
        </w:tabs>
        <w:ind w:firstLine="454"/>
        <w:jc w:val="both"/>
        <w:rPr>
          <w:iCs/>
        </w:rPr>
      </w:pPr>
      <w:r w:rsidRPr="002E5CFB">
        <w:rPr>
          <w:iCs/>
        </w:rPr>
        <w:t>•</w:t>
      </w:r>
      <w:r w:rsidRPr="002E5CFB">
        <w:rPr>
          <w:iCs/>
          <w:lang w:val="en-US"/>
        </w:rPr>
        <w:t> </w:t>
      </w:r>
      <w:r w:rsidRPr="002E5CFB">
        <w:rPr>
          <w:iCs/>
        </w:rPr>
        <w:t>использовать догадку, озарение, интуицию;</w:t>
      </w:r>
    </w:p>
    <w:p w:rsidR="00DA1849" w:rsidRPr="002E5CFB" w:rsidRDefault="00DA1849" w:rsidP="00DA1849">
      <w:pPr>
        <w:tabs>
          <w:tab w:val="left" w:pos="639"/>
        </w:tabs>
        <w:ind w:firstLine="454"/>
        <w:jc w:val="both"/>
        <w:rPr>
          <w:iCs/>
        </w:rPr>
      </w:pPr>
      <w:r w:rsidRPr="002E5CFB">
        <w:rPr>
          <w:iCs/>
        </w:rPr>
        <w:t>•</w:t>
      </w:r>
      <w:r w:rsidRPr="002E5CFB">
        <w:rPr>
          <w:iCs/>
          <w:lang w:val="en-US"/>
        </w:rPr>
        <w:t> </w:t>
      </w:r>
      <w:r w:rsidRPr="002E5CFB">
        <w:rPr>
          <w:iCs/>
        </w:rPr>
        <w:t>использовать такие математические методы и приёмы, как перебор логических возможностей, математическое моделирование;</w:t>
      </w:r>
    </w:p>
    <w:p w:rsidR="00DA1849" w:rsidRPr="002E5CFB" w:rsidRDefault="00DA1849" w:rsidP="00DA1849">
      <w:pPr>
        <w:tabs>
          <w:tab w:val="left" w:pos="639"/>
        </w:tabs>
        <w:ind w:firstLine="454"/>
        <w:jc w:val="both"/>
        <w:rPr>
          <w:iCs/>
        </w:rPr>
      </w:pPr>
      <w:r w:rsidRPr="002E5CFB">
        <w:rPr>
          <w:iCs/>
        </w:rPr>
        <w:t>•</w:t>
      </w:r>
      <w:r w:rsidRPr="002E5CFB">
        <w:rPr>
          <w:iCs/>
          <w:lang w:val="en-US"/>
        </w:rPr>
        <w:t> </w:t>
      </w:r>
      <w:r w:rsidRPr="002E5CFB">
        <w:rPr>
          <w:iCs/>
        </w:rPr>
        <w:t xml:space="preserve">использовать такие </w:t>
      </w:r>
      <w:proofErr w:type="spellStart"/>
      <w:proofErr w:type="gramStart"/>
      <w:r w:rsidRPr="002E5CFB">
        <w:rPr>
          <w:iCs/>
        </w:rPr>
        <w:t>естественно-научные</w:t>
      </w:r>
      <w:proofErr w:type="spellEnd"/>
      <w:proofErr w:type="gramEnd"/>
      <w:r w:rsidRPr="002E5CFB">
        <w:rPr>
          <w:iCs/>
        </w:rPr>
        <w:t xml:space="preserve"> методы</w:t>
      </w:r>
      <w:r w:rsidRPr="002E5CFB">
        <w:rPr>
          <w:noProof/>
        </w:rPr>
        <w:t xml:space="preserve"> </w:t>
      </w:r>
      <w:r w:rsidRPr="002E5CFB">
        <w:rPr>
          <w:iCs/>
        </w:rPr>
        <w:t>и приёмы, как абстрагирование от привходящих факторов,</w:t>
      </w:r>
      <w:r w:rsidRPr="002E5CFB">
        <w:rPr>
          <w:noProof/>
        </w:rPr>
        <w:t xml:space="preserve"> </w:t>
      </w:r>
      <w:r w:rsidRPr="002E5CFB">
        <w:rPr>
          <w:iCs/>
        </w:rPr>
        <w:t>проверка на совместимость с другими известными фактами;</w:t>
      </w:r>
    </w:p>
    <w:p w:rsidR="00DA1849" w:rsidRPr="002E5CFB" w:rsidRDefault="00DA1849" w:rsidP="00DA1849">
      <w:pPr>
        <w:tabs>
          <w:tab w:val="left" w:pos="1113"/>
        </w:tabs>
        <w:ind w:firstLine="454"/>
        <w:jc w:val="both"/>
        <w:rPr>
          <w:iCs/>
        </w:rPr>
      </w:pPr>
      <w:r w:rsidRPr="002E5CFB">
        <w:rPr>
          <w:iCs/>
        </w:rPr>
        <w:t>•</w:t>
      </w:r>
      <w:r w:rsidRPr="002E5CFB">
        <w:rPr>
          <w:iCs/>
          <w:lang w:val="en-US"/>
        </w:rPr>
        <w:t> </w:t>
      </w:r>
      <w:r w:rsidRPr="002E5CFB">
        <w:rPr>
          <w:iCs/>
        </w:rPr>
        <w:t>использовать некоторые методы получения знаний,</w:t>
      </w:r>
      <w:r w:rsidRPr="002E5CFB">
        <w:rPr>
          <w:noProof/>
        </w:rPr>
        <w:t xml:space="preserve"> </w:t>
      </w:r>
      <w:r w:rsidRPr="002E5CFB">
        <w:rPr>
          <w:iCs/>
        </w:rPr>
        <w:t>характерные для социальных и исторических наук: анкетирование, моделирование, поиск исторических образцов;</w:t>
      </w:r>
    </w:p>
    <w:p w:rsidR="00DA1849" w:rsidRPr="002E5CFB" w:rsidRDefault="00DA1849" w:rsidP="00DA1849">
      <w:pPr>
        <w:tabs>
          <w:tab w:val="left" w:pos="1089"/>
        </w:tabs>
        <w:ind w:firstLine="454"/>
        <w:jc w:val="both"/>
        <w:rPr>
          <w:iCs/>
        </w:rPr>
      </w:pPr>
      <w:r w:rsidRPr="002E5CFB">
        <w:rPr>
          <w:iCs/>
        </w:rPr>
        <w:t>•</w:t>
      </w:r>
      <w:r w:rsidRPr="002E5CFB">
        <w:rPr>
          <w:iCs/>
          <w:lang w:val="en-US"/>
        </w:rPr>
        <w:t> </w:t>
      </w:r>
      <w:r w:rsidRPr="002E5CFB">
        <w:rPr>
          <w:iCs/>
        </w:rPr>
        <w:t>использовать некоторые приёмы художественного познания мира: целостное отображение мира, образность, художественный вымысел, органическое единство общего, особенного (типичного) и единичного, оригинальность;</w:t>
      </w:r>
    </w:p>
    <w:p w:rsidR="00DA1849" w:rsidRPr="002E5CFB" w:rsidRDefault="00DA1849" w:rsidP="00DA1849">
      <w:pPr>
        <w:tabs>
          <w:tab w:val="left" w:pos="1084"/>
        </w:tabs>
        <w:ind w:firstLine="454"/>
        <w:jc w:val="both"/>
        <w:rPr>
          <w:iCs/>
        </w:rPr>
      </w:pPr>
      <w:r w:rsidRPr="002E5CFB">
        <w:rPr>
          <w:iCs/>
        </w:rPr>
        <w:t>•</w:t>
      </w:r>
      <w:r w:rsidRPr="002E5CFB">
        <w:rPr>
          <w:iCs/>
          <w:lang w:val="en-US"/>
        </w:rPr>
        <w:t> </w:t>
      </w:r>
      <w:r w:rsidRPr="002E5CFB">
        <w:rPr>
          <w:iCs/>
        </w:rPr>
        <w:t>целенаправленно и осознанно развивать свои коммуникативные способности, осваивать новые языковые средства;</w:t>
      </w:r>
    </w:p>
    <w:p w:rsidR="00DA1849" w:rsidRPr="002E5CFB" w:rsidRDefault="00DA1849" w:rsidP="00DA1849">
      <w:pPr>
        <w:tabs>
          <w:tab w:val="left" w:pos="1084"/>
        </w:tabs>
        <w:ind w:firstLine="454"/>
        <w:jc w:val="both"/>
        <w:rPr>
          <w:iCs/>
        </w:rPr>
      </w:pPr>
      <w:r w:rsidRPr="002E5CFB">
        <w:rPr>
          <w:iCs/>
        </w:rPr>
        <w:t>•</w:t>
      </w:r>
      <w:r w:rsidRPr="002E5CFB">
        <w:rPr>
          <w:iCs/>
          <w:lang w:val="en-US"/>
        </w:rPr>
        <w:t> </w:t>
      </w:r>
      <w:r w:rsidRPr="002E5CFB">
        <w:rPr>
          <w:iCs/>
        </w:rPr>
        <w:t>осознавать свою ответственность за достоверность</w:t>
      </w:r>
      <w:r w:rsidRPr="002E5CFB">
        <w:rPr>
          <w:noProof/>
        </w:rPr>
        <w:t xml:space="preserve"> </w:t>
      </w:r>
      <w:r w:rsidRPr="002E5CFB">
        <w:rPr>
          <w:iCs/>
        </w:rPr>
        <w:t>полученных знаний, за качество выполненного проекта.</w:t>
      </w:r>
    </w:p>
    <w:p w:rsidR="00DA1849" w:rsidRPr="002E5CFB" w:rsidRDefault="00DA1849" w:rsidP="00DA1849">
      <w:pPr>
        <w:jc w:val="center"/>
        <w:rPr>
          <w:b/>
        </w:rPr>
      </w:pPr>
      <w:r w:rsidRPr="002E5CFB">
        <w:rPr>
          <w:b/>
        </w:rPr>
        <w:t>О</w:t>
      </w:r>
      <w:r>
        <w:rPr>
          <w:b/>
        </w:rPr>
        <w:t>сновы смыслового чтения и работа с текстом</w:t>
      </w:r>
    </w:p>
    <w:p w:rsidR="00DA1849" w:rsidRPr="002E5CFB" w:rsidRDefault="00DA1849" w:rsidP="00DA1849">
      <w:pPr>
        <w:ind w:firstLine="454"/>
        <w:rPr>
          <w:b/>
          <w:i/>
        </w:rPr>
      </w:pPr>
      <w:r w:rsidRPr="002E5CFB">
        <w:rPr>
          <w:b/>
          <w:i/>
        </w:rPr>
        <w:t xml:space="preserve">Работа с текстом: поиск информации и понимание </w:t>
      </w:r>
      <w:proofErr w:type="gramStart"/>
      <w:r w:rsidRPr="002E5CFB">
        <w:rPr>
          <w:b/>
          <w:i/>
        </w:rPr>
        <w:t>прочитанного</w:t>
      </w:r>
      <w:proofErr w:type="gramEnd"/>
    </w:p>
    <w:p w:rsidR="00DA1849" w:rsidRPr="002E5CFB" w:rsidRDefault="00DA1849" w:rsidP="00DA1849">
      <w:pPr>
        <w:ind w:firstLine="454"/>
        <w:jc w:val="both"/>
      </w:pPr>
      <w:r w:rsidRPr="002E5CFB">
        <w:t>Выпускник научится:</w:t>
      </w:r>
    </w:p>
    <w:p w:rsidR="00DA1849" w:rsidRPr="002E5CFB" w:rsidRDefault="00DA1849" w:rsidP="00DA1849">
      <w:pPr>
        <w:tabs>
          <w:tab w:val="left" w:pos="1089"/>
        </w:tabs>
        <w:ind w:firstLine="454"/>
        <w:jc w:val="both"/>
      </w:pPr>
      <w:r w:rsidRPr="002E5CFB">
        <w:t>• ориентироваться в содержании текста и понимать его целостный смысл:</w:t>
      </w:r>
    </w:p>
    <w:p w:rsidR="00DA1849" w:rsidRPr="002E5CFB" w:rsidRDefault="00DA1849" w:rsidP="00DA1849">
      <w:pPr>
        <w:tabs>
          <w:tab w:val="left" w:pos="1170"/>
        </w:tabs>
        <w:ind w:firstLine="454"/>
        <w:jc w:val="both"/>
      </w:pPr>
      <w:r w:rsidRPr="002E5CFB">
        <w:lastRenderedPageBreak/>
        <w:t>— определять главную тему, общую цель или назначение текста;</w:t>
      </w:r>
    </w:p>
    <w:p w:rsidR="00DA1849" w:rsidRPr="002E5CFB" w:rsidRDefault="00DA1849" w:rsidP="00DA1849">
      <w:pPr>
        <w:tabs>
          <w:tab w:val="left" w:pos="1166"/>
        </w:tabs>
        <w:ind w:firstLine="454"/>
        <w:jc w:val="both"/>
      </w:pPr>
      <w:r w:rsidRPr="002E5CFB">
        <w:t>— выбирать из текста или придумать заголовок, соответствующий содержанию и общему смыслу текста;</w:t>
      </w:r>
    </w:p>
    <w:p w:rsidR="00DA1849" w:rsidRPr="002E5CFB" w:rsidRDefault="00DA1849" w:rsidP="00DA1849">
      <w:pPr>
        <w:tabs>
          <w:tab w:val="left" w:pos="1162"/>
        </w:tabs>
        <w:ind w:firstLine="454"/>
        <w:jc w:val="both"/>
      </w:pPr>
      <w:r w:rsidRPr="002E5CFB">
        <w:t>— формулировать тезис, выражающий общий смысл текста;</w:t>
      </w:r>
    </w:p>
    <w:p w:rsidR="00DA1849" w:rsidRPr="002E5CFB" w:rsidRDefault="00DA1849" w:rsidP="00DA1849">
      <w:pPr>
        <w:tabs>
          <w:tab w:val="left" w:pos="1166"/>
        </w:tabs>
        <w:ind w:firstLine="454"/>
        <w:jc w:val="both"/>
      </w:pPr>
      <w:r w:rsidRPr="002E5CFB">
        <w:t>— предвосхищать содержание предметного плана текста по заголовку и с опорой на предыдущий опыт;</w:t>
      </w:r>
    </w:p>
    <w:p w:rsidR="00DA1849" w:rsidRPr="002E5CFB" w:rsidRDefault="00DA1849" w:rsidP="00DA1849">
      <w:pPr>
        <w:tabs>
          <w:tab w:val="left" w:pos="1166"/>
        </w:tabs>
        <w:ind w:firstLine="454"/>
        <w:jc w:val="both"/>
      </w:pPr>
      <w:r w:rsidRPr="002E5CFB">
        <w:t>— объяснять порядок частей/инструкций, содержащихся в тексте;</w:t>
      </w:r>
    </w:p>
    <w:p w:rsidR="00DA1849" w:rsidRPr="002E5CFB" w:rsidRDefault="00DA1849" w:rsidP="00DA1849">
      <w:pPr>
        <w:tabs>
          <w:tab w:val="left" w:pos="1170"/>
        </w:tabs>
        <w:ind w:firstLine="454"/>
        <w:jc w:val="both"/>
      </w:pPr>
      <w:r w:rsidRPr="002E5CFB">
        <w:t xml:space="preserve">— сопоставлять основные текстовые и </w:t>
      </w:r>
      <w:proofErr w:type="spellStart"/>
      <w:r w:rsidRPr="002E5CFB">
        <w:t>внетекстовые</w:t>
      </w:r>
      <w:proofErr w:type="spellEnd"/>
      <w:r w:rsidRPr="002E5CFB">
        <w:t xml:space="preserve"> компоненты: обнаруживать соответствие между частью текста и его общей идеей, сформулированной вопросом, объяснять назначение карты, рисунка, пояснять части графика или таблицы и т. д.;</w:t>
      </w:r>
    </w:p>
    <w:p w:rsidR="00DA1849" w:rsidRPr="002E5CFB" w:rsidRDefault="00DA1849" w:rsidP="00DA1849">
      <w:pPr>
        <w:tabs>
          <w:tab w:val="left" w:pos="1079"/>
        </w:tabs>
        <w:ind w:firstLine="454"/>
        <w:jc w:val="both"/>
      </w:pPr>
      <w:r w:rsidRPr="002E5CFB">
        <w:t>• находить в тексте требуемую информацию (пробегать те</w:t>
      </w:r>
      <w:proofErr w:type="gramStart"/>
      <w:r w:rsidRPr="002E5CFB">
        <w:t>кст гл</w:t>
      </w:r>
      <w:proofErr w:type="gramEnd"/>
      <w:r w:rsidRPr="002E5CFB">
        <w:t>азами, определять его основные элементы, сопоставлять формы выражения информации в запросе и в самом тексте, устанавливать, являются ли они тождественными или синонимическими, находить необходимую единицу информации в тексте);</w:t>
      </w:r>
    </w:p>
    <w:p w:rsidR="00DA1849" w:rsidRPr="002E5CFB" w:rsidRDefault="00DA1849" w:rsidP="00DA1849">
      <w:pPr>
        <w:tabs>
          <w:tab w:val="left" w:pos="1074"/>
        </w:tabs>
        <w:ind w:firstLine="454"/>
        <w:jc w:val="both"/>
      </w:pPr>
      <w:r w:rsidRPr="002E5CFB">
        <w:t>• решать учебно-познавательные и учебно-практические задачи, требующие полного и критического понимания текста:</w:t>
      </w:r>
    </w:p>
    <w:p w:rsidR="00DA1849" w:rsidRPr="002E5CFB" w:rsidRDefault="00DA1849" w:rsidP="00DA1849">
      <w:pPr>
        <w:tabs>
          <w:tab w:val="left" w:pos="1162"/>
        </w:tabs>
        <w:ind w:firstLine="454"/>
        <w:jc w:val="both"/>
      </w:pPr>
      <w:r w:rsidRPr="002E5CFB">
        <w:t>— определять назначение разных видов текстов;</w:t>
      </w:r>
    </w:p>
    <w:p w:rsidR="00DA1849" w:rsidRPr="002E5CFB" w:rsidRDefault="00DA1849" w:rsidP="00DA1849">
      <w:pPr>
        <w:tabs>
          <w:tab w:val="left" w:pos="1166"/>
        </w:tabs>
        <w:ind w:firstLine="454"/>
        <w:jc w:val="both"/>
      </w:pPr>
      <w:r w:rsidRPr="002E5CFB">
        <w:t>— ставить перед собой цель чтения, направляя внимание на полезную в данный момент информацию;</w:t>
      </w:r>
    </w:p>
    <w:p w:rsidR="00DA1849" w:rsidRPr="002E5CFB" w:rsidRDefault="00DA1849" w:rsidP="00DA1849">
      <w:pPr>
        <w:tabs>
          <w:tab w:val="left" w:pos="1158"/>
        </w:tabs>
        <w:ind w:firstLine="454"/>
        <w:jc w:val="both"/>
      </w:pPr>
      <w:r w:rsidRPr="002E5CFB">
        <w:t xml:space="preserve">— различать темы и </w:t>
      </w:r>
      <w:proofErr w:type="spellStart"/>
      <w:r w:rsidRPr="002E5CFB">
        <w:t>подтемы</w:t>
      </w:r>
      <w:proofErr w:type="spellEnd"/>
      <w:r w:rsidRPr="002E5CFB">
        <w:t xml:space="preserve"> специального текста;</w:t>
      </w:r>
    </w:p>
    <w:p w:rsidR="00DA1849" w:rsidRPr="002E5CFB" w:rsidRDefault="00DA1849" w:rsidP="00DA1849">
      <w:pPr>
        <w:tabs>
          <w:tab w:val="left" w:pos="1162"/>
        </w:tabs>
        <w:ind w:firstLine="454"/>
        <w:jc w:val="both"/>
      </w:pPr>
      <w:r w:rsidRPr="002E5CFB">
        <w:t>— выделять главную и избыточную информацию;</w:t>
      </w:r>
    </w:p>
    <w:p w:rsidR="00DA1849" w:rsidRPr="002E5CFB" w:rsidRDefault="00DA1849" w:rsidP="00DA1849">
      <w:pPr>
        <w:tabs>
          <w:tab w:val="left" w:pos="1166"/>
        </w:tabs>
        <w:ind w:firstLine="454"/>
        <w:jc w:val="both"/>
      </w:pPr>
      <w:r w:rsidRPr="002E5CFB">
        <w:t>— прогнозировать последовательность изложения идей текста;</w:t>
      </w:r>
    </w:p>
    <w:p w:rsidR="00DA1849" w:rsidRPr="002E5CFB" w:rsidRDefault="00DA1849" w:rsidP="00DA1849">
      <w:pPr>
        <w:tabs>
          <w:tab w:val="left" w:pos="721"/>
        </w:tabs>
        <w:ind w:firstLine="454"/>
        <w:jc w:val="both"/>
      </w:pPr>
      <w:r w:rsidRPr="002E5CFB">
        <w:t>— сопоставлять разные точки зрения и разные источники информации по заданной теме;</w:t>
      </w:r>
    </w:p>
    <w:p w:rsidR="00DA1849" w:rsidRPr="002E5CFB" w:rsidRDefault="00DA1849" w:rsidP="00DA1849">
      <w:pPr>
        <w:tabs>
          <w:tab w:val="left" w:pos="721"/>
        </w:tabs>
        <w:ind w:firstLine="454"/>
        <w:jc w:val="both"/>
      </w:pPr>
      <w:r w:rsidRPr="002E5CFB">
        <w:t>— выполнять смысловое свёртывание выделенных фактов и мыслей;</w:t>
      </w:r>
    </w:p>
    <w:p w:rsidR="00DA1849" w:rsidRPr="002E5CFB" w:rsidRDefault="00DA1849" w:rsidP="00DA1849">
      <w:pPr>
        <w:tabs>
          <w:tab w:val="left" w:pos="721"/>
        </w:tabs>
        <w:ind w:firstLine="454"/>
        <w:jc w:val="both"/>
      </w:pPr>
      <w:r w:rsidRPr="002E5CFB">
        <w:t>— формировать на основе текста систему аргументов (доводов) для обоснования определённой позиции;</w:t>
      </w:r>
    </w:p>
    <w:p w:rsidR="00DA1849" w:rsidRPr="002E5CFB" w:rsidRDefault="00DA1849" w:rsidP="00DA1849">
      <w:pPr>
        <w:tabs>
          <w:tab w:val="left" w:pos="726"/>
        </w:tabs>
        <w:ind w:firstLine="454"/>
        <w:jc w:val="both"/>
      </w:pPr>
      <w:r w:rsidRPr="002E5CFB">
        <w:t>— понимать душевное состояние персонажей текста, сопереживать им.</w:t>
      </w:r>
    </w:p>
    <w:p w:rsidR="00DA1849" w:rsidRPr="002E5CFB" w:rsidRDefault="00DA1849" w:rsidP="00DA1849">
      <w:pPr>
        <w:ind w:firstLine="454"/>
        <w:jc w:val="both"/>
        <w:rPr>
          <w:iCs/>
        </w:rPr>
      </w:pPr>
      <w:r w:rsidRPr="002E5CFB">
        <w:rPr>
          <w:iCs/>
        </w:rPr>
        <w:t>Выпускник получит возможность научиться:</w:t>
      </w:r>
    </w:p>
    <w:p w:rsidR="00DA1849" w:rsidRPr="002E5CFB" w:rsidRDefault="00DA1849" w:rsidP="00DA1849">
      <w:pPr>
        <w:tabs>
          <w:tab w:val="left" w:pos="634"/>
        </w:tabs>
        <w:ind w:firstLine="454"/>
        <w:jc w:val="both"/>
        <w:rPr>
          <w:iCs/>
        </w:rPr>
      </w:pPr>
      <w:r w:rsidRPr="002E5CFB">
        <w:rPr>
          <w:iCs/>
        </w:rPr>
        <w:t>• анализировать изменения своего эмоционального состояния в процессе чтения, получения и переработки полученной информац</w:t>
      </w:r>
      <w:proofErr w:type="gramStart"/>
      <w:r w:rsidRPr="002E5CFB">
        <w:rPr>
          <w:iCs/>
        </w:rPr>
        <w:t>ии и её</w:t>
      </w:r>
      <w:proofErr w:type="gramEnd"/>
      <w:r w:rsidRPr="002E5CFB">
        <w:rPr>
          <w:iCs/>
        </w:rPr>
        <w:t xml:space="preserve"> осмысления.</w:t>
      </w:r>
    </w:p>
    <w:p w:rsidR="00DA1849" w:rsidRPr="002E5CFB" w:rsidRDefault="00DA1849" w:rsidP="00DA1849">
      <w:pPr>
        <w:tabs>
          <w:tab w:val="left" w:pos="634"/>
        </w:tabs>
        <w:ind w:firstLine="454"/>
        <w:jc w:val="both"/>
        <w:rPr>
          <w:b/>
          <w:i/>
          <w:iCs/>
        </w:rPr>
      </w:pPr>
      <w:r w:rsidRPr="002E5CFB">
        <w:rPr>
          <w:b/>
          <w:i/>
          <w:iCs/>
        </w:rPr>
        <w:t>Работа с текстом: преобразование и интерпретация информации</w:t>
      </w:r>
    </w:p>
    <w:p w:rsidR="00DA1849" w:rsidRPr="002E5CFB" w:rsidRDefault="00DA1849" w:rsidP="00DA1849">
      <w:pPr>
        <w:ind w:firstLine="454"/>
        <w:jc w:val="both"/>
      </w:pPr>
      <w:r w:rsidRPr="002E5CFB">
        <w:t>Выпускник научится:</w:t>
      </w:r>
    </w:p>
    <w:p w:rsidR="00DA1849" w:rsidRPr="002E5CFB" w:rsidRDefault="00DA1849" w:rsidP="00DA1849">
      <w:pPr>
        <w:tabs>
          <w:tab w:val="left" w:pos="634"/>
        </w:tabs>
        <w:ind w:firstLine="454"/>
        <w:jc w:val="both"/>
      </w:pPr>
      <w:r w:rsidRPr="002E5CFB">
        <w:t>• структурировать текст, используя нумерацию страниц, списки, ссылки, оглавления; проводить проверку правописания; использовать в тексте таблицы, изображения;</w:t>
      </w:r>
    </w:p>
    <w:p w:rsidR="00DA1849" w:rsidRPr="002E5CFB" w:rsidRDefault="00DA1849" w:rsidP="00DA1849">
      <w:pPr>
        <w:tabs>
          <w:tab w:val="left" w:pos="644"/>
        </w:tabs>
        <w:ind w:firstLine="454"/>
        <w:jc w:val="both"/>
      </w:pPr>
      <w:r w:rsidRPr="002E5CFB">
        <w:t xml:space="preserve">• преобразовывать текст, используя новые формы представления информации: формулы, графики, диаграммы, таблицы (в том числе </w:t>
      </w:r>
      <w:proofErr w:type="spellStart"/>
      <w:proofErr w:type="gramStart"/>
      <w:r w:rsidRPr="002E5CFB">
        <w:t>динами-ческие</w:t>
      </w:r>
      <w:proofErr w:type="spellEnd"/>
      <w:proofErr w:type="gramEnd"/>
      <w:r w:rsidRPr="002E5CFB">
        <w:t>, электронные, в частности в практических задачах), переходить от одного представления данных к другому;</w:t>
      </w:r>
    </w:p>
    <w:p w:rsidR="00DA1849" w:rsidRPr="002E5CFB" w:rsidRDefault="00DA1849" w:rsidP="00DA1849">
      <w:pPr>
        <w:tabs>
          <w:tab w:val="left" w:pos="631"/>
        </w:tabs>
        <w:ind w:firstLine="454"/>
        <w:jc w:val="both"/>
      </w:pPr>
      <w:r w:rsidRPr="002E5CFB">
        <w:t>• интерпретировать текст:</w:t>
      </w:r>
    </w:p>
    <w:p w:rsidR="00DA1849" w:rsidRPr="002E5CFB" w:rsidRDefault="00DA1849" w:rsidP="00DA1849">
      <w:pPr>
        <w:tabs>
          <w:tab w:val="left" w:pos="721"/>
        </w:tabs>
        <w:ind w:firstLine="454"/>
        <w:jc w:val="both"/>
      </w:pPr>
      <w:r w:rsidRPr="002E5CFB">
        <w:t>— сравнивать и противопоставлять заключённую в тексте информацию разного характера;</w:t>
      </w:r>
    </w:p>
    <w:p w:rsidR="00DA1849" w:rsidRPr="002E5CFB" w:rsidRDefault="00DA1849" w:rsidP="00DA1849">
      <w:pPr>
        <w:tabs>
          <w:tab w:val="left" w:pos="721"/>
        </w:tabs>
        <w:ind w:firstLine="454"/>
        <w:jc w:val="both"/>
      </w:pPr>
      <w:r w:rsidRPr="002E5CFB">
        <w:t>— обнаруживать в тексте доводы в подтверждение выдвинутых тезисов;</w:t>
      </w:r>
    </w:p>
    <w:p w:rsidR="00DA1849" w:rsidRPr="002E5CFB" w:rsidRDefault="00DA1849" w:rsidP="00DA1849">
      <w:pPr>
        <w:tabs>
          <w:tab w:val="left" w:pos="708"/>
        </w:tabs>
        <w:ind w:firstLine="454"/>
        <w:jc w:val="both"/>
      </w:pPr>
      <w:r w:rsidRPr="002E5CFB">
        <w:t>— делать выводы из сформулированных посылок;</w:t>
      </w:r>
    </w:p>
    <w:p w:rsidR="00DA1849" w:rsidRPr="002E5CFB" w:rsidRDefault="00DA1849" w:rsidP="00DA1849">
      <w:pPr>
        <w:tabs>
          <w:tab w:val="left" w:pos="726"/>
        </w:tabs>
        <w:ind w:firstLine="454"/>
        <w:jc w:val="both"/>
      </w:pPr>
      <w:r w:rsidRPr="002E5CFB">
        <w:t>— выводить заключение о намерении автора или главной мысли текста.</w:t>
      </w:r>
    </w:p>
    <w:p w:rsidR="00DA1849" w:rsidRPr="002E5CFB" w:rsidRDefault="00DA1849" w:rsidP="00DA1849">
      <w:pPr>
        <w:ind w:firstLine="454"/>
        <w:jc w:val="both"/>
        <w:rPr>
          <w:iCs/>
        </w:rPr>
      </w:pPr>
      <w:r w:rsidRPr="002E5CFB">
        <w:rPr>
          <w:iCs/>
        </w:rPr>
        <w:t>Выпускник получит возможность научиться:</w:t>
      </w:r>
    </w:p>
    <w:p w:rsidR="00DA1849" w:rsidRPr="002E5CFB" w:rsidRDefault="00DA1849" w:rsidP="00DA1849">
      <w:pPr>
        <w:tabs>
          <w:tab w:val="left" w:pos="639"/>
        </w:tabs>
        <w:ind w:firstLine="454"/>
        <w:jc w:val="both"/>
        <w:rPr>
          <w:iCs/>
        </w:rPr>
      </w:pPr>
      <w:r w:rsidRPr="002E5CFB">
        <w:rPr>
          <w:iCs/>
        </w:rPr>
        <w:t>• выявлять имплицитную информацию текста на основе сопоставления иллюстративного материала с информацией текста, анализа подтекста (использованных языковых</w:t>
      </w:r>
      <w:r w:rsidRPr="002E5CFB">
        <w:rPr>
          <w:noProof/>
        </w:rPr>
        <w:t xml:space="preserve"> </w:t>
      </w:r>
      <w:r w:rsidRPr="002E5CFB">
        <w:rPr>
          <w:iCs/>
        </w:rPr>
        <w:t>средств и структуры текста).</w:t>
      </w:r>
    </w:p>
    <w:p w:rsidR="00DA1849" w:rsidRPr="002E5CFB" w:rsidRDefault="00DA1849" w:rsidP="00DA1849">
      <w:pPr>
        <w:tabs>
          <w:tab w:val="left" w:pos="639"/>
        </w:tabs>
        <w:ind w:firstLine="454"/>
        <w:jc w:val="both"/>
        <w:rPr>
          <w:b/>
          <w:i/>
          <w:iCs/>
        </w:rPr>
      </w:pPr>
      <w:r w:rsidRPr="002E5CFB">
        <w:rPr>
          <w:b/>
          <w:i/>
          <w:iCs/>
        </w:rPr>
        <w:t>Работа с текстом: оценка информации</w:t>
      </w:r>
    </w:p>
    <w:p w:rsidR="00DA1849" w:rsidRPr="002E5CFB" w:rsidRDefault="00DA1849" w:rsidP="00DA1849">
      <w:pPr>
        <w:ind w:firstLine="454"/>
        <w:jc w:val="both"/>
      </w:pPr>
      <w:r w:rsidRPr="002E5CFB">
        <w:t>Выпускник научится:</w:t>
      </w:r>
    </w:p>
    <w:p w:rsidR="00DA1849" w:rsidRPr="002E5CFB" w:rsidRDefault="00DA1849" w:rsidP="00DA1849">
      <w:pPr>
        <w:tabs>
          <w:tab w:val="left" w:pos="631"/>
        </w:tabs>
        <w:ind w:firstLine="454"/>
        <w:jc w:val="both"/>
      </w:pPr>
      <w:r w:rsidRPr="002E5CFB">
        <w:t>• откликаться на содержание текста:</w:t>
      </w:r>
    </w:p>
    <w:p w:rsidR="00DA1849" w:rsidRPr="002E5CFB" w:rsidRDefault="00DA1849" w:rsidP="00DA1849">
      <w:pPr>
        <w:tabs>
          <w:tab w:val="left" w:pos="721"/>
        </w:tabs>
        <w:ind w:firstLine="454"/>
        <w:jc w:val="both"/>
      </w:pPr>
      <w:r w:rsidRPr="002E5CFB">
        <w:t>— связывать информацию, обнаруженную в тексте, со знаниями из других источников;</w:t>
      </w:r>
    </w:p>
    <w:p w:rsidR="00DA1849" w:rsidRPr="002E5CFB" w:rsidRDefault="00DA1849" w:rsidP="00DA1849">
      <w:pPr>
        <w:tabs>
          <w:tab w:val="left" w:pos="721"/>
        </w:tabs>
        <w:ind w:firstLine="454"/>
        <w:jc w:val="both"/>
      </w:pPr>
      <w:r w:rsidRPr="002E5CFB">
        <w:t>— оценивать утверждения, сделанные в тексте, исходя из своих представлений о мире;</w:t>
      </w:r>
    </w:p>
    <w:p w:rsidR="00DA1849" w:rsidRPr="002E5CFB" w:rsidRDefault="00DA1849" w:rsidP="00DA1849">
      <w:pPr>
        <w:tabs>
          <w:tab w:val="left" w:pos="718"/>
        </w:tabs>
        <w:ind w:firstLine="454"/>
        <w:jc w:val="both"/>
      </w:pPr>
      <w:r w:rsidRPr="002E5CFB">
        <w:t>— находить доводы в защиту своей точки зрения;</w:t>
      </w:r>
    </w:p>
    <w:p w:rsidR="00DA1849" w:rsidRPr="002E5CFB" w:rsidRDefault="00DA1849" w:rsidP="00DA1849">
      <w:pPr>
        <w:tabs>
          <w:tab w:val="left" w:pos="644"/>
        </w:tabs>
        <w:ind w:firstLine="454"/>
        <w:jc w:val="both"/>
      </w:pPr>
      <w:r w:rsidRPr="002E5CFB">
        <w:lastRenderedPageBreak/>
        <w:t>• откликаться на форму текста: оценивать не только содержание текста, но и его форму, а в целом — мастерство его исполнения;</w:t>
      </w:r>
    </w:p>
    <w:p w:rsidR="00DA1849" w:rsidRPr="002E5CFB" w:rsidRDefault="00DA1849" w:rsidP="00DA1849">
      <w:pPr>
        <w:tabs>
          <w:tab w:val="left" w:pos="1084"/>
        </w:tabs>
        <w:ind w:firstLine="454"/>
        <w:jc w:val="both"/>
      </w:pPr>
      <w:r w:rsidRPr="002E5CFB">
        <w:t>• на основе имеющихся знаний, жизненного опыта подвергать сомнению достоверность имеющейся информации, обнаруживать недостоверность получаемой информации, пробелы в информации и находить пути восполнения этих пробелов;</w:t>
      </w:r>
    </w:p>
    <w:p w:rsidR="00DA1849" w:rsidRPr="002E5CFB" w:rsidRDefault="00DA1849" w:rsidP="00DA1849">
      <w:pPr>
        <w:tabs>
          <w:tab w:val="left" w:pos="1084"/>
        </w:tabs>
        <w:ind w:firstLine="454"/>
        <w:jc w:val="both"/>
      </w:pPr>
      <w:r w:rsidRPr="002E5CFB">
        <w:t>• в процессе работы с одним или несколькими источниками выявлять содержащуюся в них противоречивую, конфликтную информацию;</w:t>
      </w:r>
    </w:p>
    <w:p w:rsidR="00DA1849" w:rsidRPr="002E5CFB" w:rsidRDefault="00DA1849" w:rsidP="00DA1849">
      <w:pPr>
        <w:tabs>
          <w:tab w:val="left" w:pos="1079"/>
        </w:tabs>
        <w:ind w:firstLine="454"/>
        <w:jc w:val="both"/>
      </w:pPr>
      <w:r w:rsidRPr="002E5CFB">
        <w:t>• использовать полученный опыт восприятия информационных объектов для обогащения чувственного опыта, высказывать оценочные суждения и свою точку зрения о полученном сообщении (прочитанном тексте).</w:t>
      </w:r>
    </w:p>
    <w:p w:rsidR="00DA1849" w:rsidRPr="002E5CFB" w:rsidRDefault="00DA1849" w:rsidP="00DA1849">
      <w:pPr>
        <w:ind w:firstLine="454"/>
        <w:jc w:val="both"/>
        <w:rPr>
          <w:iCs/>
        </w:rPr>
      </w:pPr>
      <w:r w:rsidRPr="002E5CFB">
        <w:rPr>
          <w:iCs/>
        </w:rPr>
        <w:t>Выпускник получит возможность научиться:</w:t>
      </w:r>
    </w:p>
    <w:p w:rsidR="00DA1849" w:rsidRPr="002E5CFB" w:rsidRDefault="00DA1849" w:rsidP="00DA1849">
      <w:pPr>
        <w:tabs>
          <w:tab w:val="left" w:pos="1076"/>
        </w:tabs>
        <w:ind w:firstLine="454"/>
        <w:jc w:val="both"/>
        <w:rPr>
          <w:iCs/>
        </w:rPr>
      </w:pPr>
      <w:r w:rsidRPr="002E5CFB">
        <w:rPr>
          <w:iCs/>
        </w:rPr>
        <w:t>• критически относиться к рекламной информации;</w:t>
      </w:r>
    </w:p>
    <w:p w:rsidR="00DA1849" w:rsidRPr="002E5CFB" w:rsidRDefault="00DA1849" w:rsidP="00DA1849">
      <w:pPr>
        <w:tabs>
          <w:tab w:val="left" w:pos="1089"/>
        </w:tabs>
        <w:ind w:firstLine="454"/>
        <w:jc w:val="both"/>
        <w:rPr>
          <w:iCs/>
        </w:rPr>
      </w:pPr>
      <w:r w:rsidRPr="002E5CFB">
        <w:rPr>
          <w:iCs/>
        </w:rPr>
        <w:t>• находить способы проверки противоречивой информации;</w:t>
      </w:r>
    </w:p>
    <w:p w:rsidR="00DA1849" w:rsidRPr="002E5CFB" w:rsidRDefault="00DA1849" w:rsidP="00DA1849">
      <w:pPr>
        <w:tabs>
          <w:tab w:val="left" w:pos="1074"/>
        </w:tabs>
        <w:ind w:firstLine="454"/>
        <w:jc w:val="both"/>
        <w:rPr>
          <w:iCs/>
        </w:rPr>
      </w:pPr>
      <w:r w:rsidRPr="002E5CFB">
        <w:rPr>
          <w:iCs/>
        </w:rPr>
        <w:t xml:space="preserve">• определять достоверную информацию в случае наличия </w:t>
      </w:r>
      <w:proofErr w:type="spellStart"/>
      <w:proofErr w:type="gramStart"/>
      <w:r w:rsidRPr="002E5CFB">
        <w:rPr>
          <w:iCs/>
        </w:rPr>
        <w:t>противоречии-вой</w:t>
      </w:r>
      <w:proofErr w:type="spellEnd"/>
      <w:proofErr w:type="gramEnd"/>
      <w:r w:rsidRPr="002E5CFB">
        <w:rPr>
          <w:iCs/>
        </w:rPr>
        <w:t xml:space="preserve"> или конфликтной ситуации.</w:t>
      </w:r>
    </w:p>
    <w:p w:rsidR="00DA1849" w:rsidRPr="002E5CFB" w:rsidRDefault="00DA1849" w:rsidP="00DA1849">
      <w:pPr>
        <w:pStyle w:val="310"/>
        <w:keepNext/>
        <w:keepLines/>
        <w:shd w:val="clear" w:color="auto" w:fill="auto"/>
        <w:spacing w:line="240" w:lineRule="auto"/>
        <w:ind w:firstLine="567"/>
        <w:jc w:val="center"/>
        <w:rPr>
          <w:rStyle w:val="38"/>
          <w:sz w:val="28"/>
          <w:szCs w:val="28"/>
        </w:rPr>
      </w:pPr>
      <w:r w:rsidRPr="002E5CFB">
        <w:rPr>
          <w:rStyle w:val="332"/>
          <w:b/>
          <w:i w:val="0"/>
          <w:sz w:val="24"/>
          <w:szCs w:val="24"/>
        </w:rPr>
        <w:t>У</w:t>
      </w:r>
      <w:r>
        <w:rPr>
          <w:rStyle w:val="332"/>
          <w:b/>
          <w:i w:val="0"/>
          <w:sz w:val="24"/>
          <w:szCs w:val="24"/>
        </w:rPr>
        <w:t>чебная программа по предмету «Алгебра»</w:t>
      </w:r>
    </w:p>
    <w:p w:rsidR="00DA1849" w:rsidRPr="002E5CFB" w:rsidRDefault="00DA1849" w:rsidP="00DA1849">
      <w:pPr>
        <w:pStyle w:val="310"/>
        <w:keepNext/>
        <w:keepLines/>
        <w:shd w:val="clear" w:color="auto" w:fill="auto"/>
        <w:spacing w:line="240" w:lineRule="auto"/>
        <w:ind w:firstLine="567"/>
        <w:jc w:val="left"/>
        <w:rPr>
          <w:i/>
          <w:sz w:val="24"/>
          <w:szCs w:val="24"/>
        </w:rPr>
      </w:pPr>
      <w:r w:rsidRPr="002E5CFB">
        <w:rPr>
          <w:rStyle w:val="36"/>
          <w:bCs w:val="0"/>
          <w:i/>
          <w:sz w:val="24"/>
          <w:szCs w:val="24"/>
        </w:rPr>
        <w:t>Натуральные числа. Дроби. Рациональные числа</w:t>
      </w:r>
    </w:p>
    <w:p w:rsidR="00DA1849" w:rsidRPr="002E5CFB" w:rsidRDefault="00DA1849" w:rsidP="00DA1849">
      <w:pPr>
        <w:pStyle w:val="afb"/>
        <w:spacing w:after="0"/>
        <w:ind w:firstLine="567"/>
        <w:jc w:val="both"/>
      </w:pPr>
      <w:r w:rsidRPr="002E5CFB">
        <w:t>Выпускник научится:</w:t>
      </w:r>
    </w:p>
    <w:p w:rsidR="00DA1849" w:rsidRPr="002E5CFB" w:rsidRDefault="00DA1849" w:rsidP="00DA1849">
      <w:pPr>
        <w:pStyle w:val="afb"/>
        <w:tabs>
          <w:tab w:val="left" w:pos="1096"/>
        </w:tabs>
        <w:spacing w:after="0"/>
        <w:ind w:firstLine="567"/>
        <w:jc w:val="both"/>
      </w:pPr>
      <w:r w:rsidRPr="002E5CFB">
        <w:t>• понимать особенности десятичной системы счисления;</w:t>
      </w:r>
    </w:p>
    <w:p w:rsidR="00DA1849" w:rsidRPr="002E5CFB" w:rsidRDefault="00DA1849" w:rsidP="00DA1849">
      <w:pPr>
        <w:pStyle w:val="afb"/>
        <w:tabs>
          <w:tab w:val="left" w:pos="1104"/>
        </w:tabs>
        <w:spacing w:after="0"/>
        <w:ind w:firstLine="567"/>
        <w:jc w:val="both"/>
      </w:pPr>
      <w:r w:rsidRPr="002E5CFB">
        <w:t>• оперировать понятиями, связанными с делимостью натуральных чисел;</w:t>
      </w:r>
    </w:p>
    <w:p w:rsidR="00DA1849" w:rsidRPr="002E5CFB" w:rsidRDefault="00DA1849" w:rsidP="00DA1849">
      <w:pPr>
        <w:pStyle w:val="afb"/>
        <w:tabs>
          <w:tab w:val="left" w:pos="567"/>
        </w:tabs>
        <w:spacing w:after="0"/>
        <w:ind w:firstLine="567"/>
        <w:jc w:val="both"/>
      </w:pPr>
      <w:r w:rsidRPr="002E5CFB">
        <w:t xml:space="preserve">• выражать числа в эквивалентных формах, выбирая наиболее </w:t>
      </w:r>
      <w:proofErr w:type="gramStart"/>
      <w:r w:rsidRPr="002E5CFB">
        <w:t>подходящую</w:t>
      </w:r>
      <w:proofErr w:type="gramEnd"/>
      <w:r w:rsidRPr="002E5CFB">
        <w:t xml:space="preserve"> в зависимости от конкретной ситуации;</w:t>
      </w:r>
    </w:p>
    <w:p w:rsidR="00DA1849" w:rsidRPr="002E5CFB" w:rsidRDefault="00DA1849" w:rsidP="00DA1849">
      <w:pPr>
        <w:pStyle w:val="afb"/>
        <w:tabs>
          <w:tab w:val="left" w:pos="1096"/>
        </w:tabs>
        <w:spacing w:after="0"/>
        <w:ind w:firstLine="567"/>
        <w:jc w:val="both"/>
      </w:pPr>
      <w:r w:rsidRPr="002E5CFB">
        <w:t>• сравнивать и упорядочивать рациональные числа;</w:t>
      </w:r>
    </w:p>
    <w:p w:rsidR="00DA1849" w:rsidRPr="002E5CFB" w:rsidRDefault="00DA1849" w:rsidP="00DA1849">
      <w:pPr>
        <w:pStyle w:val="afb"/>
        <w:tabs>
          <w:tab w:val="left" w:pos="1104"/>
        </w:tabs>
        <w:spacing w:after="0"/>
        <w:ind w:firstLine="567"/>
        <w:jc w:val="both"/>
      </w:pPr>
      <w:r w:rsidRPr="002E5CFB">
        <w:t>• выполнять вычисления с рациональными числами, сочетая устные и письменные приёмы вычислений, применение калькулятора;</w:t>
      </w:r>
    </w:p>
    <w:p w:rsidR="00DA1849" w:rsidRPr="002E5CFB" w:rsidRDefault="00DA1849" w:rsidP="00DA1849">
      <w:pPr>
        <w:pStyle w:val="afb"/>
        <w:tabs>
          <w:tab w:val="left" w:pos="1099"/>
        </w:tabs>
        <w:spacing w:after="0"/>
        <w:ind w:firstLine="567"/>
        <w:jc w:val="both"/>
      </w:pPr>
      <w:r w:rsidRPr="002E5CFB">
        <w:t>• использовать понятия и умения, связанные с пропорциональностью величин, процентами, в ходе решения математических задач и задач из смежных предметов, выполнять несложные практические расчёты.</w:t>
      </w:r>
    </w:p>
    <w:p w:rsidR="00DA1849" w:rsidRPr="002E5CFB" w:rsidRDefault="00DA1849" w:rsidP="00DA1849">
      <w:r w:rsidRPr="002E5CFB">
        <w:t>Выпускник получит возможность:</w:t>
      </w:r>
    </w:p>
    <w:p w:rsidR="00DA1849" w:rsidRPr="002E5CFB" w:rsidRDefault="00DA1849" w:rsidP="00DA1849">
      <w:pPr>
        <w:numPr>
          <w:ilvl w:val="0"/>
          <w:numId w:val="36"/>
        </w:numPr>
      </w:pPr>
      <w:r w:rsidRPr="002E5CFB">
        <w:t>познакомиться с позиционными системами счисления с основаниями, отличными от 10;</w:t>
      </w:r>
    </w:p>
    <w:p w:rsidR="00DA1849" w:rsidRPr="002E5CFB" w:rsidRDefault="00DA1849" w:rsidP="00DA1849">
      <w:pPr>
        <w:numPr>
          <w:ilvl w:val="0"/>
          <w:numId w:val="36"/>
        </w:numPr>
      </w:pPr>
      <w:r w:rsidRPr="002E5CFB">
        <w:t>углубить и развить представления о натуральных числах и свойствах делимости;</w:t>
      </w:r>
    </w:p>
    <w:p w:rsidR="00DA1849" w:rsidRPr="002E5CFB" w:rsidRDefault="00DA1849" w:rsidP="00DA1849">
      <w:pPr>
        <w:numPr>
          <w:ilvl w:val="0"/>
          <w:numId w:val="36"/>
        </w:numPr>
      </w:pPr>
      <w:r w:rsidRPr="002E5CFB">
        <w:t>научиться использовать приёмы, рационализирующие вычисления, приобрести привычку контролировать вычисления, выбирая подходящий для ситуации способ.</w:t>
      </w:r>
    </w:p>
    <w:p w:rsidR="00DA1849" w:rsidRPr="002E5CFB" w:rsidRDefault="00DA1849" w:rsidP="00DA1849">
      <w:pPr>
        <w:numPr>
          <w:ilvl w:val="0"/>
          <w:numId w:val="36"/>
        </w:numPr>
      </w:pPr>
      <w:bookmarkStart w:id="0" w:name="bookmark98"/>
      <w:r w:rsidRPr="002E5CFB">
        <w:t>Действительные числа</w:t>
      </w:r>
      <w:bookmarkEnd w:id="0"/>
    </w:p>
    <w:p w:rsidR="00DA1849" w:rsidRPr="002E5CFB" w:rsidRDefault="00DA1849" w:rsidP="00DA1849">
      <w:pPr>
        <w:rPr>
          <w:b/>
          <w:i/>
        </w:rPr>
      </w:pPr>
      <w:r w:rsidRPr="002E5CFB">
        <w:rPr>
          <w:b/>
          <w:i/>
        </w:rPr>
        <w:t>Действительные числа.</w:t>
      </w:r>
    </w:p>
    <w:p w:rsidR="00DA1849" w:rsidRPr="002E5CFB" w:rsidRDefault="00DA1849" w:rsidP="00DA1849">
      <w:r w:rsidRPr="002E5CFB">
        <w:t>Выпускник научится:</w:t>
      </w:r>
    </w:p>
    <w:p w:rsidR="00DA1849" w:rsidRPr="002E5CFB" w:rsidRDefault="00DA1849" w:rsidP="00DA1849">
      <w:pPr>
        <w:numPr>
          <w:ilvl w:val="0"/>
          <w:numId w:val="36"/>
        </w:numPr>
      </w:pPr>
      <w:r w:rsidRPr="002E5CFB">
        <w:t>использовать начальные представления о множестве действительных чисел;</w:t>
      </w:r>
    </w:p>
    <w:p w:rsidR="00DA1849" w:rsidRPr="002E5CFB" w:rsidRDefault="00DA1849" w:rsidP="00DA1849">
      <w:pPr>
        <w:numPr>
          <w:ilvl w:val="0"/>
          <w:numId w:val="36"/>
        </w:numPr>
      </w:pPr>
      <w:r w:rsidRPr="002E5CFB">
        <w:t>оперировать понятием квадратного корня, применять его в вычислениях.</w:t>
      </w:r>
    </w:p>
    <w:p w:rsidR="00DA1849" w:rsidRPr="002E5CFB" w:rsidRDefault="00DA1849" w:rsidP="00DA1849">
      <w:pPr>
        <w:numPr>
          <w:ilvl w:val="0"/>
          <w:numId w:val="36"/>
        </w:numPr>
      </w:pPr>
      <w:r w:rsidRPr="002E5CFB">
        <w:t>Выпускник получит возможность:</w:t>
      </w:r>
    </w:p>
    <w:p w:rsidR="00DA1849" w:rsidRPr="002E5CFB" w:rsidRDefault="00DA1849" w:rsidP="00DA1849">
      <w:pPr>
        <w:numPr>
          <w:ilvl w:val="0"/>
          <w:numId w:val="36"/>
        </w:numPr>
      </w:pPr>
      <w:r w:rsidRPr="002E5CFB">
        <w:t>развить представление о числе и числовых системах от натуральных до действительных чисел; о роли вычислений в практике;</w:t>
      </w:r>
    </w:p>
    <w:p w:rsidR="00DA1849" w:rsidRPr="002E5CFB" w:rsidRDefault="00DA1849" w:rsidP="00DA1849">
      <w:pPr>
        <w:numPr>
          <w:ilvl w:val="0"/>
          <w:numId w:val="36"/>
        </w:numPr>
      </w:pPr>
      <w:r w:rsidRPr="002E5CFB">
        <w:t>развить и углубить знания о десятичной записи действительных чисел (периодические и непериодические дроби).</w:t>
      </w:r>
    </w:p>
    <w:p w:rsidR="00DA1849" w:rsidRPr="002E5CFB" w:rsidRDefault="00DA1849" w:rsidP="00DA1849">
      <w:pPr>
        <w:pStyle w:val="310"/>
        <w:keepNext/>
        <w:keepLines/>
        <w:shd w:val="clear" w:color="auto" w:fill="auto"/>
        <w:spacing w:line="240" w:lineRule="auto"/>
        <w:ind w:firstLine="567"/>
        <w:jc w:val="left"/>
        <w:rPr>
          <w:i/>
          <w:sz w:val="24"/>
          <w:szCs w:val="24"/>
        </w:rPr>
      </w:pPr>
      <w:bookmarkStart w:id="1" w:name="bookmark99"/>
      <w:r w:rsidRPr="002E5CFB">
        <w:rPr>
          <w:rStyle w:val="36"/>
          <w:bCs w:val="0"/>
          <w:i/>
          <w:sz w:val="24"/>
          <w:szCs w:val="24"/>
        </w:rPr>
        <w:t>Измерения, приближения, оценки</w:t>
      </w:r>
      <w:bookmarkEnd w:id="1"/>
    </w:p>
    <w:p w:rsidR="00DA1849" w:rsidRPr="002E5CFB" w:rsidRDefault="00DA1849" w:rsidP="00DA1849">
      <w:pPr>
        <w:pStyle w:val="afb"/>
        <w:spacing w:after="0"/>
        <w:jc w:val="both"/>
      </w:pPr>
      <w:r w:rsidRPr="002E5CFB">
        <w:t>Выпускник научится:</w:t>
      </w:r>
    </w:p>
    <w:p w:rsidR="00DA1849" w:rsidRPr="002E5CFB" w:rsidRDefault="00DA1849" w:rsidP="00DA1849">
      <w:pPr>
        <w:pStyle w:val="afb"/>
        <w:spacing w:after="0"/>
        <w:ind w:left="426"/>
        <w:jc w:val="both"/>
      </w:pPr>
      <w:r w:rsidRPr="002E5CFB">
        <w:t>• использовать в ходе решения задач элементарные представления, связанные с приближёнными значениями величин.</w:t>
      </w:r>
    </w:p>
    <w:p w:rsidR="00DA1849" w:rsidRPr="002E5CFB" w:rsidRDefault="00DA1849" w:rsidP="00DA1849">
      <w:pPr>
        <w:pStyle w:val="141"/>
        <w:shd w:val="clear" w:color="auto" w:fill="auto"/>
        <w:spacing w:line="240" w:lineRule="auto"/>
        <w:ind w:firstLine="0"/>
        <w:rPr>
          <w:i w:val="0"/>
          <w:sz w:val="24"/>
          <w:szCs w:val="24"/>
        </w:rPr>
      </w:pPr>
      <w:r w:rsidRPr="002E5CFB">
        <w:rPr>
          <w:i w:val="0"/>
          <w:sz w:val="24"/>
          <w:szCs w:val="24"/>
        </w:rPr>
        <w:t>Выпускник получит возможность:</w:t>
      </w:r>
    </w:p>
    <w:p w:rsidR="00DA1849" w:rsidRPr="002E5CFB" w:rsidRDefault="00DA1849" w:rsidP="00DA1849">
      <w:pPr>
        <w:pStyle w:val="141"/>
        <w:shd w:val="clear" w:color="auto" w:fill="auto"/>
        <w:tabs>
          <w:tab w:val="left" w:pos="649"/>
        </w:tabs>
        <w:spacing w:line="240" w:lineRule="auto"/>
        <w:ind w:left="426" w:firstLine="0"/>
        <w:rPr>
          <w:i w:val="0"/>
          <w:sz w:val="24"/>
          <w:szCs w:val="24"/>
        </w:rPr>
      </w:pPr>
      <w:r w:rsidRPr="002E5CFB">
        <w:rPr>
          <w:i w:val="0"/>
          <w:sz w:val="24"/>
          <w:szCs w:val="24"/>
        </w:rPr>
        <w:t xml:space="preserve">• понять, что числовые данные, которые используются для </w:t>
      </w:r>
      <w:proofErr w:type="spellStart"/>
      <w:proofErr w:type="gramStart"/>
      <w:r w:rsidRPr="002E5CFB">
        <w:rPr>
          <w:i w:val="0"/>
          <w:sz w:val="24"/>
          <w:szCs w:val="24"/>
        </w:rPr>
        <w:t>характе-ристики</w:t>
      </w:r>
      <w:proofErr w:type="spellEnd"/>
      <w:proofErr w:type="gramEnd"/>
      <w:r w:rsidRPr="002E5CFB">
        <w:rPr>
          <w:i w:val="0"/>
          <w:sz w:val="24"/>
          <w:szCs w:val="24"/>
        </w:rPr>
        <w:t xml:space="preserve"> объектов окружающего мира, являются преимущественно приближёнными, что по записи</w:t>
      </w:r>
      <w:r w:rsidRPr="002E5CFB">
        <w:rPr>
          <w:rStyle w:val="142"/>
          <w:iCs/>
          <w:sz w:val="24"/>
          <w:szCs w:val="24"/>
        </w:rPr>
        <w:t xml:space="preserve"> </w:t>
      </w:r>
      <w:r w:rsidRPr="002E5CFB">
        <w:rPr>
          <w:i w:val="0"/>
          <w:sz w:val="24"/>
          <w:szCs w:val="24"/>
        </w:rPr>
        <w:t>приближённых значений, содержащихся в информационных</w:t>
      </w:r>
      <w:r w:rsidRPr="002E5CFB">
        <w:rPr>
          <w:rStyle w:val="142"/>
          <w:iCs/>
          <w:sz w:val="24"/>
          <w:szCs w:val="24"/>
        </w:rPr>
        <w:t xml:space="preserve"> </w:t>
      </w:r>
      <w:r w:rsidRPr="002E5CFB">
        <w:rPr>
          <w:i w:val="0"/>
          <w:sz w:val="24"/>
          <w:szCs w:val="24"/>
        </w:rPr>
        <w:t>источниках, можно судить о погрешности приближения;</w:t>
      </w:r>
    </w:p>
    <w:p w:rsidR="00DA1849" w:rsidRPr="002E5CFB" w:rsidRDefault="00DA1849" w:rsidP="00DA1849">
      <w:pPr>
        <w:pStyle w:val="141"/>
        <w:shd w:val="clear" w:color="auto" w:fill="auto"/>
        <w:tabs>
          <w:tab w:val="left" w:pos="630"/>
        </w:tabs>
        <w:spacing w:line="240" w:lineRule="auto"/>
        <w:ind w:left="426" w:firstLine="0"/>
        <w:rPr>
          <w:i w:val="0"/>
          <w:sz w:val="24"/>
          <w:szCs w:val="24"/>
        </w:rPr>
      </w:pPr>
      <w:r w:rsidRPr="002E5CFB">
        <w:rPr>
          <w:i w:val="0"/>
          <w:sz w:val="24"/>
          <w:szCs w:val="24"/>
        </w:rPr>
        <w:lastRenderedPageBreak/>
        <w:t>• понять, что погрешность результата вычислений</w:t>
      </w:r>
      <w:r w:rsidRPr="002E5CFB">
        <w:rPr>
          <w:rStyle w:val="142"/>
          <w:iCs/>
          <w:sz w:val="24"/>
          <w:szCs w:val="24"/>
        </w:rPr>
        <w:t xml:space="preserve"> </w:t>
      </w:r>
      <w:r w:rsidRPr="002E5CFB">
        <w:rPr>
          <w:i w:val="0"/>
          <w:sz w:val="24"/>
          <w:szCs w:val="24"/>
        </w:rPr>
        <w:t>должна быть соизмерима с погрешностью исходных данных.</w:t>
      </w:r>
    </w:p>
    <w:p w:rsidR="00DA1849" w:rsidRPr="002E5CFB" w:rsidRDefault="00DA1849" w:rsidP="00DA1849">
      <w:pPr>
        <w:pStyle w:val="310"/>
        <w:keepNext/>
        <w:keepLines/>
        <w:shd w:val="clear" w:color="auto" w:fill="auto"/>
        <w:spacing w:line="240" w:lineRule="auto"/>
        <w:ind w:firstLine="567"/>
        <w:jc w:val="left"/>
        <w:rPr>
          <w:i/>
          <w:sz w:val="24"/>
          <w:szCs w:val="24"/>
        </w:rPr>
      </w:pPr>
      <w:bookmarkStart w:id="2" w:name="bookmark100"/>
      <w:r w:rsidRPr="002E5CFB">
        <w:rPr>
          <w:rStyle w:val="36"/>
          <w:bCs w:val="0"/>
          <w:i/>
          <w:sz w:val="24"/>
          <w:szCs w:val="24"/>
        </w:rPr>
        <w:t>Алгебраические выражения</w:t>
      </w:r>
      <w:bookmarkEnd w:id="2"/>
    </w:p>
    <w:p w:rsidR="00DA1849" w:rsidRPr="002E5CFB" w:rsidRDefault="00DA1849" w:rsidP="00DA1849">
      <w:pPr>
        <w:pStyle w:val="afb"/>
        <w:spacing w:after="0"/>
        <w:jc w:val="both"/>
      </w:pPr>
      <w:r w:rsidRPr="002E5CFB">
        <w:t>Выпускник научится:</w:t>
      </w:r>
    </w:p>
    <w:p w:rsidR="00DA1849" w:rsidRPr="002E5CFB" w:rsidRDefault="00DA1849" w:rsidP="00DA1849">
      <w:pPr>
        <w:pStyle w:val="afb"/>
        <w:tabs>
          <w:tab w:val="left" w:pos="639"/>
        </w:tabs>
        <w:spacing w:after="0"/>
        <w:ind w:firstLine="567"/>
        <w:jc w:val="both"/>
      </w:pPr>
      <w:r w:rsidRPr="002E5CFB">
        <w:t>• оперировать понятиями «тождество», «тождественное преобразование», решать задачи, содержащие буквенные данные, работать с формулами;</w:t>
      </w:r>
    </w:p>
    <w:p w:rsidR="00DA1849" w:rsidRPr="002E5CFB" w:rsidRDefault="00DA1849" w:rsidP="00DA1849">
      <w:pPr>
        <w:pStyle w:val="afb"/>
        <w:tabs>
          <w:tab w:val="left" w:pos="639"/>
        </w:tabs>
        <w:spacing w:after="0"/>
        <w:ind w:firstLine="567"/>
        <w:jc w:val="both"/>
      </w:pPr>
      <w:r w:rsidRPr="002E5CFB">
        <w:t>• выполнять преобразования выражений, содержащих степени с целыми показателями и квадратные корни;</w:t>
      </w:r>
    </w:p>
    <w:p w:rsidR="00DA1849" w:rsidRPr="002E5CFB" w:rsidRDefault="00DA1849" w:rsidP="00DA1849">
      <w:pPr>
        <w:pStyle w:val="afb"/>
        <w:tabs>
          <w:tab w:val="left" w:pos="634"/>
        </w:tabs>
        <w:spacing w:after="0"/>
        <w:ind w:firstLine="567"/>
        <w:jc w:val="both"/>
      </w:pPr>
      <w:r w:rsidRPr="002E5CFB">
        <w:t>• выполнять тождественные преобразования рациональных выражений на основе правил действий над многочленами и алгебраическими дробями;</w:t>
      </w:r>
    </w:p>
    <w:p w:rsidR="00DA1849" w:rsidRPr="002E5CFB" w:rsidRDefault="00DA1849" w:rsidP="00DA1849">
      <w:pPr>
        <w:pStyle w:val="afb"/>
        <w:tabs>
          <w:tab w:val="left" w:pos="631"/>
        </w:tabs>
        <w:spacing w:after="0"/>
        <w:ind w:firstLine="567"/>
        <w:jc w:val="both"/>
      </w:pPr>
      <w:r w:rsidRPr="002E5CFB">
        <w:t>• выполнять разложение многочленов на множители.</w:t>
      </w:r>
    </w:p>
    <w:p w:rsidR="00DA1849" w:rsidRPr="002E5CFB" w:rsidRDefault="00DA1849" w:rsidP="00DA1849">
      <w:pPr>
        <w:pStyle w:val="141"/>
        <w:shd w:val="clear" w:color="auto" w:fill="auto"/>
        <w:spacing w:line="240" w:lineRule="auto"/>
        <w:ind w:firstLine="0"/>
        <w:rPr>
          <w:i w:val="0"/>
          <w:sz w:val="24"/>
          <w:szCs w:val="24"/>
        </w:rPr>
      </w:pPr>
      <w:r w:rsidRPr="002E5CFB">
        <w:rPr>
          <w:i w:val="0"/>
          <w:sz w:val="24"/>
          <w:szCs w:val="24"/>
        </w:rPr>
        <w:t>Выпускник получит возможность научиться:</w:t>
      </w:r>
    </w:p>
    <w:p w:rsidR="00DA1849" w:rsidRPr="002E5CFB" w:rsidRDefault="00DA1849" w:rsidP="00DA1849">
      <w:pPr>
        <w:pStyle w:val="141"/>
        <w:shd w:val="clear" w:color="auto" w:fill="auto"/>
        <w:tabs>
          <w:tab w:val="left" w:pos="1094"/>
        </w:tabs>
        <w:spacing w:line="240" w:lineRule="auto"/>
        <w:ind w:firstLine="567"/>
        <w:rPr>
          <w:i w:val="0"/>
          <w:sz w:val="24"/>
          <w:szCs w:val="24"/>
        </w:rPr>
      </w:pPr>
      <w:r w:rsidRPr="002E5CFB">
        <w:rPr>
          <w:i w:val="0"/>
          <w:sz w:val="24"/>
          <w:szCs w:val="24"/>
        </w:rPr>
        <w:t>• выполнять многошаговые преобразования рациональных</w:t>
      </w:r>
      <w:r w:rsidRPr="002E5CFB">
        <w:rPr>
          <w:rStyle w:val="142"/>
          <w:iCs/>
          <w:sz w:val="24"/>
          <w:szCs w:val="24"/>
        </w:rPr>
        <w:t xml:space="preserve"> </w:t>
      </w:r>
      <w:r w:rsidRPr="002E5CFB">
        <w:rPr>
          <w:i w:val="0"/>
          <w:sz w:val="24"/>
          <w:szCs w:val="24"/>
        </w:rPr>
        <w:t>выражений, применяя широкий набор способов и приёмов; применять тождественные преобразования для решения задач из различных разделов курса (например, для нахождения наибольшего/наименьшего значения выражения).</w:t>
      </w:r>
    </w:p>
    <w:p w:rsidR="00DA1849" w:rsidRPr="002E5CFB" w:rsidRDefault="00DA1849" w:rsidP="00DA1849">
      <w:pPr>
        <w:pStyle w:val="310"/>
        <w:keepNext/>
        <w:keepLines/>
        <w:shd w:val="clear" w:color="auto" w:fill="auto"/>
        <w:spacing w:line="240" w:lineRule="auto"/>
        <w:ind w:firstLine="567"/>
        <w:jc w:val="left"/>
        <w:rPr>
          <w:i/>
          <w:sz w:val="24"/>
          <w:szCs w:val="24"/>
        </w:rPr>
      </w:pPr>
      <w:bookmarkStart w:id="3" w:name="bookmark101"/>
      <w:r w:rsidRPr="002E5CFB">
        <w:rPr>
          <w:rStyle w:val="36"/>
          <w:bCs w:val="0"/>
          <w:i/>
          <w:sz w:val="24"/>
          <w:szCs w:val="24"/>
        </w:rPr>
        <w:t>Уравнения</w:t>
      </w:r>
      <w:bookmarkEnd w:id="3"/>
    </w:p>
    <w:p w:rsidR="00DA1849" w:rsidRPr="002E5CFB" w:rsidRDefault="00DA1849" w:rsidP="00DA1849">
      <w:pPr>
        <w:pStyle w:val="afb"/>
        <w:spacing w:after="0"/>
        <w:jc w:val="both"/>
      </w:pPr>
      <w:r w:rsidRPr="002E5CFB">
        <w:t>Выпускник научится:</w:t>
      </w:r>
    </w:p>
    <w:p w:rsidR="00DA1849" w:rsidRPr="002E5CFB" w:rsidRDefault="00DA1849" w:rsidP="00DA1849">
      <w:pPr>
        <w:pStyle w:val="afb"/>
        <w:tabs>
          <w:tab w:val="left" w:pos="1074"/>
        </w:tabs>
        <w:spacing w:after="0"/>
        <w:ind w:firstLine="567"/>
        <w:jc w:val="both"/>
      </w:pPr>
      <w:r w:rsidRPr="002E5CFB">
        <w:t>• решать основные виды рациональных уравнений с одной переменной, системы двух уравнений с двумя переменными;</w:t>
      </w:r>
    </w:p>
    <w:p w:rsidR="00DA1849" w:rsidRPr="002E5CFB" w:rsidRDefault="00DA1849" w:rsidP="00DA1849">
      <w:pPr>
        <w:pStyle w:val="afb"/>
        <w:tabs>
          <w:tab w:val="left" w:pos="1084"/>
        </w:tabs>
        <w:spacing w:after="0"/>
        <w:ind w:firstLine="567"/>
        <w:jc w:val="both"/>
      </w:pPr>
      <w:r w:rsidRPr="002E5CFB">
        <w:t>• понимать уравнение как важнейшую математическую модель для описания и изучения разнообразных реальных ситуаций, решать текстовые задачи алгебраическим методом;</w:t>
      </w:r>
    </w:p>
    <w:p w:rsidR="00DA1849" w:rsidRPr="002E5CFB" w:rsidRDefault="00DA1849" w:rsidP="00DA1849">
      <w:pPr>
        <w:pStyle w:val="afb"/>
        <w:tabs>
          <w:tab w:val="left" w:pos="1084"/>
        </w:tabs>
        <w:spacing w:after="0"/>
        <w:ind w:firstLine="567"/>
        <w:jc w:val="both"/>
      </w:pPr>
      <w:r w:rsidRPr="002E5CFB">
        <w:t>• применять графические представления для исследования уравнений, исследования и решения систем уравнений с двумя переменными.</w:t>
      </w:r>
    </w:p>
    <w:p w:rsidR="00DA1849" w:rsidRPr="002E5CFB" w:rsidRDefault="00DA1849" w:rsidP="00DA1849">
      <w:pPr>
        <w:pStyle w:val="141"/>
        <w:shd w:val="clear" w:color="auto" w:fill="auto"/>
        <w:spacing w:line="240" w:lineRule="auto"/>
        <w:ind w:firstLine="0"/>
        <w:rPr>
          <w:i w:val="0"/>
          <w:sz w:val="24"/>
          <w:szCs w:val="24"/>
        </w:rPr>
      </w:pPr>
      <w:r w:rsidRPr="002E5CFB">
        <w:rPr>
          <w:i w:val="0"/>
          <w:sz w:val="24"/>
          <w:szCs w:val="24"/>
        </w:rPr>
        <w:t>Выпускник получит возможность:</w:t>
      </w:r>
    </w:p>
    <w:p w:rsidR="00DA1849" w:rsidRPr="002E5CFB" w:rsidRDefault="00DA1849" w:rsidP="00DA1849">
      <w:pPr>
        <w:pStyle w:val="141"/>
        <w:shd w:val="clear" w:color="auto" w:fill="auto"/>
        <w:tabs>
          <w:tab w:val="left" w:pos="1084"/>
        </w:tabs>
        <w:spacing w:line="240" w:lineRule="auto"/>
        <w:ind w:firstLine="567"/>
        <w:rPr>
          <w:i w:val="0"/>
          <w:sz w:val="24"/>
          <w:szCs w:val="24"/>
        </w:rPr>
      </w:pPr>
      <w:r w:rsidRPr="002E5CFB">
        <w:rPr>
          <w:i w:val="0"/>
          <w:sz w:val="24"/>
          <w:szCs w:val="24"/>
        </w:rPr>
        <w:t>• овладеть специальными приёмами решения уравнений</w:t>
      </w:r>
      <w:r w:rsidRPr="002E5CFB">
        <w:rPr>
          <w:rStyle w:val="142"/>
          <w:iCs/>
          <w:sz w:val="24"/>
          <w:szCs w:val="24"/>
        </w:rPr>
        <w:t xml:space="preserve"> </w:t>
      </w:r>
      <w:r w:rsidRPr="002E5CFB">
        <w:rPr>
          <w:i w:val="0"/>
          <w:sz w:val="24"/>
          <w:szCs w:val="24"/>
        </w:rPr>
        <w:t>и систем уравнений; уверенно применять аппарат уравнений для решения разнообразных задач из математики,</w:t>
      </w:r>
      <w:r w:rsidRPr="002E5CFB">
        <w:rPr>
          <w:rStyle w:val="142"/>
          <w:iCs/>
          <w:sz w:val="24"/>
          <w:szCs w:val="24"/>
        </w:rPr>
        <w:t xml:space="preserve"> </w:t>
      </w:r>
      <w:r w:rsidRPr="002E5CFB">
        <w:rPr>
          <w:i w:val="0"/>
          <w:sz w:val="24"/>
          <w:szCs w:val="24"/>
        </w:rPr>
        <w:t>смежных предметов, практики;</w:t>
      </w:r>
    </w:p>
    <w:p w:rsidR="00DA1849" w:rsidRPr="002E5CFB" w:rsidRDefault="00DA1849" w:rsidP="00DA1849">
      <w:pPr>
        <w:pStyle w:val="141"/>
        <w:shd w:val="clear" w:color="auto" w:fill="auto"/>
        <w:tabs>
          <w:tab w:val="left" w:pos="1079"/>
        </w:tabs>
        <w:spacing w:line="240" w:lineRule="auto"/>
        <w:ind w:firstLine="567"/>
        <w:rPr>
          <w:i w:val="0"/>
          <w:sz w:val="24"/>
          <w:szCs w:val="24"/>
        </w:rPr>
      </w:pPr>
      <w:r w:rsidRPr="002E5CFB">
        <w:rPr>
          <w:i w:val="0"/>
          <w:sz w:val="24"/>
          <w:szCs w:val="24"/>
        </w:rPr>
        <w:t>• применять графические представления для исследования уравнений, систем уравнений, содержащих буквенные</w:t>
      </w:r>
      <w:r w:rsidRPr="002E5CFB">
        <w:rPr>
          <w:rStyle w:val="142"/>
          <w:iCs/>
          <w:sz w:val="24"/>
          <w:szCs w:val="24"/>
        </w:rPr>
        <w:t xml:space="preserve"> </w:t>
      </w:r>
      <w:r w:rsidRPr="002E5CFB">
        <w:rPr>
          <w:i w:val="0"/>
          <w:sz w:val="24"/>
          <w:szCs w:val="24"/>
        </w:rPr>
        <w:t>коэффициенты.</w:t>
      </w:r>
    </w:p>
    <w:p w:rsidR="00DA1849" w:rsidRPr="002E5CFB" w:rsidRDefault="00DA1849" w:rsidP="00DA1849">
      <w:pPr>
        <w:pStyle w:val="310"/>
        <w:keepNext/>
        <w:keepLines/>
        <w:shd w:val="clear" w:color="auto" w:fill="auto"/>
        <w:spacing w:line="240" w:lineRule="auto"/>
        <w:ind w:firstLine="567"/>
        <w:jc w:val="left"/>
        <w:rPr>
          <w:i/>
          <w:sz w:val="24"/>
          <w:szCs w:val="24"/>
        </w:rPr>
      </w:pPr>
      <w:bookmarkStart w:id="4" w:name="bookmark102"/>
      <w:r w:rsidRPr="002E5CFB">
        <w:rPr>
          <w:rStyle w:val="36"/>
          <w:bCs w:val="0"/>
          <w:i/>
          <w:sz w:val="24"/>
          <w:szCs w:val="24"/>
        </w:rPr>
        <w:t>Неравенства</w:t>
      </w:r>
      <w:bookmarkEnd w:id="4"/>
    </w:p>
    <w:p w:rsidR="00DA1849" w:rsidRPr="002E5CFB" w:rsidRDefault="00DA1849" w:rsidP="00DA1849">
      <w:pPr>
        <w:pStyle w:val="afb"/>
        <w:spacing w:after="0"/>
        <w:jc w:val="both"/>
      </w:pPr>
      <w:r w:rsidRPr="002E5CFB">
        <w:t>Выпускник научится:</w:t>
      </w:r>
    </w:p>
    <w:p w:rsidR="00DA1849" w:rsidRPr="002E5CFB" w:rsidRDefault="00DA1849" w:rsidP="00DA1849">
      <w:pPr>
        <w:pStyle w:val="afb"/>
        <w:tabs>
          <w:tab w:val="left" w:pos="1074"/>
        </w:tabs>
        <w:spacing w:after="0"/>
        <w:ind w:firstLine="567"/>
        <w:jc w:val="both"/>
      </w:pPr>
      <w:r w:rsidRPr="002E5CFB">
        <w:t>• понимать и применять терминологию и символику, связанные с отношением неравенства, свойства числовых неравенств;</w:t>
      </w:r>
    </w:p>
    <w:p w:rsidR="00DA1849" w:rsidRPr="002E5CFB" w:rsidRDefault="00DA1849" w:rsidP="00DA1849">
      <w:pPr>
        <w:pStyle w:val="afb"/>
        <w:tabs>
          <w:tab w:val="left" w:pos="1074"/>
        </w:tabs>
        <w:spacing w:after="0"/>
        <w:ind w:firstLine="567"/>
        <w:jc w:val="both"/>
      </w:pPr>
      <w:r w:rsidRPr="002E5CFB">
        <w:t>• решать линейные неравенства с одной переменной и их системы; решать квадратные неравенства с опорой на графические представления;</w:t>
      </w:r>
    </w:p>
    <w:p w:rsidR="00DA1849" w:rsidRPr="002E5CFB" w:rsidRDefault="00DA1849" w:rsidP="00DA1849">
      <w:pPr>
        <w:pStyle w:val="afb"/>
        <w:tabs>
          <w:tab w:val="left" w:pos="1089"/>
        </w:tabs>
        <w:spacing w:after="0"/>
        <w:ind w:firstLine="567"/>
        <w:jc w:val="both"/>
      </w:pPr>
      <w:r w:rsidRPr="002E5CFB">
        <w:t>• применять аппарат неравен</w:t>
      </w:r>
      <w:proofErr w:type="gramStart"/>
      <w:r w:rsidRPr="002E5CFB">
        <w:t>ств дл</w:t>
      </w:r>
      <w:proofErr w:type="gramEnd"/>
      <w:r w:rsidRPr="002E5CFB">
        <w:t>я решения задач из различных разделов курса.</w:t>
      </w:r>
    </w:p>
    <w:p w:rsidR="00DA1849" w:rsidRPr="002E5CFB" w:rsidRDefault="00DA1849" w:rsidP="00DA1849">
      <w:pPr>
        <w:pStyle w:val="141"/>
        <w:shd w:val="clear" w:color="auto" w:fill="auto"/>
        <w:spacing w:line="240" w:lineRule="auto"/>
        <w:ind w:firstLine="0"/>
        <w:rPr>
          <w:i w:val="0"/>
          <w:sz w:val="24"/>
          <w:szCs w:val="24"/>
        </w:rPr>
      </w:pPr>
      <w:r w:rsidRPr="002E5CFB">
        <w:rPr>
          <w:i w:val="0"/>
          <w:sz w:val="24"/>
          <w:szCs w:val="24"/>
        </w:rPr>
        <w:t>Выпускник получит возможность научиться:</w:t>
      </w:r>
    </w:p>
    <w:p w:rsidR="00DA1849" w:rsidRPr="002E5CFB" w:rsidRDefault="00DA1849" w:rsidP="00DA1849">
      <w:pPr>
        <w:pStyle w:val="141"/>
        <w:shd w:val="clear" w:color="auto" w:fill="auto"/>
        <w:tabs>
          <w:tab w:val="left" w:pos="1070"/>
        </w:tabs>
        <w:spacing w:line="240" w:lineRule="auto"/>
        <w:ind w:firstLine="567"/>
        <w:rPr>
          <w:i w:val="0"/>
          <w:sz w:val="24"/>
          <w:szCs w:val="24"/>
        </w:rPr>
      </w:pPr>
      <w:r w:rsidRPr="002E5CFB">
        <w:rPr>
          <w:i w:val="0"/>
          <w:sz w:val="24"/>
          <w:szCs w:val="24"/>
        </w:rPr>
        <w:t>• разнообразным приёмам доказательства неравенств;</w:t>
      </w:r>
      <w:r w:rsidRPr="002E5CFB">
        <w:rPr>
          <w:rStyle w:val="142"/>
          <w:iCs/>
          <w:sz w:val="24"/>
          <w:szCs w:val="24"/>
        </w:rPr>
        <w:t xml:space="preserve"> </w:t>
      </w:r>
      <w:r w:rsidRPr="002E5CFB">
        <w:rPr>
          <w:i w:val="0"/>
          <w:sz w:val="24"/>
          <w:szCs w:val="24"/>
        </w:rPr>
        <w:t>уверенно применять аппарат неравен</w:t>
      </w:r>
      <w:proofErr w:type="gramStart"/>
      <w:r w:rsidRPr="002E5CFB">
        <w:rPr>
          <w:i w:val="0"/>
          <w:sz w:val="24"/>
          <w:szCs w:val="24"/>
        </w:rPr>
        <w:t>ств дл</w:t>
      </w:r>
      <w:proofErr w:type="gramEnd"/>
      <w:r w:rsidRPr="002E5CFB">
        <w:rPr>
          <w:i w:val="0"/>
          <w:sz w:val="24"/>
          <w:szCs w:val="24"/>
        </w:rPr>
        <w:t>я решения разнообразных математических задач и задач из смежных</w:t>
      </w:r>
      <w:r w:rsidRPr="002E5CFB">
        <w:rPr>
          <w:rStyle w:val="142"/>
          <w:iCs/>
          <w:sz w:val="24"/>
          <w:szCs w:val="24"/>
        </w:rPr>
        <w:t xml:space="preserve"> </w:t>
      </w:r>
      <w:r w:rsidRPr="002E5CFB">
        <w:rPr>
          <w:i w:val="0"/>
          <w:sz w:val="24"/>
          <w:szCs w:val="24"/>
        </w:rPr>
        <w:t>предметов, практики;</w:t>
      </w:r>
    </w:p>
    <w:p w:rsidR="00DA1849" w:rsidRPr="002E5CFB" w:rsidRDefault="00DA1849" w:rsidP="00DA1849">
      <w:pPr>
        <w:pStyle w:val="141"/>
        <w:shd w:val="clear" w:color="auto" w:fill="auto"/>
        <w:tabs>
          <w:tab w:val="left" w:pos="1079"/>
        </w:tabs>
        <w:spacing w:line="240" w:lineRule="auto"/>
        <w:ind w:firstLine="567"/>
        <w:rPr>
          <w:i w:val="0"/>
          <w:sz w:val="24"/>
          <w:szCs w:val="24"/>
        </w:rPr>
      </w:pPr>
      <w:r w:rsidRPr="002E5CFB">
        <w:rPr>
          <w:i w:val="0"/>
          <w:sz w:val="24"/>
          <w:szCs w:val="24"/>
        </w:rPr>
        <w:t>• применять графические представления для исследования неравенств, систем неравенств, содержащих буквенные</w:t>
      </w:r>
      <w:r w:rsidRPr="002E5CFB">
        <w:rPr>
          <w:rStyle w:val="142"/>
          <w:iCs/>
          <w:sz w:val="24"/>
          <w:szCs w:val="24"/>
        </w:rPr>
        <w:t xml:space="preserve"> </w:t>
      </w:r>
      <w:r w:rsidRPr="002E5CFB">
        <w:rPr>
          <w:i w:val="0"/>
          <w:sz w:val="24"/>
          <w:szCs w:val="24"/>
        </w:rPr>
        <w:t>коэффициенты.</w:t>
      </w:r>
    </w:p>
    <w:p w:rsidR="00DA1849" w:rsidRPr="002E5CFB" w:rsidRDefault="00DA1849" w:rsidP="00DA1849">
      <w:pPr>
        <w:pStyle w:val="310"/>
        <w:keepNext/>
        <w:keepLines/>
        <w:shd w:val="clear" w:color="auto" w:fill="auto"/>
        <w:spacing w:line="240" w:lineRule="auto"/>
        <w:ind w:firstLine="567"/>
        <w:jc w:val="left"/>
        <w:rPr>
          <w:i/>
          <w:sz w:val="24"/>
          <w:szCs w:val="24"/>
        </w:rPr>
      </w:pPr>
      <w:bookmarkStart w:id="5" w:name="bookmark103"/>
      <w:r w:rsidRPr="002E5CFB">
        <w:rPr>
          <w:rStyle w:val="36"/>
          <w:bCs w:val="0"/>
          <w:i/>
          <w:sz w:val="24"/>
          <w:szCs w:val="24"/>
        </w:rPr>
        <w:t>Основные понятия. Числовые функции</w:t>
      </w:r>
      <w:bookmarkEnd w:id="5"/>
    </w:p>
    <w:p w:rsidR="00DA1849" w:rsidRPr="002E5CFB" w:rsidRDefault="00DA1849" w:rsidP="00DA1849">
      <w:pPr>
        <w:pStyle w:val="afb"/>
        <w:spacing w:after="0"/>
        <w:jc w:val="both"/>
      </w:pPr>
      <w:r w:rsidRPr="002E5CFB">
        <w:t>Выпускник научится:</w:t>
      </w:r>
    </w:p>
    <w:p w:rsidR="00DA1849" w:rsidRPr="002E5CFB" w:rsidRDefault="00DA1849" w:rsidP="00DA1849">
      <w:pPr>
        <w:pStyle w:val="afb"/>
        <w:tabs>
          <w:tab w:val="left" w:pos="1079"/>
        </w:tabs>
        <w:spacing w:after="0"/>
        <w:ind w:firstLine="567"/>
        <w:jc w:val="both"/>
      </w:pPr>
      <w:r w:rsidRPr="002E5CFB">
        <w:t>• понимать и использовать функциональные понятия и язык (термины, символические обозначения);</w:t>
      </w:r>
    </w:p>
    <w:p w:rsidR="00DA1849" w:rsidRPr="002E5CFB" w:rsidRDefault="00DA1849" w:rsidP="00DA1849">
      <w:pPr>
        <w:pStyle w:val="afb"/>
        <w:tabs>
          <w:tab w:val="left" w:pos="1079"/>
        </w:tabs>
        <w:spacing w:after="0"/>
        <w:ind w:firstLine="567"/>
        <w:jc w:val="both"/>
      </w:pPr>
      <w:r w:rsidRPr="002E5CFB">
        <w:t>• строить графики элементарных функций; исследовать свойства числовых функций на основе изучения поведения их графиков;</w:t>
      </w:r>
    </w:p>
    <w:p w:rsidR="00DA1849" w:rsidRPr="002E5CFB" w:rsidRDefault="00DA1849" w:rsidP="00DA1849">
      <w:pPr>
        <w:pStyle w:val="afb"/>
        <w:tabs>
          <w:tab w:val="left" w:pos="1089"/>
        </w:tabs>
        <w:spacing w:after="0"/>
        <w:ind w:firstLine="567"/>
        <w:jc w:val="both"/>
      </w:pPr>
      <w:r w:rsidRPr="002E5CFB">
        <w:t>• понимать функцию как важнейшую математическую модель для описания процессов и явлений окружающего мира, применять функциональный язык для описания и исследования зависимостей между физическими величинами.</w:t>
      </w:r>
    </w:p>
    <w:p w:rsidR="00DA1849" w:rsidRPr="002E5CFB" w:rsidRDefault="00DA1849" w:rsidP="00DA1849">
      <w:pPr>
        <w:pStyle w:val="141"/>
        <w:shd w:val="clear" w:color="auto" w:fill="auto"/>
        <w:spacing w:line="240" w:lineRule="auto"/>
        <w:ind w:firstLine="0"/>
        <w:rPr>
          <w:i w:val="0"/>
          <w:sz w:val="24"/>
          <w:szCs w:val="24"/>
        </w:rPr>
      </w:pPr>
      <w:r w:rsidRPr="002E5CFB">
        <w:rPr>
          <w:i w:val="0"/>
          <w:sz w:val="24"/>
          <w:szCs w:val="24"/>
        </w:rPr>
        <w:t>Выпускник получит возможность научиться:</w:t>
      </w:r>
    </w:p>
    <w:p w:rsidR="00DA1849" w:rsidRPr="002E5CFB" w:rsidRDefault="00DA1849" w:rsidP="00DA1849">
      <w:pPr>
        <w:pStyle w:val="141"/>
        <w:shd w:val="clear" w:color="auto" w:fill="auto"/>
        <w:tabs>
          <w:tab w:val="left" w:pos="663"/>
        </w:tabs>
        <w:spacing w:line="240" w:lineRule="auto"/>
        <w:ind w:firstLine="567"/>
        <w:rPr>
          <w:i w:val="0"/>
          <w:sz w:val="24"/>
          <w:szCs w:val="24"/>
        </w:rPr>
      </w:pPr>
      <w:r w:rsidRPr="002E5CFB">
        <w:rPr>
          <w:i w:val="0"/>
          <w:sz w:val="24"/>
          <w:szCs w:val="24"/>
        </w:rPr>
        <w:lastRenderedPageBreak/>
        <w:t>• проводить исследования, связанные с изучением</w:t>
      </w:r>
      <w:r w:rsidRPr="002E5CFB">
        <w:rPr>
          <w:rStyle w:val="142"/>
          <w:iCs/>
          <w:sz w:val="24"/>
          <w:szCs w:val="24"/>
        </w:rPr>
        <w:t xml:space="preserve"> </w:t>
      </w:r>
      <w:r w:rsidRPr="002E5CFB">
        <w:rPr>
          <w:i w:val="0"/>
          <w:sz w:val="24"/>
          <w:szCs w:val="24"/>
        </w:rPr>
        <w:t>свойств функций, в том числе с использованием компьютера; на основе графиков изученных функций строить более</w:t>
      </w:r>
      <w:r w:rsidRPr="002E5CFB">
        <w:rPr>
          <w:rStyle w:val="142"/>
          <w:iCs/>
          <w:sz w:val="24"/>
          <w:szCs w:val="24"/>
        </w:rPr>
        <w:t xml:space="preserve"> </w:t>
      </w:r>
      <w:r w:rsidRPr="002E5CFB">
        <w:rPr>
          <w:i w:val="0"/>
          <w:sz w:val="24"/>
          <w:szCs w:val="24"/>
        </w:rPr>
        <w:t>сложные графики (кусочно-заданные, с «выколотыми» точками и т. п.);</w:t>
      </w:r>
    </w:p>
    <w:p w:rsidR="00DA1849" w:rsidRPr="002E5CFB" w:rsidRDefault="00DA1849" w:rsidP="00DA1849">
      <w:pPr>
        <w:pStyle w:val="141"/>
        <w:shd w:val="clear" w:color="auto" w:fill="auto"/>
        <w:tabs>
          <w:tab w:val="left" w:pos="654"/>
        </w:tabs>
        <w:spacing w:line="240" w:lineRule="auto"/>
        <w:ind w:firstLine="567"/>
        <w:rPr>
          <w:i w:val="0"/>
          <w:sz w:val="24"/>
          <w:szCs w:val="24"/>
        </w:rPr>
      </w:pPr>
      <w:r w:rsidRPr="002E5CFB">
        <w:rPr>
          <w:i w:val="0"/>
          <w:sz w:val="24"/>
          <w:szCs w:val="24"/>
        </w:rPr>
        <w:t>• использовать функциональные представления и свойства функций для решения математических задач из различных разделов курса.</w:t>
      </w:r>
    </w:p>
    <w:p w:rsidR="00DA1849" w:rsidRPr="002E5CFB" w:rsidRDefault="00DA1849" w:rsidP="00DA1849">
      <w:pPr>
        <w:pStyle w:val="310"/>
        <w:keepNext/>
        <w:keepLines/>
        <w:shd w:val="clear" w:color="auto" w:fill="auto"/>
        <w:spacing w:line="240" w:lineRule="auto"/>
        <w:ind w:firstLine="567"/>
        <w:jc w:val="left"/>
        <w:rPr>
          <w:i/>
          <w:sz w:val="24"/>
          <w:szCs w:val="24"/>
        </w:rPr>
      </w:pPr>
      <w:bookmarkStart w:id="6" w:name="bookmark104"/>
      <w:r w:rsidRPr="002E5CFB">
        <w:rPr>
          <w:rStyle w:val="36"/>
          <w:bCs w:val="0"/>
          <w:i/>
          <w:sz w:val="24"/>
          <w:szCs w:val="24"/>
        </w:rPr>
        <w:t>Числовые последовательности</w:t>
      </w:r>
      <w:bookmarkEnd w:id="6"/>
    </w:p>
    <w:p w:rsidR="00DA1849" w:rsidRPr="002E5CFB" w:rsidRDefault="00DA1849" w:rsidP="00DA1849">
      <w:pPr>
        <w:pStyle w:val="afb"/>
        <w:spacing w:after="0"/>
        <w:jc w:val="both"/>
      </w:pPr>
      <w:r w:rsidRPr="002E5CFB">
        <w:t>Выпускник научится:</w:t>
      </w:r>
    </w:p>
    <w:p w:rsidR="00DA1849" w:rsidRPr="002E5CFB" w:rsidRDefault="00DA1849" w:rsidP="00DA1849">
      <w:pPr>
        <w:pStyle w:val="afb"/>
        <w:spacing w:after="0"/>
        <w:ind w:firstLine="567"/>
        <w:jc w:val="both"/>
      </w:pPr>
      <w:r w:rsidRPr="002E5CFB">
        <w:t xml:space="preserve">• понимать и использовать язык последовательностей (термины, </w:t>
      </w:r>
      <w:proofErr w:type="spellStart"/>
      <w:proofErr w:type="gramStart"/>
      <w:r w:rsidRPr="002E5CFB">
        <w:t>символи-ческие</w:t>
      </w:r>
      <w:proofErr w:type="spellEnd"/>
      <w:proofErr w:type="gramEnd"/>
      <w:r w:rsidRPr="002E5CFB">
        <w:t xml:space="preserve"> обозначения);</w:t>
      </w:r>
    </w:p>
    <w:p w:rsidR="00DA1849" w:rsidRPr="002E5CFB" w:rsidRDefault="00DA1849" w:rsidP="00DA1849">
      <w:pPr>
        <w:pStyle w:val="afb"/>
        <w:spacing w:after="0"/>
        <w:ind w:firstLine="567"/>
        <w:jc w:val="both"/>
      </w:pPr>
      <w:r w:rsidRPr="002E5CFB">
        <w:t>• применять формулы, связанные с арифметической и геометрической прогрессией, и аппарат, сформированный при изучении других разделов курса, к решению задач, в том числе с контекстом из реальной жизни.</w:t>
      </w:r>
    </w:p>
    <w:p w:rsidR="00DA1849" w:rsidRPr="002E5CFB" w:rsidRDefault="00DA1849" w:rsidP="00DA1849">
      <w:pPr>
        <w:pStyle w:val="141"/>
        <w:shd w:val="clear" w:color="auto" w:fill="auto"/>
        <w:spacing w:line="240" w:lineRule="auto"/>
        <w:ind w:firstLine="0"/>
        <w:rPr>
          <w:i w:val="0"/>
          <w:sz w:val="24"/>
          <w:szCs w:val="24"/>
        </w:rPr>
      </w:pPr>
      <w:r w:rsidRPr="002E5CFB">
        <w:rPr>
          <w:i w:val="0"/>
          <w:sz w:val="24"/>
          <w:szCs w:val="24"/>
        </w:rPr>
        <w:t>Выпускник получит возможность научиться:</w:t>
      </w:r>
    </w:p>
    <w:p w:rsidR="00DA1849" w:rsidRPr="002E5CFB" w:rsidRDefault="00DA1849" w:rsidP="00DA1849">
      <w:pPr>
        <w:pStyle w:val="141"/>
        <w:shd w:val="clear" w:color="auto" w:fill="auto"/>
        <w:tabs>
          <w:tab w:val="left" w:pos="625"/>
        </w:tabs>
        <w:spacing w:line="240" w:lineRule="auto"/>
        <w:ind w:firstLine="567"/>
        <w:rPr>
          <w:i w:val="0"/>
          <w:sz w:val="24"/>
          <w:szCs w:val="24"/>
        </w:rPr>
      </w:pPr>
      <w:r w:rsidRPr="002E5CFB">
        <w:rPr>
          <w:i w:val="0"/>
          <w:sz w:val="24"/>
          <w:szCs w:val="24"/>
        </w:rPr>
        <w:t xml:space="preserve">• решать комбинированные задачи с применением формул </w:t>
      </w:r>
      <w:r w:rsidRPr="002E5CFB">
        <w:rPr>
          <w:i w:val="0"/>
          <w:sz w:val="24"/>
          <w:szCs w:val="24"/>
          <w:lang w:val="en-US" w:eastAsia="en-US"/>
        </w:rPr>
        <w:t>n</w:t>
      </w:r>
      <w:r w:rsidRPr="002E5CFB">
        <w:rPr>
          <w:i w:val="0"/>
          <w:sz w:val="24"/>
          <w:szCs w:val="24"/>
        </w:rPr>
        <w:t xml:space="preserve">-го члена и суммы первых </w:t>
      </w:r>
      <w:r w:rsidRPr="002E5CFB">
        <w:rPr>
          <w:i w:val="0"/>
          <w:sz w:val="24"/>
          <w:szCs w:val="24"/>
          <w:lang w:val="en-US" w:eastAsia="en-US"/>
        </w:rPr>
        <w:t>n</w:t>
      </w:r>
      <w:r w:rsidRPr="002E5CFB">
        <w:rPr>
          <w:i w:val="0"/>
          <w:sz w:val="24"/>
          <w:szCs w:val="24"/>
          <w:lang w:eastAsia="en-US"/>
        </w:rPr>
        <w:t xml:space="preserve"> </w:t>
      </w:r>
      <w:r w:rsidRPr="002E5CFB">
        <w:rPr>
          <w:i w:val="0"/>
          <w:sz w:val="24"/>
          <w:szCs w:val="24"/>
        </w:rPr>
        <w:t>членов арифметической</w:t>
      </w:r>
      <w:r w:rsidRPr="002E5CFB">
        <w:rPr>
          <w:rStyle w:val="142"/>
          <w:iCs/>
          <w:sz w:val="24"/>
          <w:szCs w:val="24"/>
        </w:rPr>
        <w:t xml:space="preserve"> </w:t>
      </w:r>
      <w:r w:rsidRPr="002E5CFB">
        <w:rPr>
          <w:i w:val="0"/>
          <w:sz w:val="24"/>
          <w:szCs w:val="24"/>
        </w:rPr>
        <w:t>и геометрической прогрессии, применяя при этом аппарат</w:t>
      </w:r>
      <w:r w:rsidRPr="002E5CFB">
        <w:rPr>
          <w:rStyle w:val="142"/>
          <w:iCs/>
          <w:sz w:val="24"/>
          <w:szCs w:val="24"/>
        </w:rPr>
        <w:t xml:space="preserve"> </w:t>
      </w:r>
      <w:r w:rsidRPr="002E5CFB">
        <w:rPr>
          <w:i w:val="0"/>
          <w:sz w:val="24"/>
          <w:szCs w:val="24"/>
        </w:rPr>
        <w:t>уравнений и неравенств;</w:t>
      </w:r>
    </w:p>
    <w:p w:rsidR="00DA1849" w:rsidRPr="002E5CFB" w:rsidRDefault="00DA1849" w:rsidP="00DA1849">
      <w:pPr>
        <w:pStyle w:val="141"/>
        <w:shd w:val="clear" w:color="auto" w:fill="auto"/>
        <w:tabs>
          <w:tab w:val="left" w:pos="639"/>
        </w:tabs>
        <w:spacing w:line="240" w:lineRule="auto"/>
        <w:ind w:firstLine="567"/>
        <w:rPr>
          <w:i w:val="0"/>
          <w:sz w:val="24"/>
          <w:szCs w:val="24"/>
        </w:rPr>
      </w:pPr>
      <w:r w:rsidRPr="002E5CFB">
        <w:rPr>
          <w:i w:val="0"/>
          <w:sz w:val="24"/>
          <w:szCs w:val="24"/>
        </w:rPr>
        <w:t>• понимать арифметическую и геометрическую прогрессию как функции натурального аргумента; связывать</w:t>
      </w:r>
      <w:r w:rsidRPr="002E5CFB">
        <w:rPr>
          <w:rStyle w:val="142"/>
          <w:iCs/>
          <w:sz w:val="24"/>
          <w:szCs w:val="24"/>
        </w:rPr>
        <w:t xml:space="preserve"> </w:t>
      </w:r>
      <w:r w:rsidRPr="002E5CFB">
        <w:rPr>
          <w:i w:val="0"/>
          <w:sz w:val="24"/>
          <w:szCs w:val="24"/>
        </w:rPr>
        <w:t>арифметическую прогрессию с линейным ростом, геометрическую — с экспоненциальным ростом.</w:t>
      </w:r>
    </w:p>
    <w:p w:rsidR="00DA1849" w:rsidRPr="002E5CFB" w:rsidRDefault="00DA1849" w:rsidP="00DA1849">
      <w:pPr>
        <w:pStyle w:val="310"/>
        <w:keepNext/>
        <w:keepLines/>
        <w:shd w:val="clear" w:color="auto" w:fill="auto"/>
        <w:spacing w:line="240" w:lineRule="auto"/>
        <w:ind w:firstLine="567"/>
        <w:jc w:val="left"/>
        <w:rPr>
          <w:i/>
          <w:sz w:val="24"/>
          <w:szCs w:val="24"/>
        </w:rPr>
      </w:pPr>
      <w:bookmarkStart w:id="7" w:name="bookmark105"/>
      <w:r w:rsidRPr="002E5CFB">
        <w:rPr>
          <w:rStyle w:val="36"/>
          <w:bCs w:val="0"/>
          <w:i/>
          <w:sz w:val="24"/>
          <w:szCs w:val="24"/>
        </w:rPr>
        <w:t>Описательная статистика</w:t>
      </w:r>
      <w:bookmarkEnd w:id="7"/>
    </w:p>
    <w:p w:rsidR="00DA1849" w:rsidRPr="002E5CFB" w:rsidRDefault="00DA1849" w:rsidP="00DA1849">
      <w:pPr>
        <w:pStyle w:val="afb"/>
        <w:spacing w:after="0"/>
        <w:jc w:val="both"/>
      </w:pPr>
      <w:r w:rsidRPr="002E5CFB">
        <w:t>Выпускник научится использовать простейшие способы представления и анализа статистических данных.</w:t>
      </w:r>
    </w:p>
    <w:p w:rsidR="00DA1849" w:rsidRPr="002E5CFB" w:rsidRDefault="00DA1849" w:rsidP="00DA1849">
      <w:pPr>
        <w:pStyle w:val="141"/>
        <w:shd w:val="clear" w:color="auto" w:fill="auto"/>
        <w:spacing w:line="240" w:lineRule="auto"/>
        <w:ind w:firstLine="0"/>
        <w:rPr>
          <w:i w:val="0"/>
          <w:sz w:val="24"/>
          <w:szCs w:val="24"/>
        </w:rPr>
      </w:pPr>
      <w:r w:rsidRPr="002E5CFB">
        <w:rPr>
          <w:i w:val="0"/>
          <w:sz w:val="24"/>
          <w:szCs w:val="24"/>
        </w:rPr>
        <w:t xml:space="preserve">Выпускник получит </w:t>
      </w:r>
      <w:proofErr w:type="spellStart"/>
      <w:r w:rsidRPr="002E5CFB">
        <w:rPr>
          <w:i w:val="0"/>
          <w:sz w:val="24"/>
          <w:szCs w:val="24"/>
        </w:rPr>
        <w:t>возможностьприобрести</w:t>
      </w:r>
      <w:proofErr w:type="spellEnd"/>
      <w:r w:rsidRPr="002E5CFB">
        <w:rPr>
          <w:i w:val="0"/>
          <w:sz w:val="24"/>
          <w:szCs w:val="24"/>
        </w:rPr>
        <w:t xml:space="preserve"> первоначальный опыт организации сбора данных при проведении</w:t>
      </w:r>
      <w:r w:rsidRPr="002E5CFB">
        <w:rPr>
          <w:rStyle w:val="142"/>
          <w:iCs/>
          <w:sz w:val="24"/>
          <w:szCs w:val="24"/>
        </w:rPr>
        <w:t xml:space="preserve"> </w:t>
      </w:r>
      <w:r w:rsidRPr="002E5CFB">
        <w:rPr>
          <w:i w:val="0"/>
          <w:sz w:val="24"/>
          <w:szCs w:val="24"/>
        </w:rPr>
        <w:t>опроса общественного мнения, осуществлять их анализ,</w:t>
      </w:r>
      <w:r w:rsidRPr="002E5CFB">
        <w:rPr>
          <w:rStyle w:val="142"/>
          <w:iCs/>
          <w:sz w:val="24"/>
          <w:szCs w:val="24"/>
        </w:rPr>
        <w:t xml:space="preserve"> </w:t>
      </w:r>
      <w:r w:rsidRPr="002E5CFB">
        <w:rPr>
          <w:i w:val="0"/>
          <w:sz w:val="24"/>
          <w:szCs w:val="24"/>
        </w:rPr>
        <w:t>представлять результаты опроса в виде таблицы, диаграммы.</w:t>
      </w:r>
    </w:p>
    <w:p w:rsidR="00DA1849" w:rsidRPr="002E5CFB" w:rsidRDefault="00DA1849" w:rsidP="00DA1849">
      <w:pPr>
        <w:pStyle w:val="310"/>
        <w:keepNext/>
        <w:keepLines/>
        <w:shd w:val="clear" w:color="auto" w:fill="auto"/>
        <w:spacing w:line="240" w:lineRule="auto"/>
        <w:ind w:firstLine="567"/>
        <w:jc w:val="left"/>
        <w:rPr>
          <w:i/>
          <w:sz w:val="24"/>
          <w:szCs w:val="24"/>
        </w:rPr>
      </w:pPr>
      <w:bookmarkStart w:id="8" w:name="bookmark106"/>
      <w:r w:rsidRPr="002E5CFB">
        <w:rPr>
          <w:rStyle w:val="36"/>
          <w:bCs w:val="0"/>
          <w:i/>
          <w:sz w:val="24"/>
          <w:szCs w:val="24"/>
        </w:rPr>
        <w:t>Случайные события и вероятность</w:t>
      </w:r>
      <w:bookmarkEnd w:id="8"/>
    </w:p>
    <w:p w:rsidR="00DA1849" w:rsidRPr="002E5CFB" w:rsidRDefault="00DA1849" w:rsidP="00DA1849">
      <w:pPr>
        <w:pStyle w:val="afb"/>
        <w:spacing w:after="0"/>
        <w:jc w:val="both"/>
      </w:pPr>
      <w:r w:rsidRPr="002E5CFB">
        <w:t>Выпускник научится находить относительную частоту и вероятность случайного события.</w:t>
      </w:r>
    </w:p>
    <w:p w:rsidR="00DA1849" w:rsidRPr="002E5CFB" w:rsidRDefault="00DA1849" w:rsidP="00DA1849">
      <w:pPr>
        <w:pStyle w:val="141"/>
        <w:shd w:val="clear" w:color="auto" w:fill="auto"/>
        <w:spacing w:line="240" w:lineRule="auto"/>
        <w:ind w:firstLine="0"/>
        <w:rPr>
          <w:i w:val="0"/>
          <w:sz w:val="24"/>
          <w:szCs w:val="24"/>
        </w:rPr>
      </w:pPr>
      <w:r w:rsidRPr="002E5CFB">
        <w:rPr>
          <w:i w:val="0"/>
          <w:sz w:val="24"/>
          <w:szCs w:val="24"/>
        </w:rPr>
        <w:t>Выпускник получит возможность приобрести опыт проведения случайных экспериментов, в том числе с помощью</w:t>
      </w:r>
      <w:r w:rsidRPr="002E5CFB">
        <w:rPr>
          <w:rStyle w:val="142"/>
          <w:iCs/>
          <w:sz w:val="24"/>
          <w:szCs w:val="24"/>
        </w:rPr>
        <w:t xml:space="preserve"> </w:t>
      </w:r>
      <w:r w:rsidRPr="002E5CFB">
        <w:rPr>
          <w:i w:val="0"/>
          <w:sz w:val="24"/>
          <w:szCs w:val="24"/>
        </w:rPr>
        <w:t>компьютерного моделирования, интерпретации их результатов.</w:t>
      </w:r>
    </w:p>
    <w:p w:rsidR="00DA1849" w:rsidRPr="002E5CFB" w:rsidRDefault="00DA1849" w:rsidP="00DA1849">
      <w:pPr>
        <w:pStyle w:val="310"/>
        <w:keepNext/>
        <w:keepLines/>
        <w:shd w:val="clear" w:color="auto" w:fill="auto"/>
        <w:spacing w:line="240" w:lineRule="auto"/>
        <w:ind w:firstLine="567"/>
        <w:jc w:val="left"/>
        <w:rPr>
          <w:i/>
          <w:sz w:val="24"/>
          <w:szCs w:val="24"/>
        </w:rPr>
      </w:pPr>
      <w:bookmarkStart w:id="9" w:name="bookmark107"/>
      <w:r w:rsidRPr="002E5CFB">
        <w:rPr>
          <w:rStyle w:val="36"/>
          <w:bCs w:val="0"/>
          <w:i/>
          <w:sz w:val="24"/>
          <w:szCs w:val="24"/>
        </w:rPr>
        <w:t>Комбинаторика</w:t>
      </w:r>
      <w:bookmarkEnd w:id="9"/>
    </w:p>
    <w:p w:rsidR="00DA1849" w:rsidRPr="002E5CFB" w:rsidRDefault="00DA1849" w:rsidP="00DA1849">
      <w:pPr>
        <w:pStyle w:val="afb"/>
        <w:spacing w:after="0"/>
        <w:ind w:firstLine="567"/>
        <w:jc w:val="both"/>
      </w:pPr>
      <w:r w:rsidRPr="002E5CFB">
        <w:t>Выпускник научится решать комбинаторные задачи на нахождение числа объектов или комбинаций.</w:t>
      </w:r>
    </w:p>
    <w:p w:rsidR="00DA1849" w:rsidRPr="002E5CFB" w:rsidRDefault="00DA1849" w:rsidP="00DA1849">
      <w:pPr>
        <w:pStyle w:val="141"/>
        <w:shd w:val="clear" w:color="auto" w:fill="auto"/>
        <w:spacing w:line="240" w:lineRule="auto"/>
        <w:ind w:firstLine="567"/>
        <w:rPr>
          <w:i w:val="0"/>
          <w:sz w:val="24"/>
          <w:szCs w:val="24"/>
        </w:rPr>
      </w:pPr>
      <w:r w:rsidRPr="002E5CFB">
        <w:rPr>
          <w:i w:val="0"/>
          <w:sz w:val="24"/>
          <w:szCs w:val="24"/>
        </w:rPr>
        <w:t>Выпускник получит возможность научиться некоторым</w:t>
      </w:r>
      <w:r w:rsidRPr="002E5CFB">
        <w:rPr>
          <w:rStyle w:val="142"/>
          <w:iCs/>
          <w:sz w:val="24"/>
          <w:szCs w:val="24"/>
        </w:rPr>
        <w:t xml:space="preserve"> </w:t>
      </w:r>
      <w:r w:rsidRPr="002E5CFB">
        <w:rPr>
          <w:i w:val="0"/>
          <w:sz w:val="24"/>
          <w:szCs w:val="24"/>
        </w:rPr>
        <w:t>специальным приёмам решения комбинаторных задач.</w:t>
      </w:r>
    </w:p>
    <w:p w:rsidR="00DA1849" w:rsidRDefault="00DA1849" w:rsidP="00DA1849">
      <w:pPr>
        <w:tabs>
          <w:tab w:val="left" w:pos="10206"/>
        </w:tabs>
        <w:ind w:firstLine="567"/>
        <w:jc w:val="both"/>
        <w:rPr>
          <w:bCs/>
          <w:iCs/>
        </w:rPr>
      </w:pPr>
    </w:p>
    <w:p w:rsidR="00DA1849" w:rsidRDefault="00DA1849" w:rsidP="003D367E">
      <w:pPr>
        <w:tabs>
          <w:tab w:val="left" w:pos="10206"/>
        </w:tabs>
        <w:ind w:firstLine="567"/>
        <w:jc w:val="center"/>
        <w:rPr>
          <w:b/>
        </w:rPr>
      </w:pPr>
    </w:p>
    <w:p w:rsidR="00DA1849" w:rsidRDefault="00DA1849" w:rsidP="003D367E">
      <w:pPr>
        <w:tabs>
          <w:tab w:val="left" w:pos="10206"/>
        </w:tabs>
        <w:ind w:firstLine="567"/>
        <w:jc w:val="center"/>
        <w:rPr>
          <w:b/>
        </w:rPr>
      </w:pPr>
    </w:p>
    <w:p w:rsidR="00DA1849" w:rsidRDefault="00DA1849" w:rsidP="003D367E">
      <w:pPr>
        <w:tabs>
          <w:tab w:val="left" w:pos="10206"/>
        </w:tabs>
        <w:ind w:firstLine="567"/>
        <w:jc w:val="center"/>
        <w:rPr>
          <w:b/>
        </w:rPr>
      </w:pPr>
    </w:p>
    <w:p w:rsidR="00DA1849" w:rsidRDefault="00DA1849" w:rsidP="003D367E">
      <w:pPr>
        <w:tabs>
          <w:tab w:val="left" w:pos="10206"/>
        </w:tabs>
        <w:ind w:firstLine="567"/>
        <w:jc w:val="center"/>
        <w:rPr>
          <w:b/>
        </w:rPr>
      </w:pPr>
    </w:p>
    <w:p w:rsidR="00DA1849" w:rsidRDefault="00DA1849" w:rsidP="003D367E">
      <w:pPr>
        <w:tabs>
          <w:tab w:val="left" w:pos="10206"/>
        </w:tabs>
        <w:ind w:firstLine="567"/>
        <w:jc w:val="center"/>
        <w:rPr>
          <w:b/>
        </w:rPr>
      </w:pPr>
    </w:p>
    <w:p w:rsidR="00DA1849" w:rsidRDefault="00DA1849" w:rsidP="003D367E">
      <w:pPr>
        <w:tabs>
          <w:tab w:val="left" w:pos="10206"/>
        </w:tabs>
        <w:ind w:firstLine="567"/>
        <w:jc w:val="center"/>
        <w:rPr>
          <w:b/>
        </w:rPr>
      </w:pPr>
    </w:p>
    <w:p w:rsidR="00DA1849" w:rsidRDefault="00DA1849" w:rsidP="003D367E">
      <w:pPr>
        <w:tabs>
          <w:tab w:val="left" w:pos="10206"/>
        </w:tabs>
        <w:ind w:firstLine="567"/>
        <w:jc w:val="center"/>
        <w:rPr>
          <w:b/>
        </w:rPr>
      </w:pPr>
    </w:p>
    <w:p w:rsidR="00DA1849" w:rsidRDefault="00DA1849" w:rsidP="003D367E">
      <w:pPr>
        <w:tabs>
          <w:tab w:val="left" w:pos="10206"/>
        </w:tabs>
        <w:ind w:firstLine="567"/>
        <w:jc w:val="center"/>
        <w:rPr>
          <w:b/>
        </w:rPr>
      </w:pPr>
    </w:p>
    <w:p w:rsidR="00DA1849" w:rsidRDefault="00DA1849" w:rsidP="003D367E">
      <w:pPr>
        <w:tabs>
          <w:tab w:val="left" w:pos="10206"/>
        </w:tabs>
        <w:ind w:firstLine="567"/>
        <w:jc w:val="center"/>
        <w:rPr>
          <w:b/>
        </w:rPr>
      </w:pPr>
    </w:p>
    <w:p w:rsidR="00DA1849" w:rsidRDefault="00DA1849" w:rsidP="003D367E">
      <w:pPr>
        <w:tabs>
          <w:tab w:val="left" w:pos="10206"/>
        </w:tabs>
        <w:ind w:firstLine="567"/>
        <w:jc w:val="center"/>
        <w:rPr>
          <w:b/>
        </w:rPr>
      </w:pPr>
    </w:p>
    <w:p w:rsidR="00DA1849" w:rsidRDefault="00DA1849" w:rsidP="003D367E">
      <w:pPr>
        <w:tabs>
          <w:tab w:val="left" w:pos="10206"/>
        </w:tabs>
        <w:ind w:firstLine="567"/>
        <w:jc w:val="center"/>
        <w:rPr>
          <w:b/>
        </w:rPr>
      </w:pPr>
    </w:p>
    <w:p w:rsidR="00DA1849" w:rsidRDefault="00DA1849" w:rsidP="003D367E">
      <w:pPr>
        <w:tabs>
          <w:tab w:val="left" w:pos="10206"/>
        </w:tabs>
        <w:ind w:firstLine="567"/>
        <w:jc w:val="center"/>
        <w:rPr>
          <w:b/>
        </w:rPr>
      </w:pPr>
    </w:p>
    <w:p w:rsidR="00DA1849" w:rsidRDefault="00DA1849" w:rsidP="003D367E">
      <w:pPr>
        <w:tabs>
          <w:tab w:val="left" w:pos="10206"/>
        </w:tabs>
        <w:ind w:firstLine="567"/>
        <w:jc w:val="center"/>
        <w:rPr>
          <w:b/>
        </w:rPr>
      </w:pPr>
    </w:p>
    <w:p w:rsidR="00DA1849" w:rsidRDefault="00DA1849" w:rsidP="003D367E">
      <w:pPr>
        <w:tabs>
          <w:tab w:val="left" w:pos="10206"/>
        </w:tabs>
        <w:ind w:firstLine="567"/>
        <w:jc w:val="center"/>
        <w:rPr>
          <w:b/>
        </w:rPr>
      </w:pPr>
    </w:p>
    <w:p w:rsidR="00DA1849" w:rsidRDefault="00DA1849" w:rsidP="003D367E">
      <w:pPr>
        <w:tabs>
          <w:tab w:val="left" w:pos="10206"/>
        </w:tabs>
        <w:ind w:firstLine="567"/>
        <w:jc w:val="center"/>
        <w:rPr>
          <w:b/>
        </w:rPr>
      </w:pPr>
    </w:p>
    <w:p w:rsidR="00DA1849" w:rsidRDefault="00DA1849" w:rsidP="003D367E">
      <w:pPr>
        <w:tabs>
          <w:tab w:val="left" w:pos="10206"/>
        </w:tabs>
        <w:ind w:firstLine="567"/>
        <w:jc w:val="center"/>
        <w:rPr>
          <w:b/>
        </w:rPr>
      </w:pPr>
    </w:p>
    <w:p w:rsidR="00DA1849" w:rsidRDefault="00DA1849" w:rsidP="003D367E">
      <w:pPr>
        <w:tabs>
          <w:tab w:val="left" w:pos="10206"/>
        </w:tabs>
        <w:ind w:firstLine="567"/>
        <w:jc w:val="center"/>
        <w:rPr>
          <w:b/>
        </w:rPr>
      </w:pPr>
    </w:p>
    <w:p w:rsidR="00DA1849" w:rsidRDefault="00DA1849" w:rsidP="003D367E">
      <w:pPr>
        <w:tabs>
          <w:tab w:val="left" w:pos="10206"/>
        </w:tabs>
        <w:ind w:firstLine="567"/>
        <w:jc w:val="center"/>
        <w:rPr>
          <w:b/>
        </w:rPr>
      </w:pPr>
    </w:p>
    <w:p w:rsidR="00DA1849" w:rsidRDefault="00DA1849" w:rsidP="003D367E">
      <w:pPr>
        <w:tabs>
          <w:tab w:val="left" w:pos="10206"/>
        </w:tabs>
        <w:ind w:firstLine="567"/>
        <w:jc w:val="center"/>
        <w:rPr>
          <w:b/>
        </w:rPr>
      </w:pPr>
      <w:r w:rsidRPr="00DA1849">
        <w:rPr>
          <w:b/>
        </w:rPr>
        <w:lastRenderedPageBreak/>
        <w:t>Содержание учебного предмета с указанием форм организации учебных занятий, основных видов учебной деятельности</w:t>
      </w:r>
    </w:p>
    <w:p w:rsidR="00A51259" w:rsidRPr="002E5CFB" w:rsidRDefault="00DA1849" w:rsidP="003D367E">
      <w:pPr>
        <w:tabs>
          <w:tab w:val="left" w:pos="10206"/>
        </w:tabs>
        <w:ind w:firstLine="567"/>
        <w:jc w:val="center"/>
        <w:rPr>
          <w:b/>
        </w:rPr>
      </w:pPr>
      <w:r w:rsidRPr="002E5CFB">
        <w:rPr>
          <w:b/>
        </w:rPr>
        <w:t xml:space="preserve"> </w:t>
      </w:r>
      <w:r w:rsidR="003D367E" w:rsidRPr="002E5CFB">
        <w:rPr>
          <w:b/>
        </w:rPr>
        <w:t>7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8079"/>
        <w:gridCol w:w="709"/>
        <w:gridCol w:w="675"/>
      </w:tblGrid>
      <w:tr w:rsidR="003978B6" w:rsidRPr="002E5CFB" w:rsidTr="00866844">
        <w:tc>
          <w:tcPr>
            <w:tcW w:w="534" w:type="dxa"/>
            <w:shd w:val="clear" w:color="auto" w:fill="auto"/>
          </w:tcPr>
          <w:p w:rsidR="003978B6" w:rsidRPr="002E5CFB" w:rsidRDefault="003978B6" w:rsidP="00866844">
            <w:pPr>
              <w:tabs>
                <w:tab w:val="left" w:pos="10206"/>
              </w:tabs>
              <w:jc w:val="center"/>
              <w:rPr>
                <w:sz w:val="22"/>
                <w:szCs w:val="22"/>
              </w:rPr>
            </w:pPr>
            <w:r w:rsidRPr="002E5CFB">
              <w:rPr>
                <w:sz w:val="22"/>
                <w:szCs w:val="22"/>
              </w:rPr>
              <w:t xml:space="preserve">№ </w:t>
            </w:r>
            <w:proofErr w:type="gramStart"/>
            <w:r w:rsidRPr="002E5CFB">
              <w:rPr>
                <w:sz w:val="22"/>
                <w:szCs w:val="22"/>
              </w:rPr>
              <w:t>п</w:t>
            </w:r>
            <w:proofErr w:type="gramEnd"/>
            <w:r w:rsidRPr="002E5CFB">
              <w:rPr>
                <w:sz w:val="22"/>
                <w:szCs w:val="22"/>
              </w:rPr>
              <w:t>/п</w:t>
            </w:r>
          </w:p>
        </w:tc>
        <w:tc>
          <w:tcPr>
            <w:tcW w:w="8079" w:type="dxa"/>
            <w:shd w:val="clear" w:color="auto" w:fill="auto"/>
          </w:tcPr>
          <w:p w:rsidR="003978B6" w:rsidRPr="002E5CFB" w:rsidRDefault="003978B6" w:rsidP="00866844">
            <w:pPr>
              <w:tabs>
                <w:tab w:val="left" w:pos="10206"/>
              </w:tabs>
              <w:ind w:right="-108"/>
              <w:jc w:val="center"/>
              <w:rPr>
                <w:sz w:val="22"/>
                <w:szCs w:val="22"/>
              </w:rPr>
            </w:pPr>
            <w:r w:rsidRPr="002E5CFB">
              <w:t>Раздел</w:t>
            </w:r>
            <w:r w:rsidRPr="002E5CFB">
              <w:rPr>
                <w:sz w:val="22"/>
                <w:szCs w:val="22"/>
              </w:rPr>
              <w:t xml:space="preserve"> (число часов по программе)</w:t>
            </w:r>
          </w:p>
        </w:tc>
        <w:tc>
          <w:tcPr>
            <w:tcW w:w="709" w:type="dxa"/>
            <w:shd w:val="clear" w:color="auto" w:fill="auto"/>
          </w:tcPr>
          <w:p w:rsidR="003978B6" w:rsidRPr="002E5CFB" w:rsidRDefault="003978B6" w:rsidP="00866844">
            <w:pPr>
              <w:tabs>
                <w:tab w:val="left" w:pos="10206"/>
              </w:tabs>
              <w:ind w:left="-108" w:right="-108"/>
              <w:jc w:val="center"/>
              <w:rPr>
                <w:sz w:val="20"/>
                <w:szCs w:val="20"/>
              </w:rPr>
            </w:pPr>
            <w:r w:rsidRPr="002E5CFB">
              <w:rPr>
                <w:sz w:val="20"/>
                <w:szCs w:val="20"/>
              </w:rPr>
              <w:t>Теория</w:t>
            </w:r>
          </w:p>
        </w:tc>
        <w:tc>
          <w:tcPr>
            <w:tcW w:w="675" w:type="dxa"/>
            <w:shd w:val="clear" w:color="auto" w:fill="auto"/>
          </w:tcPr>
          <w:p w:rsidR="003978B6" w:rsidRPr="002E5CFB" w:rsidRDefault="003978B6" w:rsidP="00866844">
            <w:pPr>
              <w:tabs>
                <w:tab w:val="left" w:pos="10206"/>
              </w:tabs>
              <w:ind w:left="-108"/>
              <w:jc w:val="center"/>
              <w:rPr>
                <w:sz w:val="20"/>
                <w:szCs w:val="20"/>
              </w:rPr>
            </w:pPr>
            <w:proofErr w:type="spellStart"/>
            <w:proofErr w:type="gramStart"/>
            <w:r w:rsidRPr="002E5CFB">
              <w:rPr>
                <w:sz w:val="20"/>
                <w:szCs w:val="20"/>
              </w:rPr>
              <w:t>Прак-тика</w:t>
            </w:r>
            <w:proofErr w:type="spellEnd"/>
            <w:proofErr w:type="gramEnd"/>
          </w:p>
        </w:tc>
      </w:tr>
      <w:tr w:rsidR="003978B6" w:rsidRPr="002E5CFB" w:rsidTr="00866844">
        <w:tc>
          <w:tcPr>
            <w:tcW w:w="534" w:type="dxa"/>
            <w:shd w:val="clear" w:color="auto" w:fill="auto"/>
          </w:tcPr>
          <w:p w:rsidR="003978B6" w:rsidRPr="002E5CFB" w:rsidRDefault="003978B6" w:rsidP="00866844">
            <w:pPr>
              <w:tabs>
                <w:tab w:val="left" w:pos="10206"/>
              </w:tabs>
              <w:jc w:val="center"/>
              <w:rPr>
                <w:b/>
              </w:rPr>
            </w:pPr>
            <w:r w:rsidRPr="002E5CFB">
              <w:rPr>
                <w:b/>
              </w:rPr>
              <w:t>1.</w:t>
            </w:r>
          </w:p>
        </w:tc>
        <w:tc>
          <w:tcPr>
            <w:tcW w:w="8079" w:type="dxa"/>
            <w:shd w:val="clear" w:color="auto" w:fill="auto"/>
          </w:tcPr>
          <w:p w:rsidR="003978B6" w:rsidRPr="002E5CFB" w:rsidRDefault="003978B6" w:rsidP="002C635E">
            <w:pPr>
              <w:tabs>
                <w:tab w:val="left" w:pos="10206"/>
              </w:tabs>
              <w:rPr>
                <w:b/>
              </w:rPr>
            </w:pPr>
            <w:r w:rsidRPr="002E5CFB">
              <w:rPr>
                <w:b/>
              </w:rPr>
              <w:t>Дроби и проценты (1</w:t>
            </w:r>
            <w:r w:rsidR="002C635E">
              <w:rPr>
                <w:b/>
              </w:rPr>
              <w:t>1</w:t>
            </w:r>
            <w:r w:rsidRPr="002E5CFB">
              <w:rPr>
                <w:b/>
              </w:rPr>
              <w:t xml:space="preserve"> ч)</w:t>
            </w:r>
          </w:p>
        </w:tc>
        <w:tc>
          <w:tcPr>
            <w:tcW w:w="709" w:type="dxa"/>
            <w:shd w:val="clear" w:color="auto" w:fill="auto"/>
          </w:tcPr>
          <w:p w:rsidR="003978B6" w:rsidRPr="002E5CFB" w:rsidRDefault="003978B6" w:rsidP="00866844">
            <w:pPr>
              <w:tabs>
                <w:tab w:val="left" w:pos="10206"/>
              </w:tabs>
              <w:jc w:val="center"/>
              <w:rPr>
                <w:b/>
              </w:rPr>
            </w:pPr>
          </w:p>
        </w:tc>
        <w:tc>
          <w:tcPr>
            <w:tcW w:w="675" w:type="dxa"/>
            <w:shd w:val="clear" w:color="auto" w:fill="auto"/>
          </w:tcPr>
          <w:p w:rsidR="003978B6" w:rsidRPr="002E5CFB" w:rsidRDefault="003978B6" w:rsidP="00866844">
            <w:pPr>
              <w:tabs>
                <w:tab w:val="left" w:pos="10206"/>
              </w:tabs>
              <w:jc w:val="center"/>
              <w:rPr>
                <w:b/>
              </w:rPr>
            </w:pPr>
          </w:p>
        </w:tc>
      </w:tr>
      <w:tr w:rsidR="003978B6" w:rsidRPr="002E5CFB" w:rsidTr="00866844">
        <w:tc>
          <w:tcPr>
            <w:tcW w:w="534" w:type="dxa"/>
            <w:shd w:val="clear" w:color="auto" w:fill="auto"/>
          </w:tcPr>
          <w:p w:rsidR="003978B6" w:rsidRPr="002E5CFB" w:rsidRDefault="003978B6" w:rsidP="00866844">
            <w:pPr>
              <w:tabs>
                <w:tab w:val="left" w:pos="10206"/>
              </w:tabs>
              <w:jc w:val="center"/>
              <w:rPr>
                <w:b/>
              </w:rPr>
            </w:pPr>
          </w:p>
        </w:tc>
        <w:tc>
          <w:tcPr>
            <w:tcW w:w="8079" w:type="dxa"/>
            <w:shd w:val="clear" w:color="auto" w:fill="auto"/>
          </w:tcPr>
          <w:p w:rsidR="003978B6" w:rsidRPr="002E5CFB" w:rsidRDefault="003978B6" w:rsidP="00866844">
            <w:pPr>
              <w:tabs>
                <w:tab w:val="left" w:pos="10206"/>
              </w:tabs>
              <w:ind w:firstLine="567"/>
              <w:jc w:val="both"/>
            </w:pPr>
            <w:r w:rsidRPr="002E5CFB">
              <w:t>Обыкновенные и десятичные дроби, вычисления с рациональными числами. Степень с натуральным показателем. Решение задач на проценты. Статистические характеристики: среднее арифметическое, мода, размах.</w:t>
            </w:r>
          </w:p>
          <w:p w:rsidR="003978B6" w:rsidRPr="002E5CFB" w:rsidRDefault="003978B6" w:rsidP="00866844">
            <w:pPr>
              <w:tabs>
                <w:tab w:val="left" w:pos="10206"/>
              </w:tabs>
              <w:ind w:firstLine="567"/>
              <w:jc w:val="both"/>
            </w:pPr>
            <w:r w:rsidRPr="002E5CFB">
              <w:t xml:space="preserve">      Основная цель – систематизировать и обобщить сведения об обыкновенных и  десятичных дробях, обеспечить на этой основе дальнейшее развитие вычислительных навыков, умение решать задачи на проценты; сформировать первоначальные умения статистического анализа числовых данных.</w:t>
            </w:r>
          </w:p>
          <w:p w:rsidR="003978B6" w:rsidRPr="002E5CFB" w:rsidRDefault="003978B6" w:rsidP="00866844">
            <w:pPr>
              <w:tabs>
                <w:tab w:val="left" w:pos="10206"/>
              </w:tabs>
              <w:ind w:firstLine="567"/>
              <w:jc w:val="both"/>
            </w:pPr>
            <w:r w:rsidRPr="002E5CFB">
              <w:t xml:space="preserve">       В соответствии с идеологией курса данная тема представляет собой блок арифметических вопросов. Основное внимание уделяется дальнейшему развитию вычислительной культуры: отрабатываются умения находить десятичные эквиваленты или десятичные приближения обыкновенных дробей, выполнять действия с числами, в том числе с использованием калькулятора. Продолжается начатая в 6 классе работа по вычислению числовых значений буквенных выражений. Вычислительные навыки учащихся получают дальнейшее развитие при изучении степени с натуральным показателем; учащиеся должны научиться находить значения выражений, содержащих действия возведения в степень, а также записывать большие и малые числа с использованием степеней числа 10. Продолжается решение задач на проценты. Однако в этой теме рассматриваются более сложные по сравнению с предыдущим годом задачи.</w:t>
            </w:r>
          </w:p>
          <w:p w:rsidR="003978B6" w:rsidRPr="002E5CFB" w:rsidRDefault="003978B6" w:rsidP="00866844">
            <w:pPr>
              <w:tabs>
                <w:tab w:val="left" w:pos="10206"/>
              </w:tabs>
              <w:jc w:val="both"/>
              <w:rPr>
                <w:b/>
              </w:rPr>
            </w:pPr>
            <w:r w:rsidRPr="002E5CFB">
              <w:t xml:space="preserve">       Основное содержание последнего блока темы – знакомство с некоторыми статистическими характеристиками. Учащиеся должны </w:t>
            </w:r>
            <w:proofErr w:type="gramStart"/>
            <w:r w:rsidRPr="002E5CFB">
              <w:t>научиться в несложных случаях находить</w:t>
            </w:r>
            <w:proofErr w:type="gramEnd"/>
            <w:r w:rsidRPr="002E5CFB">
              <w:t xml:space="preserve"> среднее арифметическое, моду и размах числового ряда.</w:t>
            </w:r>
          </w:p>
        </w:tc>
        <w:tc>
          <w:tcPr>
            <w:tcW w:w="709" w:type="dxa"/>
            <w:shd w:val="clear" w:color="auto" w:fill="auto"/>
          </w:tcPr>
          <w:p w:rsidR="003978B6" w:rsidRPr="002E5CFB" w:rsidRDefault="00567C3A" w:rsidP="00866844">
            <w:pPr>
              <w:tabs>
                <w:tab w:val="left" w:pos="10206"/>
              </w:tabs>
              <w:jc w:val="center"/>
              <w:rPr>
                <w:b/>
              </w:rPr>
            </w:pPr>
            <w:r>
              <w:rPr>
                <w:b/>
              </w:rPr>
              <w:t>4</w:t>
            </w:r>
          </w:p>
        </w:tc>
        <w:tc>
          <w:tcPr>
            <w:tcW w:w="675" w:type="dxa"/>
            <w:shd w:val="clear" w:color="auto" w:fill="auto"/>
          </w:tcPr>
          <w:p w:rsidR="003978B6" w:rsidRPr="002E5CFB" w:rsidRDefault="00567C3A" w:rsidP="00866844">
            <w:pPr>
              <w:tabs>
                <w:tab w:val="left" w:pos="601"/>
                <w:tab w:val="left" w:pos="884"/>
                <w:tab w:val="left" w:pos="10206"/>
              </w:tabs>
              <w:ind w:right="-142"/>
              <w:jc w:val="center"/>
              <w:rPr>
                <w:b/>
              </w:rPr>
            </w:pPr>
            <w:r>
              <w:rPr>
                <w:b/>
              </w:rPr>
              <w:t>7</w:t>
            </w:r>
          </w:p>
        </w:tc>
      </w:tr>
      <w:tr w:rsidR="003978B6" w:rsidRPr="002E5CFB" w:rsidTr="00866844">
        <w:tc>
          <w:tcPr>
            <w:tcW w:w="534" w:type="dxa"/>
            <w:shd w:val="clear" w:color="auto" w:fill="auto"/>
          </w:tcPr>
          <w:p w:rsidR="003978B6" w:rsidRPr="002E5CFB" w:rsidRDefault="003978B6" w:rsidP="00866844">
            <w:pPr>
              <w:tabs>
                <w:tab w:val="left" w:pos="10206"/>
              </w:tabs>
              <w:jc w:val="center"/>
              <w:rPr>
                <w:b/>
              </w:rPr>
            </w:pPr>
            <w:r w:rsidRPr="002E5CFB">
              <w:rPr>
                <w:b/>
              </w:rPr>
              <w:t>2.</w:t>
            </w:r>
          </w:p>
        </w:tc>
        <w:tc>
          <w:tcPr>
            <w:tcW w:w="8079" w:type="dxa"/>
            <w:shd w:val="clear" w:color="auto" w:fill="auto"/>
          </w:tcPr>
          <w:p w:rsidR="003978B6" w:rsidRPr="002E5CFB" w:rsidRDefault="003978B6" w:rsidP="00866844">
            <w:pPr>
              <w:tabs>
                <w:tab w:val="left" w:pos="10206"/>
              </w:tabs>
              <w:rPr>
                <w:b/>
              </w:rPr>
            </w:pPr>
            <w:r w:rsidRPr="002E5CFB">
              <w:rPr>
                <w:b/>
              </w:rPr>
              <w:t>Прямая и обратная пропорциональности (8 ч)</w:t>
            </w:r>
          </w:p>
        </w:tc>
        <w:tc>
          <w:tcPr>
            <w:tcW w:w="709" w:type="dxa"/>
            <w:shd w:val="clear" w:color="auto" w:fill="auto"/>
          </w:tcPr>
          <w:p w:rsidR="003978B6" w:rsidRPr="002E5CFB" w:rsidRDefault="003978B6" w:rsidP="00866844">
            <w:pPr>
              <w:tabs>
                <w:tab w:val="left" w:pos="10206"/>
              </w:tabs>
              <w:jc w:val="center"/>
              <w:rPr>
                <w:b/>
              </w:rPr>
            </w:pPr>
          </w:p>
        </w:tc>
        <w:tc>
          <w:tcPr>
            <w:tcW w:w="675" w:type="dxa"/>
            <w:shd w:val="clear" w:color="auto" w:fill="auto"/>
          </w:tcPr>
          <w:p w:rsidR="003978B6" w:rsidRPr="002E5CFB" w:rsidRDefault="003978B6" w:rsidP="00866844">
            <w:pPr>
              <w:tabs>
                <w:tab w:val="left" w:pos="10206"/>
              </w:tabs>
              <w:jc w:val="center"/>
              <w:rPr>
                <w:b/>
              </w:rPr>
            </w:pPr>
          </w:p>
        </w:tc>
      </w:tr>
      <w:tr w:rsidR="003978B6" w:rsidRPr="002E5CFB" w:rsidTr="00866844">
        <w:tc>
          <w:tcPr>
            <w:tcW w:w="534" w:type="dxa"/>
            <w:shd w:val="clear" w:color="auto" w:fill="auto"/>
          </w:tcPr>
          <w:p w:rsidR="003978B6" w:rsidRPr="002E5CFB" w:rsidRDefault="003978B6" w:rsidP="00866844">
            <w:pPr>
              <w:tabs>
                <w:tab w:val="left" w:pos="10206"/>
              </w:tabs>
              <w:jc w:val="center"/>
              <w:rPr>
                <w:b/>
              </w:rPr>
            </w:pPr>
          </w:p>
        </w:tc>
        <w:tc>
          <w:tcPr>
            <w:tcW w:w="8079" w:type="dxa"/>
            <w:shd w:val="clear" w:color="auto" w:fill="auto"/>
          </w:tcPr>
          <w:p w:rsidR="003978B6" w:rsidRPr="002E5CFB" w:rsidRDefault="003978B6" w:rsidP="00866844">
            <w:pPr>
              <w:tabs>
                <w:tab w:val="left" w:pos="10206"/>
              </w:tabs>
              <w:ind w:firstLine="567"/>
              <w:jc w:val="both"/>
            </w:pPr>
            <w:r w:rsidRPr="002E5CFB">
              <w:t xml:space="preserve">      Представление зависимости между величинами с помощью формул. Прямо пропорциональная и обратно пропорциональная зависимости. Пропорции, решение задачи с помощью пропорций. </w:t>
            </w:r>
          </w:p>
          <w:p w:rsidR="003978B6" w:rsidRPr="002E5CFB" w:rsidRDefault="003978B6" w:rsidP="00866844">
            <w:pPr>
              <w:tabs>
                <w:tab w:val="left" w:pos="10206"/>
              </w:tabs>
              <w:ind w:firstLine="567"/>
              <w:jc w:val="both"/>
            </w:pPr>
            <w:r w:rsidRPr="002E5CFB">
              <w:t xml:space="preserve">      Основная цель – сформировать представления о прямой и обратной </w:t>
            </w:r>
            <w:proofErr w:type="gramStart"/>
            <w:r w:rsidRPr="002E5CFB">
              <w:t>пропорциональностях</w:t>
            </w:r>
            <w:proofErr w:type="gramEnd"/>
            <w:r w:rsidRPr="002E5CFB">
              <w:t xml:space="preserve"> величин; ввести понятие пропорции и научить учащихся использовать пропорции при решении задач.</w:t>
            </w:r>
          </w:p>
          <w:p w:rsidR="003978B6" w:rsidRPr="002E5CFB" w:rsidRDefault="003978B6" w:rsidP="00866844">
            <w:pPr>
              <w:tabs>
                <w:tab w:val="left" w:pos="10206"/>
              </w:tabs>
              <w:jc w:val="both"/>
              <w:rPr>
                <w:b/>
              </w:rPr>
            </w:pPr>
            <w:r w:rsidRPr="002E5CFB">
              <w:t xml:space="preserve">      Изучение темя начинается с обобщения и систематизации знаний учащихся о формулах, описывающих зависимости между величинами. Вводится понятие переменной, которое с этого момента должно активно использоваться в речи учащихся. В результате изучения материала учащиеся должны уметь осуществлять перевод задач на язык формул, выполнять числовые подстановки в формулы, выражать переменные из формул. </w:t>
            </w:r>
            <w:proofErr w:type="gramStart"/>
            <w:r w:rsidRPr="002E5CFB">
              <w:t>Особое внимание уделяется формированию представлений о прямой и обратной пропорциональной зависимостях и формулам, выражающим такие зависимости между величинами.</w:t>
            </w:r>
            <w:proofErr w:type="gramEnd"/>
            <w:r w:rsidRPr="002E5CFB">
              <w:t xml:space="preserve"> Формируется представление о пропорции и решении задач с помощью пропорций.</w:t>
            </w:r>
          </w:p>
        </w:tc>
        <w:tc>
          <w:tcPr>
            <w:tcW w:w="709" w:type="dxa"/>
            <w:shd w:val="clear" w:color="auto" w:fill="auto"/>
          </w:tcPr>
          <w:p w:rsidR="003978B6" w:rsidRPr="002E5CFB" w:rsidRDefault="00567C3A" w:rsidP="00866844">
            <w:pPr>
              <w:tabs>
                <w:tab w:val="left" w:pos="10206"/>
              </w:tabs>
              <w:jc w:val="center"/>
              <w:rPr>
                <w:b/>
              </w:rPr>
            </w:pPr>
            <w:r>
              <w:rPr>
                <w:b/>
              </w:rPr>
              <w:t>3</w:t>
            </w:r>
          </w:p>
        </w:tc>
        <w:tc>
          <w:tcPr>
            <w:tcW w:w="675" w:type="dxa"/>
            <w:shd w:val="clear" w:color="auto" w:fill="auto"/>
          </w:tcPr>
          <w:p w:rsidR="003978B6" w:rsidRPr="002E5CFB" w:rsidRDefault="00567C3A" w:rsidP="00866844">
            <w:pPr>
              <w:tabs>
                <w:tab w:val="left" w:pos="10206"/>
              </w:tabs>
              <w:jc w:val="center"/>
              <w:rPr>
                <w:b/>
              </w:rPr>
            </w:pPr>
            <w:r>
              <w:rPr>
                <w:b/>
              </w:rPr>
              <w:t>5</w:t>
            </w:r>
          </w:p>
        </w:tc>
      </w:tr>
      <w:tr w:rsidR="003978B6" w:rsidRPr="002E5CFB" w:rsidTr="00866844">
        <w:tc>
          <w:tcPr>
            <w:tcW w:w="534" w:type="dxa"/>
            <w:shd w:val="clear" w:color="auto" w:fill="auto"/>
          </w:tcPr>
          <w:p w:rsidR="003978B6" w:rsidRPr="002E5CFB" w:rsidRDefault="003978B6" w:rsidP="00866844">
            <w:pPr>
              <w:tabs>
                <w:tab w:val="left" w:pos="10206"/>
              </w:tabs>
              <w:jc w:val="center"/>
              <w:rPr>
                <w:b/>
              </w:rPr>
            </w:pPr>
            <w:r w:rsidRPr="002E5CFB">
              <w:rPr>
                <w:b/>
              </w:rPr>
              <w:t>3.</w:t>
            </w:r>
          </w:p>
        </w:tc>
        <w:tc>
          <w:tcPr>
            <w:tcW w:w="8079" w:type="dxa"/>
            <w:shd w:val="clear" w:color="auto" w:fill="auto"/>
          </w:tcPr>
          <w:p w:rsidR="003978B6" w:rsidRPr="002E5CFB" w:rsidRDefault="003978B6" w:rsidP="002C635E">
            <w:pPr>
              <w:tabs>
                <w:tab w:val="left" w:pos="10206"/>
              </w:tabs>
              <w:rPr>
                <w:b/>
              </w:rPr>
            </w:pPr>
            <w:r w:rsidRPr="002E5CFB">
              <w:rPr>
                <w:b/>
              </w:rPr>
              <w:t>Введение в алгебру (</w:t>
            </w:r>
            <w:r w:rsidR="002C635E">
              <w:rPr>
                <w:b/>
              </w:rPr>
              <w:t>8</w:t>
            </w:r>
            <w:r w:rsidRPr="002E5CFB">
              <w:rPr>
                <w:b/>
              </w:rPr>
              <w:t xml:space="preserve"> ч)</w:t>
            </w:r>
          </w:p>
        </w:tc>
        <w:tc>
          <w:tcPr>
            <w:tcW w:w="709" w:type="dxa"/>
            <w:shd w:val="clear" w:color="auto" w:fill="auto"/>
          </w:tcPr>
          <w:p w:rsidR="003978B6" w:rsidRPr="002E5CFB" w:rsidRDefault="003978B6" w:rsidP="00866844">
            <w:pPr>
              <w:tabs>
                <w:tab w:val="left" w:pos="10206"/>
              </w:tabs>
              <w:jc w:val="center"/>
              <w:rPr>
                <w:b/>
              </w:rPr>
            </w:pPr>
          </w:p>
        </w:tc>
        <w:tc>
          <w:tcPr>
            <w:tcW w:w="675" w:type="dxa"/>
            <w:shd w:val="clear" w:color="auto" w:fill="auto"/>
          </w:tcPr>
          <w:p w:rsidR="003978B6" w:rsidRPr="002E5CFB" w:rsidRDefault="003978B6" w:rsidP="00866844">
            <w:pPr>
              <w:tabs>
                <w:tab w:val="left" w:pos="10206"/>
              </w:tabs>
              <w:jc w:val="center"/>
              <w:rPr>
                <w:b/>
              </w:rPr>
            </w:pPr>
          </w:p>
        </w:tc>
      </w:tr>
      <w:tr w:rsidR="003978B6" w:rsidRPr="002E5CFB" w:rsidTr="00866844">
        <w:tc>
          <w:tcPr>
            <w:tcW w:w="534" w:type="dxa"/>
            <w:shd w:val="clear" w:color="auto" w:fill="auto"/>
          </w:tcPr>
          <w:p w:rsidR="003978B6" w:rsidRPr="002E5CFB" w:rsidRDefault="003978B6" w:rsidP="00866844">
            <w:pPr>
              <w:tabs>
                <w:tab w:val="left" w:pos="10206"/>
              </w:tabs>
              <w:jc w:val="center"/>
              <w:rPr>
                <w:b/>
              </w:rPr>
            </w:pPr>
          </w:p>
        </w:tc>
        <w:tc>
          <w:tcPr>
            <w:tcW w:w="8079" w:type="dxa"/>
            <w:shd w:val="clear" w:color="auto" w:fill="auto"/>
          </w:tcPr>
          <w:p w:rsidR="003978B6" w:rsidRPr="002E5CFB" w:rsidRDefault="003978B6" w:rsidP="00866844">
            <w:pPr>
              <w:tabs>
                <w:tab w:val="left" w:pos="10206"/>
              </w:tabs>
              <w:ind w:firstLine="567"/>
              <w:jc w:val="both"/>
            </w:pPr>
            <w:r w:rsidRPr="002E5CFB">
              <w:t xml:space="preserve">Буквенные выражения, числовые подстановки в буквенное выражение. Преобразование буквенных выражений: раскрытие скобок, приведение подобных слагаемых. </w:t>
            </w:r>
          </w:p>
          <w:p w:rsidR="003978B6" w:rsidRPr="002E5CFB" w:rsidRDefault="003978B6" w:rsidP="00866844">
            <w:pPr>
              <w:tabs>
                <w:tab w:val="left" w:pos="10206"/>
              </w:tabs>
              <w:ind w:firstLine="567"/>
              <w:jc w:val="both"/>
            </w:pPr>
            <w:r w:rsidRPr="002E5CFB">
              <w:lastRenderedPageBreak/>
              <w:t xml:space="preserve">     Основная цель – сформировать у учащихся первоначальные представления о языке алгебры, о буквенном исчислении; научить выполнять элементарные базовые преобразования буквенных выражений.</w:t>
            </w:r>
          </w:p>
          <w:p w:rsidR="003978B6" w:rsidRPr="002E5CFB" w:rsidRDefault="003978B6" w:rsidP="00866844">
            <w:pPr>
              <w:tabs>
                <w:tab w:val="left" w:pos="10206"/>
              </w:tabs>
              <w:ind w:firstLine="567"/>
              <w:jc w:val="both"/>
            </w:pPr>
            <w:r w:rsidRPr="002E5CFB">
              <w:t xml:space="preserve">        В 7 классе начинается систематическое изучение алгебраического </w:t>
            </w:r>
            <w:proofErr w:type="gramStart"/>
            <w:r w:rsidRPr="002E5CFB">
              <w:t>материала</w:t>
            </w:r>
            <w:proofErr w:type="gramEnd"/>
            <w:r w:rsidRPr="002E5CFB">
              <w:t xml:space="preserve"> и данная тема представляет собой первый проход соответствующего блока вопросов.</w:t>
            </w:r>
          </w:p>
          <w:p w:rsidR="003978B6" w:rsidRPr="002E5CFB" w:rsidRDefault="003978B6" w:rsidP="00866844">
            <w:pPr>
              <w:tabs>
                <w:tab w:val="left" w:pos="10206"/>
              </w:tabs>
              <w:jc w:val="both"/>
              <w:rPr>
                <w:b/>
              </w:rPr>
            </w:pPr>
            <w:r w:rsidRPr="002E5CFB">
              <w:t xml:space="preserve">       Введение буквенных равенств мотивируется опытом работы с числами, осознанием и обобщением приемов вычислений. На этом этапе раскрывается смысл свойств арифметический действий как законов преобразований буквенных выражений, формируются умения упрощать несложные произведения, раскрывать скобки,</w:t>
            </w:r>
            <w:r w:rsidR="001E11FB">
              <w:t xml:space="preserve"> </w:t>
            </w:r>
            <w:r w:rsidRPr="002E5CFB">
              <w:t xml:space="preserve">приводить подобные слагаемые.  </w:t>
            </w:r>
          </w:p>
        </w:tc>
        <w:tc>
          <w:tcPr>
            <w:tcW w:w="709" w:type="dxa"/>
            <w:shd w:val="clear" w:color="auto" w:fill="auto"/>
          </w:tcPr>
          <w:p w:rsidR="003978B6" w:rsidRPr="002E5CFB" w:rsidRDefault="00567C3A" w:rsidP="00866844">
            <w:pPr>
              <w:tabs>
                <w:tab w:val="left" w:pos="10206"/>
              </w:tabs>
              <w:jc w:val="center"/>
              <w:rPr>
                <w:b/>
              </w:rPr>
            </w:pPr>
            <w:r>
              <w:rPr>
                <w:b/>
              </w:rPr>
              <w:lastRenderedPageBreak/>
              <w:t>2</w:t>
            </w:r>
          </w:p>
        </w:tc>
        <w:tc>
          <w:tcPr>
            <w:tcW w:w="675" w:type="dxa"/>
            <w:shd w:val="clear" w:color="auto" w:fill="auto"/>
          </w:tcPr>
          <w:p w:rsidR="003978B6" w:rsidRPr="002E5CFB" w:rsidRDefault="00567C3A" w:rsidP="00866844">
            <w:pPr>
              <w:tabs>
                <w:tab w:val="left" w:pos="10206"/>
              </w:tabs>
              <w:jc w:val="center"/>
              <w:rPr>
                <w:b/>
              </w:rPr>
            </w:pPr>
            <w:r>
              <w:rPr>
                <w:b/>
              </w:rPr>
              <w:t>6</w:t>
            </w:r>
          </w:p>
        </w:tc>
      </w:tr>
      <w:tr w:rsidR="003978B6" w:rsidRPr="002E5CFB" w:rsidTr="00866844">
        <w:tc>
          <w:tcPr>
            <w:tcW w:w="534" w:type="dxa"/>
            <w:shd w:val="clear" w:color="auto" w:fill="auto"/>
          </w:tcPr>
          <w:p w:rsidR="003978B6" w:rsidRPr="002E5CFB" w:rsidRDefault="003978B6" w:rsidP="00866844">
            <w:pPr>
              <w:tabs>
                <w:tab w:val="left" w:pos="10206"/>
              </w:tabs>
              <w:jc w:val="center"/>
              <w:rPr>
                <w:b/>
              </w:rPr>
            </w:pPr>
            <w:r w:rsidRPr="002E5CFB">
              <w:rPr>
                <w:b/>
              </w:rPr>
              <w:lastRenderedPageBreak/>
              <w:t>4.</w:t>
            </w:r>
          </w:p>
        </w:tc>
        <w:tc>
          <w:tcPr>
            <w:tcW w:w="8079" w:type="dxa"/>
            <w:shd w:val="clear" w:color="auto" w:fill="auto"/>
          </w:tcPr>
          <w:p w:rsidR="003978B6" w:rsidRPr="002E5CFB" w:rsidRDefault="003978B6" w:rsidP="00866844">
            <w:pPr>
              <w:tabs>
                <w:tab w:val="left" w:pos="10206"/>
              </w:tabs>
              <w:rPr>
                <w:b/>
              </w:rPr>
            </w:pPr>
            <w:r w:rsidRPr="002E5CFB">
              <w:rPr>
                <w:b/>
              </w:rPr>
              <w:t>Уравнения (11ч)</w:t>
            </w:r>
          </w:p>
        </w:tc>
        <w:tc>
          <w:tcPr>
            <w:tcW w:w="709" w:type="dxa"/>
            <w:shd w:val="clear" w:color="auto" w:fill="auto"/>
          </w:tcPr>
          <w:p w:rsidR="003978B6" w:rsidRPr="002E5CFB" w:rsidRDefault="003978B6" w:rsidP="00866844">
            <w:pPr>
              <w:tabs>
                <w:tab w:val="left" w:pos="10206"/>
              </w:tabs>
              <w:jc w:val="center"/>
              <w:rPr>
                <w:b/>
              </w:rPr>
            </w:pPr>
          </w:p>
        </w:tc>
        <w:tc>
          <w:tcPr>
            <w:tcW w:w="675" w:type="dxa"/>
            <w:shd w:val="clear" w:color="auto" w:fill="auto"/>
          </w:tcPr>
          <w:p w:rsidR="003978B6" w:rsidRPr="002E5CFB" w:rsidRDefault="003978B6" w:rsidP="00866844">
            <w:pPr>
              <w:tabs>
                <w:tab w:val="left" w:pos="10206"/>
              </w:tabs>
              <w:jc w:val="center"/>
              <w:rPr>
                <w:b/>
              </w:rPr>
            </w:pPr>
          </w:p>
        </w:tc>
      </w:tr>
      <w:tr w:rsidR="003978B6" w:rsidRPr="002E5CFB" w:rsidTr="00866844">
        <w:tc>
          <w:tcPr>
            <w:tcW w:w="534" w:type="dxa"/>
            <w:shd w:val="clear" w:color="auto" w:fill="auto"/>
          </w:tcPr>
          <w:p w:rsidR="003978B6" w:rsidRPr="002E5CFB" w:rsidRDefault="003978B6" w:rsidP="00866844">
            <w:pPr>
              <w:tabs>
                <w:tab w:val="left" w:pos="10206"/>
              </w:tabs>
              <w:jc w:val="center"/>
              <w:rPr>
                <w:b/>
              </w:rPr>
            </w:pPr>
          </w:p>
        </w:tc>
        <w:tc>
          <w:tcPr>
            <w:tcW w:w="8079" w:type="dxa"/>
            <w:shd w:val="clear" w:color="auto" w:fill="auto"/>
          </w:tcPr>
          <w:p w:rsidR="003978B6" w:rsidRPr="002E5CFB" w:rsidRDefault="003978B6" w:rsidP="00866844">
            <w:pPr>
              <w:tabs>
                <w:tab w:val="left" w:pos="10206"/>
              </w:tabs>
              <w:ind w:firstLine="567"/>
              <w:jc w:val="both"/>
            </w:pPr>
            <w:r w:rsidRPr="002E5CFB">
              <w:t>Уравнения. Корни уравнения. Линейное уравнение. Решение текстовых задач методом составления уравнения.</w:t>
            </w:r>
          </w:p>
          <w:p w:rsidR="003978B6" w:rsidRPr="002E5CFB" w:rsidRDefault="003978B6" w:rsidP="00866844">
            <w:pPr>
              <w:tabs>
                <w:tab w:val="left" w:pos="10206"/>
              </w:tabs>
              <w:ind w:firstLine="567"/>
              <w:jc w:val="both"/>
            </w:pPr>
            <w:r w:rsidRPr="002E5CFB">
              <w:t xml:space="preserve">      Основная цель – познакомить учащихся с понятиями уравнения и корня уравнения, с некоторыми свойствами уравнения; сформировать умения решать несложные линейные уравнения с одной переменной; начать обучение решению текстовых задач   алгебраическим способом.</w:t>
            </w:r>
          </w:p>
          <w:p w:rsidR="003978B6" w:rsidRPr="002E5CFB" w:rsidRDefault="003978B6" w:rsidP="00866844">
            <w:pPr>
              <w:tabs>
                <w:tab w:val="left" w:pos="10206"/>
              </w:tabs>
              <w:jc w:val="both"/>
              <w:rPr>
                <w:b/>
              </w:rPr>
            </w:pPr>
            <w:r w:rsidRPr="002E5CFB">
              <w:t xml:space="preserve">        Целесообразно, чтобы уравнение в курсе появилось как способ перевода фабульных ситуаций на математический язык. Такому переводу должно быть уделено достаточное внимание. Следует рассмотреть некоторые приемы составления уравнения по условию задачи, возможность составления разных уравнений по одному и тому же условию, сформировать умение выбирать наиболее предпочтительный для конкретной задачи вариант уравнения. Переход к алгебраическому методу решения задач одновременно служит мотивом для обучения способу решения уравнений. Основное внимание в этой теме уделяется решению линейных уравнений с одной переменной, показываются некоторые технические приемы решения.</w:t>
            </w:r>
          </w:p>
        </w:tc>
        <w:tc>
          <w:tcPr>
            <w:tcW w:w="709" w:type="dxa"/>
            <w:shd w:val="clear" w:color="auto" w:fill="auto"/>
          </w:tcPr>
          <w:p w:rsidR="003978B6" w:rsidRPr="002E5CFB" w:rsidRDefault="00567C3A" w:rsidP="00866844">
            <w:pPr>
              <w:tabs>
                <w:tab w:val="left" w:pos="10206"/>
              </w:tabs>
              <w:jc w:val="center"/>
              <w:rPr>
                <w:b/>
              </w:rPr>
            </w:pPr>
            <w:r>
              <w:rPr>
                <w:b/>
              </w:rPr>
              <w:t>3</w:t>
            </w:r>
          </w:p>
        </w:tc>
        <w:tc>
          <w:tcPr>
            <w:tcW w:w="675" w:type="dxa"/>
            <w:shd w:val="clear" w:color="auto" w:fill="auto"/>
          </w:tcPr>
          <w:p w:rsidR="003978B6" w:rsidRPr="002E5CFB" w:rsidRDefault="00567C3A" w:rsidP="00866844">
            <w:pPr>
              <w:tabs>
                <w:tab w:val="left" w:pos="10206"/>
              </w:tabs>
              <w:jc w:val="center"/>
              <w:rPr>
                <w:b/>
              </w:rPr>
            </w:pPr>
            <w:r>
              <w:rPr>
                <w:b/>
              </w:rPr>
              <w:t>8</w:t>
            </w:r>
          </w:p>
        </w:tc>
      </w:tr>
      <w:tr w:rsidR="003978B6" w:rsidRPr="002E5CFB" w:rsidTr="00866844">
        <w:tc>
          <w:tcPr>
            <w:tcW w:w="534" w:type="dxa"/>
            <w:shd w:val="clear" w:color="auto" w:fill="auto"/>
          </w:tcPr>
          <w:p w:rsidR="003978B6" w:rsidRPr="002E5CFB" w:rsidRDefault="003978B6" w:rsidP="00866844">
            <w:pPr>
              <w:tabs>
                <w:tab w:val="left" w:pos="10206"/>
              </w:tabs>
              <w:jc w:val="center"/>
              <w:rPr>
                <w:b/>
              </w:rPr>
            </w:pPr>
            <w:r w:rsidRPr="002E5CFB">
              <w:rPr>
                <w:b/>
              </w:rPr>
              <w:t>5.</w:t>
            </w:r>
          </w:p>
        </w:tc>
        <w:tc>
          <w:tcPr>
            <w:tcW w:w="8079" w:type="dxa"/>
            <w:shd w:val="clear" w:color="auto" w:fill="auto"/>
          </w:tcPr>
          <w:p w:rsidR="003978B6" w:rsidRPr="002E5CFB" w:rsidRDefault="003978B6" w:rsidP="002C635E">
            <w:pPr>
              <w:tabs>
                <w:tab w:val="left" w:pos="10206"/>
              </w:tabs>
              <w:rPr>
                <w:b/>
              </w:rPr>
            </w:pPr>
            <w:r w:rsidRPr="002E5CFB">
              <w:rPr>
                <w:b/>
              </w:rPr>
              <w:t>Координаты и графики  (</w:t>
            </w:r>
            <w:r w:rsidR="002C635E">
              <w:rPr>
                <w:b/>
              </w:rPr>
              <w:t>10</w:t>
            </w:r>
            <w:r w:rsidRPr="002E5CFB">
              <w:rPr>
                <w:b/>
              </w:rPr>
              <w:t>ч)</w:t>
            </w:r>
          </w:p>
        </w:tc>
        <w:tc>
          <w:tcPr>
            <w:tcW w:w="709" w:type="dxa"/>
            <w:shd w:val="clear" w:color="auto" w:fill="auto"/>
          </w:tcPr>
          <w:p w:rsidR="003978B6" w:rsidRPr="002E5CFB" w:rsidRDefault="003978B6" w:rsidP="00866844">
            <w:pPr>
              <w:tabs>
                <w:tab w:val="left" w:pos="10206"/>
              </w:tabs>
              <w:jc w:val="center"/>
              <w:rPr>
                <w:b/>
              </w:rPr>
            </w:pPr>
          </w:p>
        </w:tc>
        <w:tc>
          <w:tcPr>
            <w:tcW w:w="675" w:type="dxa"/>
            <w:shd w:val="clear" w:color="auto" w:fill="auto"/>
          </w:tcPr>
          <w:p w:rsidR="003978B6" w:rsidRPr="002E5CFB" w:rsidRDefault="003978B6" w:rsidP="00866844">
            <w:pPr>
              <w:tabs>
                <w:tab w:val="left" w:pos="10206"/>
              </w:tabs>
              <w:jc w:val="center"/>
              <w:rPr>
                <w:b/>
              </w:rPr>
            </w:pPr>
          </w:p>
        </w:tc>
      </w:tr>
      <w:tr w:rsidR="003978B6" w:rsidRPr="002E5CFB" w:rsidTr="00866844">
        <w:tc>
          <w:tcPr>
            <w:tcW w:w="534" w:type="dxa"/>
            <w:shd w:val="clear" w:color="auto" w:fill="auto"/>
          </w:tcPr>
          <w:p w:rsidR="003978B6" w:rsidRPr="002E5CFB" w:rsidRDefault="003978B6" w:rsidP="00866844">
            <w:pPr>
              <w:tabs>
                <w:tab w:val="left" w:pos="10206"/>
              </w:tabs>
              <w:jc w:val="center"/>
              <w:rPr>
                <w:b/>
              </w:rPr>
            </w:pPr>
          </w:p>
        </w:tc>
        <w:tc>
          <w:tcPr>
            <w:tcW w:w="8079" w:type="dxa"/>
            <w:shd w:val="clear" w:color="auto" w:fill="auto"/>
          </w:tcPr>
          <w:p w:rsidR="003978B6" w:rsidRPr="002E5CFB" w:rsidRDefault="003978B6" w:rsidP="00866844">
            <w:pPr>
              <w:tabs>
                <w:tab w:val="left" w:pos="10206"/>
              </w:tabs>
              <w:ind w:firstLine="567"/>
              <w:jc w:val="both"/>
            </w:pPr>
            <w:r w:rsidRPr="002E5CFB">
              <w:t xml:space="preserve">Числовые промежутки. Расстояние между точками на </w:t>
            </w:r>
            <w:proofErr w:type="gramStart"/>
            <w:r w:rsidRPr="002E5CFB">
              <w:t>координатной</w:t>
            </w:r>
            <w:proofErr w:type="gramEnd"/>
            <w:r w:rsidRPr="002E5CFB">
              <w:t xml:space="preserve"> прямой. Множества точек на координатной плоскости. Графики зависимостей у = х, у = х</w:t>
            </w:r>
            <w:proofErr w:type="gramStart"/>
            <w:r w:rsidRPr="002E5CFB">
              <w:rPr>
                <w:vertAlign w:val="superscript"/>
              </w:rPr>
              <w:t>2</w:t>
            </w:r>
            <w:proofErr w:type="gramEnd"/>
            <w:r w:rsidRPr="002E5CFB">
              <w:t>, у = х</w:t>
            </w:r>
            <w:r w:rsidRPr="002E5CFB">
              <w:rPr>
                <w:vertAlign w:val="superscript"/>
              </w:rPr>
              <w:t>3</w:t>
            </w:r>
            <w:r w:rsidRPr="002E5CFB">
              <w:t xml:space="preserve">, у = </w:t>
            </w:r>
            <w:r w:rsidR="00E10734">
              <w:rPr>
                <w:noProof/>
                <w:position w:val="-14"/>
              </w:rPr>
              <w:drawing>
                <wp:inline distT="0" distB="0" distL="0" distR="0">
                  <wp:extent cx="200025" cy="285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00025" cy="285750"/>
                          </a:xfrm>
                          <a:prstGeom prst="rect">
                            <a:avLst/>
                          </a:prstGeom>
                          <a:noFill/>
                          <a:ln w="9525">
                            <a:noFill/>
                            <a:miter lim="800000"/>
                            <a:headEnd/>
                            <a:tailEnd/>
                          </a:ln>
                        </pic:spPr>
                      </pic:pic>
                    </a:graphicData>
                  </a:graphic>
                </wp:inline>
              </w:drawing>
            </w:r>
            <w:r w:rsidRPr="002E5CFB">
              <w:t>.  Графики реальных зависимостей.</w:t>
            </w:r>
          </w:p>
          <w:p w:rsidR="003978B6" w:rsidRPr="002E5CFB" w:rsidRDefault="003978B6" w:rsidP="00866844">
            <w:pPr>
              <w:tabs>
                <w:tab w:val="left" w:pos="10206"/>
              </w:tabs>
              <w:ind w:firstLine="567"/>
              <w:jc w:val="both"/>
            </w:pPr>
            <w:r w:rsidRPr="002E5CFB">
              <w:t xml:space="preserve">    Основная цель – развить умения, связанные с работой на координатной прямой и на координатной плоскости; познакомить с графиками зависимостей у = х, у </w:t>
            </w:r>
            <w:proofErr w:type="gramStart"/>
            <w:r w:rsidRPr="002E5CFB">
              <w:t>=-</w:t>
            </w:r>
            <w:proofErr w:type="gramEnd"/>
            <w:r w:rsidRPr="002E5CFB">
              <w:t>х, у= х</w:t>
            </w:r>
            <w:r w:rsidRPr="002E5CFB">
              <w:rPr>
                <w:vertAlign w:val="superscript"/>
              </w:rPr>
              <w:t>2</w:t>
            </w:r>
            <w:r w:rsidRPr="002E5CFB">
              <w:t>, у = х</w:t>
            </w:r>
            <w:r w:rsidRPr="002E5CFB">
              <w:rPr>
                <w:vertAlign w:val="superscript"/>
              </w:rPr>
              <w:t>3</w:t>
            </w:r>
            <w:r w:rsidRPr="002E5CFB">
              <w:t xml:space="preserve">, у = </w:t>
            </w:r>
            <w:r w:rsidR="00E10734">
              <w:rPr>
                <w:noProof/>
                <w:position w:val="-14"/>
              </w:rPr>
              <w:drawing>
                <wp:inline distT="0" distB="0" distL="0" distR="0">
                  <wp:extent cx="200025" cy="285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00025" cy="285750"/>
                          </a:xfrm>
                          <a:prstGeom prst="rect">
                            <a:avLst/>
                          </a:prstGeom>
                          <a:noFill/>
                          <a:ln w="9525">
                            <a:noFill/>
                            <a:miter lim="800000"/>
                            <a:headEnd/>
                            <a:tailEnd/>
                          </a:ln>
                        </pic:spPr>
                      </pic:pic>
                    </a:graphicData>
                  </a:graphic>
                </wp:inline>
              </w:drawing>
            </w:r>
            <w:r w:rsidRPr="002E5CFB">
              <w:t xml:space="preserve">; сформировать первоначальные навыки интерпретации графиков  реальных зависимостей.  </w:t>
            </w:r>
          </w:p>
          <w:p w:rsidR="003978B6" w:rsidRPr="002E5CFB" w:rsidRDefault="003978B6" w:rsidP="00866844">
            <w:pPr>
              <w:tabs>
                <w:tab w:val="left" w:pos="10206"/>
              </w:tabs>
              <w:ind w:firstLine="567"/>
              <w:jc w:val="both"/>
            </w:pPr>
            <w:r w:rsidRPr="002E5CFB">
              <w:t>При изучении курса математики в 5-6 классах учащиеся познакомились с идеей координат. В этой теме делается следующий шаг: рассматриваются различные множества точек на координатной прямой и на координатной плоскости, при этом формируется умение переходить от алгебраического описания множества точек к геометрическому изображению и наоборот. Рассматривается формула расстояния между точками координатной прямой.</w:t>
            </w:r>
          </w:p>
          <w:p w:rsidR="003978B6" w:rsidRPr="002E5CFB" w:rsidRDefault="003978B6" w:rsidP="00866844">
            <w:pPr>
              <w:tabs>
                <w:tab w:val="left" w:pos="10206"/>
              </w:tabs>
              <w:ind w:firstLine="567"/>
              <w:jc w:val="both"/>
            </w:pPr>
            <w:r w:rsidRPr="002E5CFB">
              <w:t xml:space="preserve"> При изучения темы учащиеся знакомятся с графиками таких зависимостей, как у = х, у = - х,  у = х</w:t>
            </w:r>
            <w:proofErr w:type="gramStart"/>
            <w:r w:rsidRPr="002E5CFB">
              <w:rPr>
                <w:vertAlign w:val="superscript"/>
              </w:rPr>
              <w:t>2</w:t>
            </w:r>
            <w:proofErr w:type="gramEnd"/>
            <w:r w:rsidRPr="002E5CFB">
              <w:t>, у = х</w:t>
            </w:r>
            <w:r w:rsidRPr="002E5CFB">
              <w:rPr>
                <w:vertAlign w:val="superscript"/>
              </w:rPr>
              <w:t>3</w:t>
            </w:r>
            <w:r w:rsidRPr="002E5CFB">
              <w:t xml:space="preserve">, у = </w:t>
            </w:r>
            <w:r w:rsidR="00E10734">
              <w:rPr>
                <w:noProof/>
                <w:position w:val="-14"/>
              </w:rPr>
              <w:drawing>
                <wp:inline distT="0" distB="0" distL="0" distR="0">
                  <wp:extent cx="200025" cy="2857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00025" cy="285750"/>
                          </a:xfrm>
                          <a:prstGeom prst="rect">
                            <a:avLst/>
                          </a:prstGeom>
                          <a:noFill/>
                          <a:ln w="9525">
                            <a:noFill/>
                            <a:miter lim="800000"/>
                            <a:headEnd/>
                            <a:tailEnd/>
                          </a:ln>
                        </pic:spPr>
                      </pic:pic>
                    </a:graphicData>
                  </a:graphic>
                </wp:inline>
              </w:drawing>
            </w:r>
            <w:r w:rsidRPr="002E5CFB">
              <w:t>. В результате учащиеся должны уметь  достаточно быстро строить каждый из перечисленных графиков, указывая его характерные точки. Сформированные умения могут стать основой для выполнения заданий на построения графиков кусочн</w:t>
            </w:r>
            <w:proofErr w:type="gramStart"/>
            <w:r w:rsidRPr="002E5CFB">
              <w:t>о-</w:t>
            </w:r>
            <w:proofErr w:type="gramEnd"/>
            <w:r w:rsidRPr="002E5CFB">
              <w:t xml:space="preserve"> заданных зависимостей. </w:t>
            </w:r>
          </w:p>
          <w:p w:rsidR="003978B6" w:rsidRPr="002E5CFB" w:rsidRDefault="003978B6" w:rsidP="00866844">
            <w:pPr>
              <w:tabs>
                <w:tab w:val="left" w:pos="10206"/>
              </w:tabs>
              <w:jc w:val="both"/>
              <w:rPr>
                <w:b/>
              </w:rPr>
            </w:pPr>
            <w:r w:rsidRPr="002E5CFB">
              <w:lastRenderedPageBreak/>
              <w:t xml:space="preserve">    Специальное внимание в данной теме уделяется работе с графиками реальных зависимостей – температуры, движения и пр., причем акцент должен быть сделан на считывание с графика нужной информации. Важно, чтобы учащиеся получили представление об использование графиков в самых различных областях человеческой деятельности.</w:t>
            </w:r>
          </w:p>
        </w:tc>
        <w:tc>
          <w:tcPr>
            <w:tcW w:w="709" w:type="dxa"/>
            <w:shd w:val="clear" w:color="auto" w:fill="auto"/>
          </w:tcPr>
          <w:p w:rsidR="003978B6" w:rsidRPr="002E5CFB" w:rsidRDefault="00567C3A" w:rsidP="00866844">
            <w:pPr>
              <w:tabs>
                <w:tab w:val="left" w:pos="10206"/>
              </w:tabs>
              <w:jc w:val="center"/>
              <w:rPr>
                <w:b/>
              </w:rPr>
            </w:pPr>
            <w:r>
              <w:rPr>
                <w:b/>
              </w:rPr>
              <w:lastRenderedPageBreak/>
              <w:t>3</w:t>
            </w:r>
          </w:p>
        </w:tc>
        <w:tc>
          <w:tcPr>
            <w:tcW w:w="675" w:type="dxa"/>
            <w:shd w:val="clear" w:color="auto" w:fill="auto"/>
          </w:tcPr>
          <w:p w:rsidR="003978B6" w:rsidRPr="002E5CFB" w:rsidRDefault="00567C3A" w:rsidP="00866844">
            <w:pPr>
              <w:tabs>
                <w:tab w:val="left" w:pos="10206"/>
              </w:tabs>
              <w:jc w:val="center"/>
              <w:rPr>
                <w:b/>
              </w:rPr>
            </w:pPr>
            <w:r>
              <w:rPr>
                <w:b/>
              </w:rPr>
              <w:t>7</w:t>
            </w:r>
          </w:p>
        </w:tc>
      </w:tr>
      <w:tr w:rsidR="003978B6" w:rsidRPr="002E5CFB" w:rsidTr="00866844">
        <w:tc>
          <w:tcPr>
            <w:tcW w:w="534" w:type="dxa"/>
            <w:shd w:val="clear" w:color="auto" w:fill="auto"/>
          </w:tcPr>
          <w:p w:rsidR="003978B6" w:rsidRPr="002E5CFB" w:rsidRDefault="003978B6" w:rsidP="00866844">
            <w:pPr>
              <w:tabs>
                <w:tab w:val="left" w:pos="10206"/>
              </w:tabs>
              <w:jc w:val="center"/>
              <w:rPr>
                <w:b/>
              </w:rPr>
            </w:pPr>
            <w:r w:rsidRPr="002E5CFB">
              <w:rPr>
                <w:b/>
              </w:rPr>
              <w:lastRenderedPageBreak/>
              <w:t>6.</w:t>
            </w:r>
          </w:p>
        </w:tc>
        <w:tc>
          <w:tcPr>
            <w:tcW w:w="8079" w:type="dxa"/>
            <w:shd w:val="clear" w:color="auto" w:fill="auto"/>
          </w:tcPr>
          <w:p w:rsidR="003978B6" w:rsidRPr="002E5CFB" w:rsidRDefault="003978B6" w:rsidP="002C635E">
            <w:pPr>
              <w:tabs>
                <w:tab w:val="left" w:pos="10206"/>
              </w:tabs>
              <w:rPr>
                <w:b/>
              </w:rPr>
            </w:pPr>
            <w:r w:rsidRPr="002E5CFB">
              <w:t xml:space="preserve">      </w:t>
            </w:r>
            <w:r w:rsidRPr="002E5CFB">
              <w:rPr>
                <w:b/>
              </w:rPr>
              <w:t>Свойства степени с натуральным показателем (</w:t>
            </w:r>
            <w:r w:rsidR="002C635E">
              <w:rPr>
                <w:b/>
              </w:rPr>
              <w:t>10</w:t>
            </w:r>
            <w:r w:rsidRPr="002E5CFB">
              <w:rPr>
                <w:b/>
              </w:rPr>
              <w:t xml:space="preserve"> ч)</w:t>
            </w:r>
          </w:p>
        </w:tc>
        <w:tc>
          <w:tcPr>
            <w:tcW w:w="709" w:type="dxa"/>
            <w:shd w:val="clear" w:color="auto" w:fill="auto"/>
          </w:tcPr>
          <w:p w:rsidR="003978B6" w:rsidRPr="002E5CFB" w:rsidRDefault="003978B6" w:rsidP="00866844">
            <w:pPr>
              <w:tabs>
                <w:tab w:val="left" w:pos="10206"/>
              </w:tabs>
              <w:jc w:val="center"/>
              <w:rPr>
                <w:b/>
              </w:rPr>
            </w:pPr>
          </w:p>
        </w:tc>
        <w:tc>
          <w:tcPr>
            <w:tcW w:w="675" w:type="dxa"/>
            <w:shd w:val="clear" w:color="auto" w:fill="auto"/>
          </w:tcPr>
          <w:p w:rsidR="003978B6" w:rsidRPr="002E5CFB" w:rsidRDefault="003978B6" w:rsidP="00866844">
            <w:pPr>
              <w:tabs>
                <w:tab w:val="left" w:pos="10206"/>
              </w:tabs>
              <w:jc w:val="center"/>
              <w:rPr>
                <w:b/>
              </w:rPr>
            </w:pPr>
          </w:p>
        </w:tc>
      </w:tr>
      <w:tr w:rsidR="003978B6" w:rsidRPr="002E5CFB" w:rsidTr="00866844">
        <w:tc>
          <w:tcPr>
            <w:tcW w:w="534" w:type="dxa"/>
            <w:shd w:val="clear" w:color="auto" w:fill="auto"/>
          </w:tcPr>
          <w:p w:rsidR="003978B6" w:rsidRPr="002E5CFB" w:rsidRDefault="003978B6" w:rsidP="00866844">
            <w:pPr>
              <w:tabs>
                <w:tab w:val="left" w:pos="10206"/>
              </w:tabs>
              <w:jc w:val="center"/>
              <w:rPr>
                <w:b/>
              </w:rPr>
            </w:pPr>
          </w:p>
        </w:tc>
        <w:tc>
          <w:tcPr>
            <w:tcW w:w="8079" w:type="dxa"/>
            <w:shd w:val="clear" w:color="auto" w:fill="auto"/>
          </w:tcPr>
          <w:p w:rsidR="003978B6" w:rsidRPr="002E5CFB" w:rsidRDefault="003978B6" w:rsidP="00866844">
            <w:pPr>
              <w:tabs>
                <w:tab w:val="left" w:pos="10206"/>
              </w:tabs>
              <w:ind w:firstLine="567"/>
              <w:jc w:val="both"/>
            </w:pPr>
            <w:r w:rsidRPr="002E5CFB">
              <w:t xml:space="preserve">Произведение и частное степеней с натуральными показателями. Степень степени, произведения и дроби. Решение комбинаторных задач, формула перестановок. </w:t>
            </w:r>
          </w:p>
          <w:p w:rsidR="003978B6" w:rsidRPr="002E5CFB" w:rsidRDefault="003978B6" w:rsidP="00866844">
            <w:pPr>
              <w:tabs>
                <w:tab w:val="left" w:pos="10206"/>
              </w:tabs>
              <w:ind w:firstLine="567"/>
              <w:jc w:val="both"/>
            </w:pPr>
            <w:r w:rsidRPr="002E5CFB">
              <w:t>Основная цель – выработать умение выполнять действия над степенями с натуральными показателями; научить применять правило умножения при решении комбинаторных задач.</w:t>
            </w:r>
          </w:p>
          <w:p w:rsidR="003978B6" w:rsidRPr="002E5CFB" w:rsidRDefault="003978B6" w:rsidP="00866844">
            <w:pPr>
              <w:tabs>
                <w:tab w:val="left" w:pos="10206"/>
              </w:tabs>
              <w:ind w:firstLine="567"/>
              <w:jc w:val="both"/>
            </w:pPr>
            <w:r w:rsidRPr="002E5CFB">
              <w:t>Учащимся уже знакомо определение степени с натуральным показателем,  и у них есть некоторый опыт преобразований выражений, содержащих степени, на основе определения. Основное содержание данной темы состоит в  рассмотрении свой</w:t>
            </w:r>
            <w:proofErr w:type="gramStart"/>
            <w:r w:rsidRPr="002E5CFB">
              <w:t>ств ст</w:t>
            </w:r>
            <w:proofErr w:type="gramEnd"/>
            <w:r w:rsidRPr="002E5CFB">
              <w:t>епени и выполнении действий со степенями. Сформированные умения могут найти применение при  выполнении заданий на сокращение дробей, числители и знаменатели которых – произведения, содержащие степени.</w:t>
            </w:r>
          </w:p>
          <w:p w:rsidR="003978B6" w:rsidRPr="002E5CFB" w:rsidRDefault="003978B6" w:rsidP="00866844">
            <w:pPr>
              <w:tabs>
                <w:tab w:val="left" w:pos="10206"/>
              </w:tabs>
              <w:jc w:val="both"/>
              <w:rPr>
                <w:b/>
              </w:rPr>
            </w:pPr>
            <w:r w:rsidRPr="002E5CFB">
              <w:t>В этой же теме продолжается обучение решению комбинаторных задач, в частности задач, решаемых на основе комбинаторного правила умножения. Дается специальное название одному из видов комбинаций – перестановки и рассматривается формула для вычисления числа перестановок. Это первая комбинаторная формула, сообщаемая учащимся.</w:t>
            </w:r>
          </w:p>
        </w:tc>
        <w:tc>
          <w:tcPr>
            <w:tcW w:w="709" w:type="dxa"/>
            <w:shd w:val="clear" w:color="auto" w:fill="auto"/>
          </w:tcPr>
          <w:p w:rsidR="003978B6" w:rsidRPr="002E5CFB" w:rsidRDefault="00567C3A" w:rsidP="00866844">
            <w:pPr>
              <w:tabs>
                <w:tab w:val="left" w:pos="10206"/>
              </w:tabs>
              <w:jc w:val="center"/>
              <w:rPr>
                <w:b/>
              </w:rPr>
            </w:pPr>
            <w:r>
              <w:rPr>
                <w:b/>
              </w:rPr>
              <w:t>3</w:t>
            </w:r>
          </w:p>
        </w:tc>
        <w:tc>
          <w:tcPr>
            <w:tcW w:w="675" w:type="dxa"/>
            <w:shd w:val="clear" w:color="auto" w:fill="auto"/>
          </w:tcPr>
          <w:p w:rsidR="003978B6" w:rsidRPr="002E5CFB" w:rsidRDefault="00567C3A" w:rsidP="00866844">
            <w:pPr>
              <w:tabs>
                <w:tab w:val="left" w:pos="10206"/>
              </w:tabs>
              <w:jc w:val="center"/>
              <w:rPr>
                <w:b/>
              </w:rPr>
            </w:pPr>
            <w:r>
              <w:rPr>
                <w:b/>
              </w:rPr>
              <w:t>7</w:t>
            </w:r>
          </w:p>
        </w:tc>
      </w:tr>
      <w:tr w:rsidR="003978B6" w:rsidRPr="002E5CFB" w:rsidTr="00866844">
        <w:tc>
          <w:tcPr>
            <w:tcW w:w="534" w:type="dxa"/>
            <w:shd w:val="clear" w:color="auto" w:fill="auto"/>
          </w:tcPr>
          <w:p w:rsidR="003978B6" w:rsidRPr="002E5CFB" w:rsidRDefault="003978B6" w:rsidP="00866844">
            <w:pPr>
              <w:tabs>
                <w:tab w:val="left" w:pos="10206"/>
              </w:tabs>
              <w:jc w:val="center"/>
              <w:rPr>
                <w:b/>
              </w:rPr>
            </w:pPr>
            <w:r w:rsidRPr="002E5CFB">
              <w:rPr>
                <w:b/>
              </w:rPr>
              <w:t>7.</w:t>
            </w:r>
          </w:p>
        </w:tc>
        <w:tc>
          <w:tcPr>
            <w:tcW w:w="8079" w:type="dxa"/>
            <w:shd w:val="clear" w:color="auto" w:fill="auto"/>
          </w:tcPr>
          <w:p w:rsidR="003978B6" w:rsidRPr="002E5CFB" w:rsidRDefault="003978B6" w:rsidP="00866844">
            <w:pPr>
              <w:tabs>
                <w:tab w:val="left" w:pos="10206"/>
              </w:tabs>
              <w:jc w:val="both"/>
              <w:rPr>
                <w:b/>
              </w:rPr>
            </w:pPr>
            <w:r w:rsidRPr="002E5CFB">
              <w:rPr>
                <w:b/>
              </w:rPr>
              <w:t>Многочлены (17 ч)</w:t>
            </w:r>
          </w:p>
        </w:tc>
        <w:tc>
          <w:tcPr>
            <w:tcW w:w="709" w:type="dxa"/>
            <w:shd w:val="clear" w:color="auto" w:fill="auto"/>
          </w:tcPr>
          <w:p w:rsidR="003978B6" w:rsidRPr="002E5CFB" w:rsidRDefault="003978B6" w:rsidP="00866844">
            <w:pPr>
              <w:tabs>
                <w:tab w:val="left" w:pos="10206"/>
              </w:tabs>
              <w:jc w:val="center"/>
              <w:rPr>
                <w:b/>
              </w:rPr>
            </w:pPr>
          </w:p>
        </w:tc>
        <w:tc>
          <w:tcPr>
            <w:tcW w:w="675" w:type="dxa"/>
            <w:shd w:val="clear" w:color="auto" w:fill="auto"/>
          </w:tcPr>
          <w:p w:rsidR="003978B6" w:rsidRPr="002E5CFB" w:rsidRDefault="003978B6" w:rsidP="00866844">
            <w:pPr>
              <w:tabs>
                <w:tab w:val="left" w:pos="10206"/>
              </w:tabs>
              <w:jc w:val="center"/>
              <w:rPr>
                <w:b/>
              </w:rPr>
            </w:pPr>
          </w:p>
        </w:tc>
      </w:tr>
      <w:tr w:rsidR="003978B6" w:rsidRPr="002E5CFB" w:rsidTr="00866844">
        <w:tc>
          <w:tcPr>
            <w:tcW w:w="534" w:type="dxa"/>
            <w:shd w:val="clear" w:color="auto" w:fill="auto"/>
          </w:tcPr>
          <w:p w:rsidR="003978B6" w:rsidRPr="002E5CFB" w:rsidRDefault="003978B6" w:rsidP="00866844">
            <w:pPr>
              <w:tabs>
                <w:tab w:val="left" w:pos="10206"/>
              </w:tabs>
              <w:jc w:val="center"/>
              <w:rPr>
                <w:b/>
              </w:rPr>
            </w:pPr>
          </w:p>
        </w:tc>
        <w:tc>
          <w:tcPr>
            <w:tcW w:w="8079" w:type="dxa"/>
            <w:shd w:val="clear" w:color="auto" w:fill="auto"/>
          </w:tcPr>
          <w:p w:rsidR="003978B6" w:rsidRPr="002E5CFB" w:rsidRDefault="003978B6" w:rsidP="00866844">
            <w:pPr>
              <w:tabs>
                <w:tab w:val="left" w:pos="10206"/>
              </w:tabs>
              <w:ind w:firstLine="567"/>
              <w:jc w:val="both"/>
            </w:pPr>
            <w:r w:rsidRPr="002E5CFB">
              <w:t>Одночлены и многочлены. Сложение, вычитание и умножение многочленов. Формулы сокращенного умножения: квадрат суммы и квадрат разности, куб суммы и куб разности.</w:t>
            </w:r>
          </w:p>
          <w:p w:rsidR="003978B6" w:rsidRPr="002E5CFB" w:rsidRDefault="003978B6" w:rsidP="00866844">
            <w:pPr>
              <w:tabs>
                <w:tab w:val="left" w:pos="10206"/>
              </w:tabs>
              <w:jc w:val="both"/>
            </w:pPr>
            <w:r w:rsidRPr="002E5CFB">
              <w:t xml:space="preserve">       Основная цель – выработать умения выполнять действия с многочленами, применять формулы  квадрата суммы и квадрата разности, куба суммы и куба разности для преобразования квадрата и куба двучлена в многочлен. </w:t>
            </w:r>
          </w:p>
          <w:p w:rsidR="003978B6" w:rsidRPr="002E5CFB" w:rsidRDefault="003978B6" w:rsidP="00866844">
            <w:pPr>
              <w:tabs>
                <w:tab w:val="left" w:pos="10206"/>
              </w:tabs>
              <w:ind w:firstLine="567"/>
              <w:jc w:val="both"/>
            </w:pPr>
            <w:r w:rsidRPr="002E5CFB">
              <w:t xml:space="preserve">Изучение данной темы опирается на знания, полученные </w:t>
            </w:r>
            <w:proofErr w:type="gramStart"/>
            <w:r w:rsidRPr="002E5CFB">
              <w:t>при</w:t>
            </w:r>
            <w:proofErr w:type="gramEnd"/>
            <w:r w:rsidRPr="002E5CFB">
              <w:t xml:space="preserve"> изучения темы «Введение в алгебру». Используются свойства алгебраических сумм и произведений, правила раскрытия скобок   и приведения подобных слагаемых. Терминами «одночлен» и «многочлен» называются такие алгебраические выражения, с которыми учащиеся, по сути, уже имели дело.</w:t>
            </w:r>
          </w:p>
          <w:p w:rsidR="003978B6" w:rsidRPr="002E5CFB" w:rsidRDefault="003978B6" w:rsidP="00866844">
            <w:pPr>
              <w:tabs>
                <w:tab w:val="left" w:pos="10206"/>
              </w:tabs>
              <w:jc w:val="both"/>
              <w:rPr>
                <w:b/>
              </w:rPr>
            </w:pPr>
            <w:r w:rsidRPr="002E5CFB">
              <w:t xml:space="preserve">       Основное внимание в данной теме уделяется рассмотрению алгоритмов выполнения действий над многочленами – сложения, вычитания, умножения, при этом подчеркивается следующий теоретический факт: сумму, разность и произведение многочленов всегда можно представить в виде многочлена. В ходе практической деятельности учащиеся должны выполнять задания комплексного характера, предусматривающие выполнение нескольких действий. Однако следует иметь в виду, что на этом этапе основным результатом является овладение собственно алгоритмами действий над многочленами, а преобразованием целых выражений будет уделено внимание еще в 8 классе. Овладение действиями с многочленами сопровождается развитием умений решать  линейные уравнения и применять алгебраический метод решения текстовых задач</w:t>
            </w:r>
          </w:p>
        </w:tc>
        <w:tc>
          <w:tcPr>
            <w:tcW w:w="709" w:type="dxa"/>
            <w:shd w:val="clear" w:color="auto" w:fill="auto"/>
          </w:tcPr>
          <w:p w:rsidR="003978B6" w:rsidRPr="002E5CFB" w:rsidRDefault="00567C3A" w:rsidP="00866844">
            <w:pPr>
              <w:tabs>
                <w:tab w:val="left" w:pos="10206"/>
              </w:tabs>
              <w:jc w:val="center"/>
              <w:rPr>
                <w:b/>
              </w:rPr>
            </w:pPr>
            <w:r>
              <w:rPr>
                <w:b/>
              </w:rPr>
              <w:t>5</w:t>
            </w:r>
          </w:p>
        </w:tc>
        <w:tc>
          <w:tcPr>
            <w:tcW w:w="675" w:type="dxa"/>
            <w:shd w:val="clear" w:color="auto" w:fill="auto"/>
          </w:tcPr>
          <w:p w:rsidR="003978B6" w:rsidRPr="002E5CFB" w:rsidRDefault="00567C3A" w:rsidP="00567C3A">
            <w:pPr>
              <w:tabs>
                <w:tab w:val="left" w:pos="10206"/>
              </w:tabs>
              <w:jc w:val="center"/>
              <w:rPr>
                <w:b/>
              </w:rPr>
            </w:pPr>
            <w:r>
              <w:rPr>
                <w:b/>
              </w:rPr>
              <w:t>12</w:t>
            </w:r>
          </w:p>
        </w:tc>
      </w:tr>
      <w:tr w:rsidR="003978B6" w:rsidRPr="002E5CFB" w:rsidTr="00866844">
        <w:tc>
          <w:tcPr>
            <w:tcW w:w="534" w:type="dxa"/>
            <w:shd w:val="clear" w:color="auto" w:fill="auto"/>
          </w:tcPr>
          <w:p w:rsidR="003978B6" w:rsidRPr="002E5CFB" w:rsidRDefault="003978B6" w:rsidP="00866844">
            <w:pPr>
              <w:tabs>
                <w:tab w:val="left" w:pos="10206"/>
              </w:tabs>
              <w:jc w:val="center"/>
              <w:rPr>
                <w:b/>
              </w:rPr>
            </w:pPr>
            <w:r w:rsidRPr="002E5CFB">
              <w:rPr>
                <w:b/>
              </w:rPr>
              <w:t>8.</w:t>
            </w:r>
          </w:p>
        </w:tc>
        <w:tc>
          <w:tcPr>
            <w:tcW w:w="8079" w:type="dxa"/>
            <w:shd w:val="clear" w:color="auto" w:fill="auto"/>
          </w:tcPr>
          <w:p w:rsidR="003978B6" w:rsidRPr="002E5CFB" w:rsidRDefault="003978B6" w:rsidP="002C635E">
            <w:pPr>
              <w:tabs>
                <w:tab w:val="left" w:pos="10206"/>
              </w:tabs>
              <w:jc w:val="both"/>
              <w:rPr>
                <w:b/>
              </w:rPr>
            </w:pPr>
            <w:r w:rsidRPr="002E5CFB">
              <w:rPr>
                <w:b/>
              </w:rPr>
              <w:t>Разложение многочленов на множители (1</w:t>
            </w:r>
            <w:r w:rsidR="002C635E">
              <w:rPr>
                <w:b/>
              </w:rPr>
              <w:t>7</w:t>
            </w:r>
            <w:r w:rsidRPr="002E5CFB">
              <w:rPr>
                <w:b/>
              </w:rPr>
              <w:t>ч)</w:t>
            </w:r>
          </w:p>
        </w:tc>
        <w:tc>
          <w:tcPr>
            <w:tcW w:w="709" w:type="dxa"/>
            <w:shd w:val="clear" w:color="auto" w:fill="auto"/>
          </w:tcPr>
          <w:p w:rsidR="003978B6" w:rsidRPr="002E5CFB" w:rsidRDefault="003978B6" w:rsidP="00866844">
            <w:pPr>
              <w:tabs>
                <w:tab w:val="left" w:pos="10206"/>
              </w:tabs>
              <w:jc w:val="center"/>
              <w:rPr>
                <w:b/>
              </w:rPr>
            </w:pPr>
          </w:p>
        </w:tc>
        <w:tc>
          <w:tcPr>
            <w:tcW w:w="675" w:type="dxa"/>
            <w:shd w:val="clear" w:color="auto" w:fill="auto"/>
          </w:tcPr>
          <w:p w:rsidR="003978B6" w:rsidRPr="002E5CFB" w:rsidRDefault="003978B6" w:rsidP="00866844">
            <w:pPr>
              <w:tabs>
                <w:tab w:val="left" w:pos="10206"/>
              </w:tabs>
              <w:jc w:val="center"/>
              <w:rPr>
                <w:b/>
              </w:rPr>
            </w:pPr>
          </w:p>
        </w:tc>
      </w:tr>
      <w:tr w:rsidR="003978B6" w:rsidRPr="002E5CFB" w:rsidTr="00866844">
        <w:tc>
          <w:tcPr>
            <w:tcW w:w="534" w:type="dxa"/>
            <w:shd w:val="clear" w:color="auto" w:fill="auto"/>
          </w:tcPr>
          <w:p w:rsidR="003978B6" w:rsidRPr="002E5CFB" w:rsidRDefault="003978B6" w:rsidP="00866844">
            <w:pPr>
              <w:tabs>
                <w:tab w:val="left" w:pos="10206"/>
              </w:tabs>
              <w:jc w:val="center"/>
              <w:rPr>
                <w:b/>
              </w:rPr>
            </w:pPr>
          </w:p>
        </w:tc>
        <w:tc>
          <w:tcPr>
            <w:tcW w:w="8079" w:type="dxa"/>
            <w:shd w:val="clear" w:color="auto" w:fill="auto"/>
          </w:tcPr>
          <w:p w:rsidR="003978B6" w:rsidRPr="002E5CFB" w:rsidRDefault="003978B6" w:rsidP="00866844">
            <w:pPr>
              <w:tabs>
                <w:tab w:val="left" w:pos="10206"/>
              </w:tabs>
              <w:ind w:firstLine="567"/>
              <w:jc w:val="both"/>
            </w:pPr>
            <w:r w:rsidRPr="002E5CFB">
              <w:t>Вынесение общего множителя за скобки. Способ группировки. Формула разности квадратов, формула суммы кубов и разности кубов. Решение уравнений с помощью разложения на множители.</w:t>
            </w:r>
          </w:p>
          <w:p w:rsidR="003978B6" w:rsidRPr="002E5CFB" w:rsidRDefault="003978B6" w:rsidP="00866844">
            <w:pPr>
              <w:tabs>
                <w:tab w:val="left" w:pos="10206"/>
              </w:tabs>
              <w:ind w:firstLine="567"/>
              <w:jc w:val="both"/>
            </w:pPr>
            <w:r w:rsidRPr="002E5CFB">
              <w:lastRenderedPageBreak/>
              <w:t xml:space="preserve">       Основная цель – Выработать умение выполнять разложение на множители с помощью вынесения общего множителя за скобки и способом группировки, а также с применением формул сокращенного умножения.</w:t>
            </w:r>
          </w:p>
          <w:p w:rsidR="003978B6" w:rsidRPr="002E5CFB" w:rsidRDefault="003978B6" w:rsidP="00866844">
            <w:pPr>
              <w:tabs>
                <w:tab w:val="left" w:pos="10206"/>
              </w:tabs>
              <w:ind w:firstLine="567"/>
              <w:jc w:val="both"/>
            </w:pPr>
            <w:r w:rsidRPr="002E5CFB">
              <w:t xml:space="preserve">      Вопрос о разложении многочлена на множители дается в виде отдельной темы, в которую отнесено также знакомство с формулами разности квадратов, разности и суммы кубов. Рассматриваются некоторые специальные приемы преобразования многочленов, после которых становится возможным применение способа группировки: разбиение какого-то члена многочлена на два слагаемых и более, а также прием «прибавить» - «вычесть».  </w:t>
            </w:r>
          </w:p>
          <w:p w:rsidR="003978B6" w:rsidRPr="002E5CFB" w:rsidRDefault="003978B6" w:rsidP="00866844">
            <w:pPr>
              <w:tabs>
                <w:tab w:val="left" w:pos="10206"/>
              </w:tabs>
              <w:jc w:val="both"/>
              <w:rPr>
                <w:b/>
              </w:rPr>
            </w:pPr>
            <w:r w:rsidRPr="002E5CFB">
              <w:t xml:space="preserve">        Важно, чтобы формируемый аппарат нашел применение. Поэтому в ходе изучения темы целесообразно продолжить формирование умений сокращать дроби и рассмотреть приемы решения уравнений на основе равенства произведения нулю.</w:t>
            </w:r>
          </w:p>
        </w:tc>
        <w:tc>
          <w:tcPr>
            <w:tcW w:w="709" w:type="dxa"/>
            <w:shd w:val="clear" w:color="auto" w:fill="auto"/>
          </w:tcPr>
          <w:p w:rsidR="003978B6" w:rsidRPr="002E5CFB" w:rsidRDefault="00567C3A" w:rsidP="00866844">
            <w:pPr>
              <w:tabs>
                <w:tab w:val="left" w:pos="10206"/>
              </w:tabs>
              <w:jc w:val="center"/>
              <w:rPr>
                <w:b/>
              </w:rPr>
            </w:pPr>
            <w:r>
              <w:rPr>
                <w:b/>
              </w:rPr>
              <w:lastRenderedPageBreak/>
              <w:t>5</w:t>
            </w:r>
          </w:p>
        </w:tc>
        <w:tc>
          <w:tcPr>
            <w:tcW w:w="675" w:type="dxa"/>
            <w:shd w:val="clear" w:color="auto" w:fill="auto"/>
          </w:tcPr>
          <w:p w:rsidR="003978B6" w:rsidRPr="002E5CFB" w:rsidRDefault="00567C3A" w:rsidP="00866844">
            <w:pPr>
              <w:tabs>
                <w:tab w:val="left" w:pos="10206"/>
              </w:tabs>
              <w:jc w:val="center"/>
              <w:rPr>
                <w:b/>
              </w:rPr>
            </w:pPr>
            <w:r>
              <w:rPr>
                <w:b/>
              </w:rPr>
              <w:t>12</w:t>
            </w:r>
          </w:p>
        </w:tc>
      </w:tr>
      <w:tr w:rsidR="003978B6" w:rsidRPr="002E5CFB" w:rsidTr="00866844">
        <w:tc>
          <w:tcPr>
            <w:tcW w:w="534" w:type="dxa"/>
            <w:shd w:val="clear" w:color="auto" w:fill="auto"/>
          </w:tcPr>
          <w:p w:rsidR="003978B6" w:rsidRPr="002E5CFB" w:rsidRDefault="003978B6" w:rsidP="00866844">
            <w:pPr>
              <w:tabs>
                <w:tab w:val="left" w:pos="10206"/>
              </w:tabs>
              <w:jc w:val="center"/>
              <w:rPr>
                <w:b/>
              </w:rPr>
            </w:pPr>
            <w:r w:rsidRPr="002E5CFB">
              <w:rPr>
                <w:b/>
              </w:rPr>
              <w:lastRenderedPageBreak/>
              <w:t>9.</w:t>
            </w:r>
          </w:p>
        </w:tc>
        <w:tc>
          <w:tcPr>
            <w:tcW w:w="8079" w:type="dxa"/>
            <w:shd w:val="clear" w:color="auto" w:fill="auto"/>
          </w:tcPr>
          <w:p w:rsidR="003978B6" w:rsidRPr="002E5CFB" w:rsidRDefault="003978B6" w:rsidP="002C635E">
            <w:pPr>
              <w:tabs>
                <w:tab w:val="left" w:pos="10206"/>
              </w:tabs>
              <w:jc w:val="both"/>
              <w:rPr>
                <w:b/>
              </w:rPr>
            </w:pPr>
            <w:r w:rsidRPr="002E5CFB">
              <w:rPr>
                <w:b/>
              </w:rPr>
              <w:t>Частота и вероятность (</w:t>
            </w:r>
            <w:r w:rsidR="002C635E">
              <w:rPr>
                <w:b/>
              </w:rPr>
              <w:t>6</w:t>
            </w:r>
            <w:r w:rsidRPr="002E5CFB">
              <w:rPr>
                <w:b/>
              </w:rPr>
              <w:t xml:space="preserve"> ч)</w:t>
            </w:r>
          </w:p>
        </w:tc>
        <w:tc>
          <w:tcPr>
            <w:tcW w:w="709" w:type="dxa"/>
            <w:shd w:val="clear" w:color="auto" w:fill="auto"/>
          </w:tcPr>
          <w:p w:rsidR="003978B6" w:rsidRPr="002E5CFB" w:rsidRDefault="003978B6" w:rsidP="00866844">
            <w:pPr>
              <w:tabs>
                <w:tab w:val="left" w:pos="10206"/>
              </w:tabs>
              <w:jc w:val="center"/>
              <w:rPr>
                <w:b/>
              </w:rPr>
            </w:pPr>
          </w:p>
        </w:tc>
        <w:tc>
          <w:tcPr>
            <w:tcW w:w="675" w:type="dxa"/>
            <w:shd w:val="clear" w:color="auto" w:fill="auto"/>
          </w:tcPr>
          <w:p w:rsidR="003978B6" w:rsidRPr="002E5CFB" w:rsidRDefault="003978B6" w:rsidP="00866844">
            <w:pPr>
              <w:tabs>
                <w:tab w:val="left" w:pos="10206"/>
              </w:tabs>
              <w:jc w:val="center"/>
              <w:rPr>
                <w:b/>
              </w:rPr>
            </w:pPr>
          </w:p>
        </w:tc>
      </w:tr>
      <w:tr w:rsidR="003978B6" w:rsidRPr="002E5CFB" w:rsidTr="00866844">
        <w:tc>
          <w:tcPr>
            <w:tcW w:w="534" w:type="dxa"/>
            <w:shd w:val="clear" w:color="auto" w:fill="auto"/>
          </w:tcPr>
          <w:p w:rsidR="003978B6" w:rsidRPr="002E5CFB" w:rsidRDefault="003978B6" w:rsidP="00866844">
            <w:pPr>
              <w:tabs>
                <w:tab w:val="left" w:pos="10206"/>
              </w:tabs>
              <w:jc w:val="center"/>
              <w:rPr>
                <w:b/>
              </w:rPr>
            </w:pPr>
          </w:p>
        </w:tc>
        <w:tc>
          <w:tcPr>
            <w:tcW w:w="8079" w:type="dxa"/>
            <w:shd w:val="clear" w:color="auto" w:fill="auto"/>
          </w:tcPr>
          <w:p w:rsidR="003978B6" w:rsidRPr="002E5CFB" w:rsidRDefault="003978B6" w:rsidP="00866844">
            <w:pPr>
              <w:tabs>
                <w:tab w:val="left" w:pos="10206"/>
              </w:tabs>
              <w:ind w:firstLine="567"/>
              <w:jc w:val="both"/>
            </w:pPr>
            <w:r w:rsidRPr="002E5CFB">
              <w:t>Частота случайного события. Оценка вероятности случайного события по его частоте. Сложение вероятностей.</w:t>
            </w:r>
          </w:p>
          <w:p w:rsidR="003978B6" w:rsidRPr="002E5CFB" w:rsidRDefault="003978B6" w:rsidP="00866844">
            <w:pPr>
              <w:tabs>
                <w:tab w:val="left" w:pos="10206"/>
              </w:tabs>
              <w:ind w:firstLine="567"/>
              <w:jc w:val="both"/>
            </w:pPr>
            <w:r w:rsidRPr="002E5CFB">
              <w:t xml:space="preserve">        Основная цель – показать возможность оценивания вероятности случайного события по его частоте.</w:t>
            </w:r>
          </w:p>
          <w:p w:rsidR="003978B6" w:rsidRPr="002E5CFB" w:rsidRDefault="003978B6" w:rsidP="00866844">
            <w:pPr>
              <w:tabs>
                <w:tab w:val="left" w:pos="10206"/>
              </w:tabs>
              <w:jc w:val="center"/>
              <w:rPr>
                <w:b/>
              </w:rPr>
            </w:pPr>
            <w:r w:rsidRPr="002E5CFB">
              <w:t xml:space="preserve">       Особенностью предлагаемой методики является статистический подход к понятию вероятности: вероятность случайного события оценивается по его частоте при проведении достаточно большой серии экспериментов. Такой подход требует реального проведения опытов в ходе учебного процесса. Так как для стабилизации частоты необходимо большое число экспериментов, то рекомендуется такая форма урока, как работа в малых группах. Процесс стабилизации частоты полезно иллюстрировать с помощью графика.</w:t>
            </w:r>
          </w:p>
        </w:tc>
        <w:tc>
          <w:tcPr>
            <w:tcW w:w="709" w:type="dxa"/>
            <w:shd w:val="clear" w:color="auto" w:fill="auto"/>
          </w:tcPr>
          <w:p w:rsidR="003978B6" w:rsidRPr="002E5CFB" w:rsidRDefault="00567C3A" w:rsidP="00866844">
            <w:pPr>
              <w:tabs>
                <w:tab w:val="left" w:pos="10206"/>
              </w:tabs>
              <w:jc w:val="center"/>
              <w:rPr>
                <w:b/>
              </w:rPr>
            </w:pPr>
            <w:r>
              <w:rPr>
                <w:b/>
              </w:rPr>
              <w:t>2</w:t>
            </w:r>
          </w:p>
        </w:tc>
        <w:tc>
          <w:tcPr>
            <w:tcW w:w="675" w:type="dxa"/>
            <w:shd w:val="clear" w:color="auto" w:fill="auto"/>
          </w:tcPr>
          <w:p w:rsidR="003978B6" w:rsidRPr="002E5CFB" w:rsidRDefault="00567C3A" w:rsidP="00866844">
            <w:pPr>
              <w:tabs>
                <w:tab w:val="left" w:pos="10206"/>
              </w:tabs>
              <w:jc w:val="center"/>
              <w:rPr>
                <w:b/>
              </w:rPr>
            </w:pPr>
            <w:r>
              <w:rPr>
                <w:b/>
              </w:rPr>
              <w:t>4</w:t>
            </w:r>
          </w:p>
        </w:tc>
      </w:tr>
      <w:tr w:rsidR="003978B6" w:rsidRPr="002E5CFB" w:rsidTr="00866844">
        <w:tc>
          <w:tcPr>
            <w:tcW w:w="534" w:type="dxa"/>
            <w:shd w:val="clear" w:color="auto" w:fill="auto"/>
          </w:tcPr>
          <w:p w:rsidR="003978B6" w:rsidRPr="002E5CFB" w:rsidRDefault="003978B6" w:rsidP="00866844">
            <w:pPr>
              <w:tabs>
                <w:tab w:val="left" w:pos="10206"/>
              </w:tabs>
              <w:jc w:val="center"/>
              <w:rPr>
                <w:b/>
              </w:rPr>
            </w:pPr>
            <w:r w:rsidRPr="002E5CFB">
              <w:rPr>
                <w:b/>
              </w:rPr>
              <w:t>10.</w:t>
            </w:r>
          </w:p>
        </w:tc>
        <w:tc>
          <w:tcPr>
            <w:tcW w:w="8079" w:type="dxa"/>
            <w:shd w:val="clear" w:color="auto" w:fill="auto"/>
          </w:tcPr>
          <w:p w:rsidR="003978B6" w:rsidRPr="002E5CFB" w:rsidRDefault="003978B6" w:rsidP="002C635E">
            <w:pPr>
              <w:tabs>
                <w:tab w:val="left" w:pos="10206"/>
              </w:tabs>
              <w:jc w:val="both"/>
              <w:rPr>
                <w:b/>
              </w:rPr>
            </w:pPr>
            <w:r w:rsidRPr="002E5CFB">
              <w:rPr>
                <w:b/>
              </w:rPr>
              <w:t xml:space="preserve">Повторение </w:t>
            </w:r>
            <w:r w:rsidRPr="002C635E">
              <w:rPr>
                <w:b/>
              </w:rPr>
              <w:t>(</w:t>
            </w:r>
            <w:r w:rsidR="002C635E" w:rsidRPr="002C635E">
              <w:rPr>
                <w:b/>
              </w:rPr>
              <w:t>7</w:t>
            </w:r>
            <w:r w:rsidRPr="002C635E">
              <w:rPr>
                <w:b/>
              </w:rPr>
              <w:t>ч)</w:t>
            </w:r>
          </w:p>
        </w:tc>
        <w:tc>
          <w:tcPr>
            <w:tcW w:w="709" w:type="dxa"/>
            <w:shd w:val="clear" w:color="auto" w:fill="auto"/>
          </w:tcPr>
          <w:p w:rsidR="003978B6" w:rsidRPr="002E5CFB" w:rsidRDefault="003978B6" w:rsidP="00866844">
            <w:pPr>
              <w:tabs>
                <w:tab w:val="left" w:pos="10206"/>
              </w:tabs>
              <w:jc w:val="center"/>
              <w:rPr>
                <w:b/>
              </w:rPr>
            </w:pPr>
          </w:p>
        </w:tc>
        <w:tc>
          <w:tcPr>
            <w:tcW w:w="675" w:type="dxa"/>
            <w:shd w:val="clear" w:color="auto" w:fill="auto"/>
          </w:tcPr>
          <w:p w:rsidR="003978B6" w:rsidRPr="002E5CFB" w:rsidRDefault="003978B6" w:rsidP="00866844">
            <w:pPr>
              <w:tabs>
                <w:tab w:val="left" w:pos="10206"/>
              </w:tabs>
              <w:jc w:val="center"/>
              <w:rPr>
                <w:b/>
              </w:rPr>
            </w:pPr>
          </w:p>
        </w:tc>
      </w:tr>
    </w:tbl>
    <w:p w:rsidR="002E5CFB" w:rsidRDefault="00A51259" w:rsidP="002E5CFB">
      <w:pPr>
        <w:jc w:val="center"/>
      </w:pPr>
      <w:r w:rsidRPr="002E5CFB">
        <w:t xml:space="preserve">   </w:t>
      </w:r>
    </w:p>
    <w:p w:rsidR="00FD7035" w:rsidRPr="002E5CFB" w:rsidRDefault="00FD7035" w:rsidP="00FD7035">
      <w:pPr>
        <w:pStyle w:val="dash0410005f0431005f0437005f0430005f0446005f0020005f0441005f043f005f0438005f0441005f043a005f0430"/>
        <w:ind w:left="0" w:firstLine="567"/>
        <w:jc w:val="center"/>
      </w:pPr>
    </w:p>
    <w:p w:rsidR="00AD50ED" w:rsidRPr="002E5CFB" w:rsidRDefault="00AD50ED" w:rsidP="00AD50ED">
      <w:pPr>
        <w:tabs>
          <w:tab w:val="left" w:pos="10206"/>
        </w:tabs>
        <w:ind w:firstLine="567"/>
        <w:jc w:val="center"/>
        <w:rPr>
          <w:b/>
        </w:rPr>
      </w:pPr>
      <w:r>
        <w:rPr>
          <w:b/>
        </w:rPr>
        <w:br w:type="page"/>
      </w:r>
      <w:r w:rsidRPr="002E5CFB">
        <w:rPr>
          <w:b/>
        </w:rPr>
        <w:lastRenderedPageBreak/>
        <w:t>Содержание курса.</w:t>
      </w:r>
    </w:p>
    <w:p w:rsidR="00AD50ED" w:rsidRDefault="00AD50ED" w:rsidP="00AD50ED">
      <w:pPr>
        <w:tabs>
          <w:tab w:val="left" w:pos="10206"/>
        </w:tabs>
        <w:ind w:firstLine="567"/>
        <w:jc w:val="center"/>
        <w:rPr>
          <w:b/>
        </w:rPr>
      </w:pPr>
      <w:r>
        <w:rPr>
          <w:b/>
        </w:rPr>
        <w:t>8</w:t>
      </w:r>
      <w:r w:rsidRPr="002E5CFB">
        <w:rPr>
          <w:b/>
        </w:rPr>
        <w:t xml:space="preserve"> класс</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8079"/>
        <w:gridCol w:w="851"/>
        <w:gridCol w:w="850"/>
      </w:tblGrid>
      <w:tr w:rsidR="00AD50ED" w:rsidRPr="00E70DC5" w:rsidTr="002A3C90">
        <w:tc>
          <w:tcPr>
            <w:tcW w:w="534" w:type="dxa"/>
          </w:tcPr>
          <w:p w:rsidR="00AD50ED" w:rsidRPr="0002562E" w:rsidRDefault="00AD50ED" w:rsidP="002A3C90">
            <w:pPr>
              <w:tabs>
                <w:tab w:val="left" w:pos="10206"/>
              </w:tabs>
              <w:ind w:right="-108"/>
              <w:jc w:val="center"/>
            </w:pPr>
            <w:r w:rsidRPr="0002562E">
              <w:t xml:space="preserve">№ </w:t>
            </w:r>
            <w:proofErr w:type="gramStart"/>
            <w:r w:rsidRPr="0002562E">
              <w:t>п</w:t>
            </w:r>
            <w:proofErr w:type="gramEnd"/>
            <w:r w:rsidRPr="0002562E">
              <w:t>/п</w:t>
            </w:r>
          </w:p>
        </w:tc>
        <w:tc>
          <w:tcPr>
            <w:tcW w:w="8079" w:type="dxa"/>
          </w:tcPr>
          <w:p w:rsidR="00AD50ED" w:rsidRPr="0002562E" w:rsidRDefault="00AD50ED" w:rsidP="002A3C90">
            <w:pPr>
              <w:tabs>
                <w:tab w:val="left" w:pos="10206"/>
              </w:tabs>
              <w:ind w:right="-108"/>
              <w:jc w:val="center"/>
            </w:pPr>
            <w:r w:rsidRPr="0002562E">
              <w:t>Раздел (число часов по программе)</w:t>
            </w:r>
          </w:p>
        </w:tc>
        <w:tc>
          <w:tcPr>
            <w:tcW w:w="851" w:type="dxa"/>
          </w:tcPr>
          <w:p w:rsidR="00AD50ED" w:rsidRPr="0002562E" w:rsidRDefault="00AD50ED" w:rsidP="002A3C90">
            <w:pPr>
              <w:tabs>
                <w:tab w:val="left" w:pos="10206"/>
              </w:tabs>
              <w:ind w:left="-108" w:right="-108"/>
              <w:jc w:val="center"/>
            </w:pPr>
            <w:r w:rsidRPr="0002562E">
              <w:t>Теория</w:t>
            </w:r>
          </w:p>
        </w:tc>
        <w:tc>
          <w:tcPr>
            <w:tcW w:w="850" w:type="dxa"/>
          </w:tcPr>
          <w:p w:rsidR="00AD50ED" w:rsidRPr="0002562E" w:rsidRDefault="00AD50ED" w:rsidP="002A3C90">
            <w:pPr>
              <w:tabs>
                <w:tab w:val="left" w:pos="10206"/>
              </w:tabs>
              <w:ind w:left="-108"/>
              <w:jc w:val="center"/>
            </w:pPr>
            <w:proofErr w:type="spellStart"/>
            <w:proofErr w:type="gramStart"/>
            <w:r w:rsidRPr="0002562E">
              <w:t>Прак-тика</w:t>
            </w:r>
            <w:proofErr w:type="spellEnd"/>
            <w:proofErr w:type="gramEnd"/>
          </w:p>
        </w:tc>
      </w:tr>
      <w:tr w:rsidR="00AD50ED" w:rsidRPr="00E70DC5" w:rsidTr="002A3C90">
        <w:tc>
          <w:tcPr>
            <w:tcW w:w="534" w:type="dxa"/>
          </w:tcPr>
          <w:p w:rsidR="00AD50ED" w:rsidRPr="0002562E" w:rsidRDefault="00AD50ED" w:rsidP="002A3C90">
            <w:pPr>
              <w:tabs>
                <w:tab w:val="left" w:pos="10206"/>
              </w:tabs>
              <w:jc w:val="center"/>
            </w:pPr>
            <w:r w:rsidRPr="00D42A94">
              <w:rPr>
                <w:rStyle w:val="c0"/>
                <w:b/>
                <w:bCs/>
                <w:color w:val="000000"/>
              </w:rPr>
              <w:t>1.</w:t>
            </w:r>
          </w:p>
        </w:tc>
        <w:tc>
          <w:tcPr>
            <w:tcW w:w="8079" w:type="dxa"/>
          </w:tcPr>
          <w:p w:rsidR="00AD50ED" w:rsidRPr="00D42A94" w:rsidRDefault="00AD50ED" w:rsidP="002A3C90">
            <w:pPr>
              <w:pStyle w:val="c21"/>
              <w:spacing w:before="0" w:beforeAutospacing="0" w:after="0" w:afterAutospacing="0"/>
              <w:jc w:val="both"/>
              <w:rPr>
                <w:color w:val="000000"/>
              </w:rPr>
            </w:pPr>
            <w:r w:rsidRPr="00D42A94">
              <w:rPr>
                <w:rStyle w:val="c0"/>
                <w:b/>
                <w:bCs/>
                <w:color w:val="000000"/>
              </w:rPr>
              <w:t>Алгебраические дроби (23 ч)</w:t>
            </w:r>
          </w:p>
          <w:p w:rsidR="00AD50ED" w:rsidRPr="00D42A94" w:rsidRDefault="00AD50ED" w:rsidP="002A3C90">
            <w:pPr>
              <w:pStyle w:val="c40"/>
              <w:spacing w:before="0" w:beforeAutospacing="0" w:after="0" w:afterAutospacing="0"/>
              <w:ind w:left="56" w:right="56" w:firstLine="482"/>
              <w:jc w:val="both"/>
              <w:rPr>
                <w:color w:val="000000"/>
              </w:rPr>
            </w:pPr>
            <w:r w:rsidRPr="00D42A94">
              <w:rPr>
                <w:rStyle w:val="c0"/>
                <w:color w:val="000000"/>
              </w:rPr>
              <w:t>Свойства степеней с целым показателем. Алгебраическая дробь. Сокращение дробей. Действия с алгебраическими дробями.</w:t>
            </w:r>
          </w:p>
          <w:p w:rsidR="00AD50ED" w:rsidRPr="00D42A94" w:rsidRDefault="00AD50ED" w:rsidP="002A3C90">
            <w:pPr>
              <w:pStyle w:val="c21"/>
              <w:spacing w:before="0" w:beforeAutospacing="0" w:after="0" w:afterAutospacing="0"/>
              <w:ind w:firstLine="482"/>
              <w:jc w:val="both"/>
              <w:rPr>
                <w:color w:val="000000"/>
              </w:rPr>
            </w:pPr>
            <w:r w:rsidRPr="00D42A94">
              <w:rPr>
                <w:rStyle w:val="c0"/>
                <w:color w:val="000000"/>
              </w:rPr>
              <w:t>Рациональные выражения и их преобразования. Свойства квадратных корней и их применение в вычислениях.</w:t>
            </w:r>
          </w:p>
          <w:p w:rsidR="00AD50ED" w:rsidRPr="00AD50ED" w:rsidRDefault="00AD50ED" w:rsidP="002A3C90">
            <w:pPr>
              <w:pStyle w:val="c21"/>
              <w:spacing w:before="0" w:beforeAutospacing="0" w:after="0" w:afterAutospacing="0"/>
              <w:ind w:firstLine="482"/>
              <w:jc w:val="both"/>
              <w:rPr>
                <w:rStyle w:val="c0"/>
                <w:color w:val="000000"/>
              </w:rPr>
            </w:pPr>
            <w:r w:rsidRPr="00D42A94">
              <w:rPr>
                <w:rStyle w:val="c0"/>
                <w:color w:val="000000"/>
              </w:rPr>
              <w:t>Решение рациональных уравнений.</w:t>
            </w:r>
            <w:r w:rsidRPr="00D42A94">
              <w:rPr>
                <w:rStyle w:val="c0"/>
                <w:b/>
                <w:bCs/>
                <w:color w:val="000000"/>
              </w:rPr>
              <w:t> </w:t>
            </w:r>
            <w:r w:rsidRPr="00D42A94">
              <w:rPr>
                <w:rStyle w:val="c0"/>
                <w:color w:val="000000"/>
              </w:rPr>
              <w:t xml:space="preserve">Переход от словесной формулировки соотношений между величинами </w:t>
            </w:r>
            <w:proofErr w:type="gramStart"/>
            <w:r w:rsidRPr="00D42A94">
              <w:rPr>
                <w:rStyle w:val="c0"/>
                <w:color w:val="000000"/>
              </w:rPr>
              <w:t>к</w:t>
            </w:r>
            <w:proofErr w:type="gramEnd"/>
            <w:r w:rsidRPr="00D42A94">
              <w:rPr>
                <w:rStyle w:val="c0"/>
                <w:color w:val="000000"/>
              </w:rPr>
              <w:t xml:space="preserve"> алгебраической. Решение текстовых задач алгебраическим способом.</w:t>
            </w:r>
          </w:p>
          <w:p w:rsidR="00AD50ED" w:rsidRPr="00D42A94" w:rsidRDefault="00AD50ED" w:rsidP="002A3C90">
            <w:pPr>
              <w:autoSpaceDE w:val="0"/>
              <w:autoSpaceDN w:val="0"/>
              <w:adjustRightInd w:val="0"/>
              <w:jc w:val="both"/>
              <w:rPr>
                <w:rFonts w:eastAsia="TimesNewRomanPSMT"/>
              </w:rPr>
            </w:pPr>
            <w:r>
              <w:rPr>
                <w:rFonts w:eastAsia="TimesNewRomanPSMT"/>
              </w:rPr>
              <w:t xml:space="preserve">     Глава</w:t>
            </w:r>
            <w:r w:rsidRPr="00D42A94">
              <w:rPr>
                <w:rFonts w:eastAsia="TimesNewRomanPSMT"/>
              </w:rPr>
              <w:t xml:space="preserve"> является естественным</w:t>
            </w:r>
            <w:r>
              <w:rPr>
                <w:rFonts w:eastAsia="TimesNewRomanPSMT"/>
              </w:rPr>
              <w:t xml:space="preserve"> </w:t>
            </w:r>
            <w:r w:rsidRPr="00D42A94">
              <w:rPr>
                <w:rFonts w:eastAsia="TimesNewRomanPSMT"/>
              </w:rPr>
              <w:t>продолжением начатой в 7 классе линии целых и дробных выражений. Как и</w:t>
            </w:r>
            <w:r>
              <w:rPr>
                <w:rFonts w:eastAsia="TimesNewRomanPSMT"/>
              </w:rPr>
              <w:t xml:space="preserve"> </w:t>
            </w:r>
            <w:r w:rsidRPr="00D42A94">
              <w:rPr>
                <w:rFonts w:eastAsia="TimesNewRomanPSMT"/>
              </w:rPr>
              <w:t>в 7 классе, изложение строится с опорой на приобретённый учащимися опыт</w:t>
            </w:r>
            <w:r>
              <w:rPr>
                <w:rFonts w:eastAsia="TimesNewRomanPSMT"/>
              </w:rPr>
              <w:t xml:space="preserve"> </w:t>
            </w:r>
            <w:r w:rsidRPr="00D42A94">
              <w:rPr>
                <w:rFonts w:eastAsia="TimesNewRomanPSMT"/>
              </w:rPr>
              <w:t>работы с числами. Акцент делается на осознанное восприятие разнообразных</w:t>
            </w:r>
            <w:r>
              <w:rPr>
                <w:rFonts w:eastAsia="TimesNewRomanPSMT"/>
              </w:rPr>
              <w:t xml:space="preserve"> </w:t>
            </w:r>
            <w:r w:rsidRPr="00D42A94">
              <w:rPr>
                <w:rFonts w:eastAsia="TimesNewRomanPSMT"/>
              </w:rPr>
              <w:t xml:space="preserve">приёмов преобразования дробных выражений. Изучение </w:t>
            </w:r>
            <w:proofErr w:type="gramStart"/>
            <w:r w:rsidRPr="00D42A94">
              <w:rPr>
                <w:rFonts w:eastAsia="TimesNewRomanPSMT"/>
              </w:rPr>
              <w:t>рациональных</w:t>
            </w:r>
            <w:proofErr w:type="gramEnd"/>
          </w:p>
          <w:p w:rsidR="00AD50ED" w:rsidRDefault="00AD50ED" w:rsidP="002A3C90">
            <w:pPr>
              <w:autoSpaceDE w:val="0"/>
              <w:autoSpaceDN w:val="0"/>
              <w:adjustRightInd w:val="0"/>
              <w:jc w:val="both"/>
              <w:rPr>
                <w:rFonts w:eastAsia="TimesNewRomanPSMT"/>
              </w:rPr>
            </w:pPr>
            <w:r w:rsidRPr="00D42A94">
              <w:rPr>
                <w:rFonts w:eastAsia="TimesNewRomanPSMT"/>
              </w:rPr>
              <w:t>выражений в соответствии с общей идеей развития курса по спирали будет</w:t>
            </w:r>
            <w:r>
              <w:rPr>
                <w:rFonts w:eastAsia="TimesNewRomanPSMT"/>
              </w:rPr>
              <w:t xml:space="preserve"> </w:t>
            </w:r>
            <w:r w:rsidRPr="00D42A94">
              <w:rPr>
                <w:rFonts w:eastAsia="TimesNewRomanPSMT"/>
              </w:rPr>
              <w:t xml:space="preserve">продолжено в 9 классе. </w:t>
            </w:r>
          </w:p>
          <w:p w:rsidR="00AD50ED" w:rsidRPr="00D42A94" w:rsidRDefault="00AD50ED" w:rsidP="002A3C90">
            <w:pPr>
              <w:autoSpaceDE w:val="0"/>
              <w:autoSpaceDN w:val="0"/>
              <w:adjustRightInd w:val="0"/>
              <w:jc w:val="both"/>
              <w:rPr>
                <w:rFonts w:eastAsia="TimesNewRomanPSMT"/>
              </w:rPr>
            </w:pPr>
            <w:r>
              <w:rPr>
                <w:rFonts w:eastAsia="TimesNewRomanPSMT"/>
              </w:rPr>
              <w:t xml:space="preserve">    </w:t>
            </w:r>
            <w:r w:rsidRPr="00D42A94">
              <w:rPr>
                <w:rFonts w:eastAsia="TimesNewRomanPSMT"/>
              </w:rPr>
              <w:t>Получает дальнейшее развитие начатая ещё в 5</w:t>
            </w:r>
            <w:r>
              <w:rPr>
                <w:rFonts w:eastAsia="TimesNewRomanPSMT"/>
              </w:rPr>
              <w:t xml:space="preserve"> </w:t>
            </w:r>
            <w:r w:rsidRPr="00D42A94">
              <w:rPr>
                <w:rFonts w:eastAsia="TimesNewRomanPSMT"/>
              </w:rPr>
              <w:t>классе линия, направленная на формирование вычислительной культуры</w:t>
            </w:r>
            <w:r>
              <w:rPr>
                <w:rFonts w:eastAsia="TimesNewRomanPSMT"/>
              </w:rPr>
              <w:t xml:space="preserve"> </w:t>
            </w:r>
            <w:r w:rsidRPr="00D42A94">
              <w:rPr>
                <w:rFonts w:eastAsia="TimesNewRomanPSMT"/>
              </w:rPr>
              <w:t>учащихся. Включается достаточное число задач, требующих работы с</w:t>
            </w:r>
            <w:r>
              <w:rPr>
                <w:rFonts w:eastAsia="TimesNewRomanPSMT"/>
              </w:rPr>
              <w:t xml:space="preserve"> </w:t>
            </w:r>
            <w:r w:rsidRPr="00D42A94">
              <w:rPr>
                <w:rFonts w:eastAsia="TimesNewRomanPSMT"/>
              </w:rPr>
              <w:t>формулами и предусматривающих применение калькулятора. Особенностью</w:t>
            </w:r>
            <w:r>
              <w:rPr>
                <w:rFonts w:eastAsia="TimesNewRomanPSMT"/>
              </w:rPr>
              <w:t xml:space="preserve"> </w:t>
            </w:r>
            <w:r w:rsidRPr="00D42A94">
              <w:rPr>
                <w:rFonts w:eastAsia="TimesNewRomanPSMT"/>
              </w:rPr>
              <w:t>таких задач является то, что калькулятор в них выступает как</w:t>
            </w:r>
            <w:r>
              <w:rPr>
                <w:rFonts w:eastAsia="TimesNewRomanPSMT"/>
              </w:rPr>
              <w:t xml:space="preserve"> </w:t>
            </w:r>
            <w:r w:rsidRPr="00D42A94">
              <w:rPr>
                <w:rFonts w:eastAsia="TimesNewRomanPSMT"/>
              </w:rPr>
              <w:t>инструментальное средство, облегчающее получение числовых результатов,</w:t>
            </w:r>
            <w:r>
              <w:rPr>
                <w:rFonts w:eastAsia="TimesNewRomanPSMT"/>
              </w:rPr>
              <w:t xml:space="preserve"> </w:t>
            </w:r>
            <w:r w:rsidRPr="00D42A94">
              <w:rPr>
                <w:rFonts w:eastAsia="TimesNewRomanPSMT"/>
              </w:rPr>
              <w:t>в то время как основной смысл задачи заключается в поиске способа</w:t>
            </w:r>
            <w:r>
              <w:rPr>
                <w:rFonts w:eastAsia="TimesNewRomanPSMT"/>
              </w:rPr>
              <w:t xml:space="preserve"> </w:t>
            </w:r>
            <w:r w:rsidRPr="00D42A94">
              <w:rPr>
                <w:rFonts w:eastAsia="TimesNewRomanPSMT"/>
              </w:rPr>
              <w:t>решения, сопоставлении имеющихся данных, формулировании тех или иных</w:t>
            </w:r>
            <w:r>
              <w:rPr>
                <w:rFonts w:eastAsia="TimesNewRomanPSMT"/>
              </w:rPr>
              <w:t xml:space="preserve"> </w:t>
            </w:r>
            <w:r w:rsidRPr="00D42A94">
              <w:rPr>
                <w:rFonts w:eastAsia="TimesNewRomanPSMT"/>
              </w:rPr>
              <w:t>выводов, т. е. активизации интеллектуальной деятельности учащихся.</w:t>
            </w:r>
          </w:p>
          <w:p w:rsidR="00AD50ED" w:rsidRPr="00D42A94" w:rsidRDefault="00AD50ED" w:rsidP="002A3C90">
            <w:pPr>
              <w:autoSpaceDE w:val="0"/>
              <w:autoSpaceDN w:val="0"/>
              <w:adjustRightInd w:val="0"/>
              <w:jc w:val="both"/>
            </w:pPr>
            <w:r>
              <w:rPr>
                <w:rFonts w:eastAsia="TimesNewRomanPSMT"/>
              </w:rPr>
              <w:t xml:space="preserve">    В</w:t>
            </w:r>
            <w:r w:rsidRPr="00D42A94">
              <w:rPr>
                <w:rFonts w:eastAsia="TimesNewRomanPSMT"/>
              </w:rPr>
              <w:t>иды рассматриваемых задач чрезвычайно разнообразны.</w:t>
            </w:r>
            <w:r>
              <w:rPr>
                <w:rFonts w:eastAsia="TimesNewRomanPSMT"/>
              </w:rPr>
              <w:t xml:space="preserve"> </w:t>
            </w:r>
            <w:r w:rsidRPr="00D42A94">
              <w:rPr>
                <w:rFonts w:eastAsia="TimesNewRomanPSMT"/>
              </w:rPr>
              <w:t>В частности, продолжается решение задач на проценты.__</w:t>
            </w:r>
          </w:p>
        </w:tc>
        <w:tc>
          <w:tcPr>
            <w:tcW w:w="851" w:type="dxa"/>
          </w:tcPr>
          <w:p w:rsidR="00AD50ED" w:rsidRPr="0002562E" w:rsidRDefault="00AD50ED" w:rsidP="002A3C90">
            <w:pPr>
              <w:tabs>
                <w:tab w:val="left" w:pos="10206"/>
              </w:tabs>
              <w:ind w:left="-108" w:right="-108"/>
              <w:jc w:val="center"/>
            </w:pPr>
            <w:r>
              <w:t>8</w:t>
            </w:r>
          </w:p>
        </w:tc>
        <w:tc>
          <w:tcPr>
            <w:tcW w:w="850" w:type="dxa"/>
          </w:tcPr>
          <w:p w:rsidR="00AD50ED" w:rsidRPr="0002562E" w:rsidRDefault="00AD50ED" w:rsidP="002A3C90">
            <w:pPr>
              <w:tabs>
                <w:tab w:val="left" w:pos="10206"/>
              </w:tabs>
              <w:ind w:left="-108"/>
              <w:jc w:val="center"/>
            </w:pPr>
            <w:r>
              <w:t>15</w:t>
            </w:r>
          </w:p>
        </w:tc>
      </w:tr>
      <w:tr w:rsidR="00AD50ED" w:rsidRPr="00E70DC5" w:rsidTr="002A3C90">
        <w:tc>
          <w:tcPr>
            <w:tcW w:w="534" w:type="dxa"/>
          </w:tcPr>
          <w:p w:rsidR="00AD50ED" w:rsidRPr="0002562E" w:rsidRDefault="00AD50ED" w:rsidP="002A3C90">
            <w:pPr>
              <w:tabs>
                <w:tab w:val="left" w:pos="10206"/>
              </w:tabs>
              <w:jc w:val="center"/>
            </w:pPr>
            <w:r w:rsidRPr="009709EA">
              <w:rPr>
                <w:rStyle w:val="c0"/>
                <w:b/>
                <w:bCs/>
                <w:color w:val="000000"/>
              </w:rPr>
              <w:t>2.</w:t>
            </w:r>
          </w:p>
        </w:tc>
        <w:tc>
          <w:tcPr>
            <w:tcW w:w="8079" w:type="dxa"/>
          </w:tcPr>
          <w:p w:rsidR="00AD50ED" w:rsidRPr="009709EA" w:rsidRDefault="00AD50ED" w:rsidP="002A3C90">
            <w:pPr>
              <w:pStyle w:val="c21"/>
              <w:spacing w:before="0" w:beforeAutospacing="0" w:after="0" w:afterAutospacing="0"/>
              <w:jc w:val="both"/>
              <w:rPr>
                <w:color w:val="000000"/>
              </w:rPr>
            </w:pPr>
            <w:r w:rsidRPr="009709EA">
              <w:rPr>
                <w:rStyle w:val="c0"/>
                <w:b/>
                <w:bCs/>
                <w:color w:val="000000"/>
              </w:rPr>
              <w:t>Квадратные корни (1</w:t>
            </w:r>
            <w:r>
              <w:rPr>
                <w:rStyle w:val="c0"/>
                <w:b/>
                <w:bCs/>
                <w:color w:val="000000"/>
              </w:rPr>
              <w:t>8</w:t>
            </w:r>
            <w:r w:rsidRPr="009709EA">
              <w:rPr>
                <w:rStyle w:val="c0"/>
                <w:b/>
                <w:bCs/>
                <w:color w:val="000000"/>
              </w:rPr>
              <w:t xml:space="preserve"> ч)</w:t>
            </w:r>
          </w:p>
          <w:p w:rsidR="00AD50ED" w:rsidRPr="009709EA" w:rsidRDefault="00AD50ED" w:rsidP="002A3C90">
            <w:pPr>
              <w:pStyle w:val="c21"/>
              <w:spacing w:before="0" w:beforeAutospacing="0" w:after="0" w:afterAutospacing="0"/>
              <w:ind w:firstLine="568"/>
              <w:jc w:val="both"/>
              <w:rPr>
                <w:color w:val="000000"/>
              </w:rPr>
            </w:pPr>
            <w:r w:rsidRPr="009709EA">
              <w:rPr>
                <w:rStyle w:val="c0"/>
                <w:color w:val="000000"/>
              </w:rPr>
              <w:t>Квадратный корень из числа. Корень третьей степени.</w:t>
            </w:r>
            <w:r w:rsidRPr="009709EA">
              <w:rPr>
                <w:rStyle w:val="apple-converted-space"/>
                <w:color w:val="000000"/>
              </w:rPr>
              <w:t> </w:t>
            </w:r>
            <w:r w:rsidRPr="009709EA">
              <w:rPr>
                <w:rStyle w:val="c0"/>
                <w:iCs/>
                <w:color w:val="000000"/>
              </w:rPr>
              <w:t>Понятие о корне n-ой степени из числа.</w:t>
            </w:r>
            <w:r w:rsidRPr="009709EA">
              <w:rPr>
                <w:rStyle w:val="apple-converted-space"/>
                <w:iCs/>
                <w:color w:val="000000"/>
              </w:rPr>
              <w:t> </w:t>
            </w:r>
            <w:r w:rsidRPr="009709EA">
              <w:rPr>
                <w:rStyle w:val="c0"/>
                <w:color w:val="000000"/>
              </w:rPr>
              <w:t>Нахождение приближенного значения корня с помощью калькулятора. Запись корней с помощью степени с дробным показателем.</w:t>
            </w:r>
          </w:p>
          <w:p w:rsidR="00AD50ED" w:rsidRPr="009709EA" w:rsidRDefault="00AD50ED" w:rsidP="002A3C90">
            <w:pPr>
              <w:pStyle w:val="c21"/>
              <w:spacing w:before="0" w:beforeAutospacing="0" w:after="0" w:afterAutospacing="0"/>
              <w:ind w:firstLine="568"/>
              <w:jc w:val="both"/>
              <w:rPr>
                <w:rStyle w:val="c0"/>
                <w:color w:val="000000"/>
              </w:rPr>
            </w:pPr>
            <w:r w:rsidRPr="009709EA">
              <w:rPr>
                <w:rStyle w:val="c0"/>
                <w:color w:val="000000"/>
              </w:rPr>
              <w:t>Понятие об иррациональном числе.</w:t>
            </w:r>
            <w:r w:rsidRPr="009709EA">
              <w:rPr>
                <w:rStyle w:val="apple-converted-space"/>
                <w:color w:val="000000"/>
              </w:rPr>
              <w:t> </w:t>
            </w:r>
            <w:r w:rsidRPr="009709EA">
              <w:rPr>
                <w:rStyle w:val="c0"/>
                <w:iCs/>
                <w:color w:val="000000"/>
              </w:rPr>
              <w:t>Иррациональность</w:t>
            </w:r>
            <w:r w:rsidRPr="009709EA">
              <w:rPr>
                <w:rStyle w:val="c0"/>
                <w:i/>
                <w:iCs/>
                <w:color w:val="000000"/>
              </w:rPr>
              <w:t xml:space="preserve"> </w:t>
            </w:r>
            <w:r w:rsidRPr="009709EA">
              <w:rPr>
                <w:rStyle w:val="c0"/>
                <w:iCs/>
                <w:color w:val="000000"/>
              </w:rPr>
              <w:t>числа</w:t>
            </w:r>
            <w:r w:rsidRPr="009709EA">
              <w:rPr>
                <w:rStyle w:val="c0"/>
                <w:color w:val="000000"/>
              </w:rPr>
              <w:t>. Десятичные приближения иррациональных чисел.</w:t>
            </w:r>
          </w:p>
          <w:p w:rsidR="00AD50ED" w:rsidRPr="009709EA" w:rsidRDefault="00AD50ED" w:rsidP="002A3C90">
            <w:pPr>
              <w:autoSpaceDE w:val="0"/>
              <w:autoSpaceDN w:val="0"/>
              <w:adjustRightInd w:val="0"/>
              <w:jc w:val="both"/>
              <w:rPr>
                <w:rFonts w:eastAsia="TimesNewRomanPSMT"/>
              </w:rPr>
            </w:pPr>
            <w:r>
              <w:rPr>
                <w:rFonts w:eastAsia="TimesNewRomanPSMT"/>
              </w:rPr>
              <w:t xml:space="preserve">        </w:t>
            </w:r>
            <w:r w:rsidRPr="009709EA">
              <w:rPr>
                <w:rFonts w:eastAsia="TimesNewRomanPSMT"/>
              </w:rPr>
              <w:t>Особенностью изучения темы «Квадратные корни» является более</w:t>
            </w:r>
          </w:p>
          <w:p w:rsidR="00AD50ED" w:rsidRPr="009709EA" w:rsidRDefault="00AD50ED" w:rsidP="002A3C90">
            <w:pPr>
              <w:autoSpaceDE w:val="0"/>
              <w:autoSpaceDN w:val="0"/>
              <w:adjustRightInd w:val="0"/>
              <w:jc w:val="both"/>
              <w:rPr>
                <w:rFonts w:eastAsia="TimesNewRomanPSMT"/>
              </w:rPr>
            </w:pPr>
            <w:r w:rsidRPr="009709EA">
              <w:rPr>
                <w:rFonts w:eastAsia="TimesNewRomanPSMT"/>
              </w:rPr>
              <w:t>лаконичное и компактное изложение теоретических сведений о свойствах</w:t>
            </w:r>
          </w:p>
          <w:p w:rsidR="00AD50ED" w:rsidRPr="009709EA" w:rsidRDefault="00AD50ED" w:rsidP="002A3C90">
            <w:pPr>
              <w:autoSpaceDE w:val="0"/>
              <w:autoSpaceDN w:val="0"/>
              <w:adjustRightInd w:val="0"/>
              <w:jc w:val="both"/>
              <w:rPr>
                <w:rFonts w:eastAsia="TimesNewRomanPSMT"/>
              </w:rPr>
            </w:pPr>
            <w:r w:rsidRPr="009709EA">
              <w:rPr>
                <w:rFonts w:eastAsia="TimesNewRomanPSMT"/>
              </w:rPr>
              <w:t>квадратных корней, связь с геометрией, усиление практического аспекта. В</w:t>
            </w:r>
            <w:r>
              <w:rPr>
                <w:rFonts w:eastAsia="TimesNewRomanPSMT"/>
              </w:rPr>
              <w:t xml:space="preserve"> </w:t>
            </w:r>
            <w:r w:rsidRPr="009709EA">
              <w:rPr>
                <w:rFonts w:eastAsia="TimesNewRomanPSMT"/>
              </w:rPr>
              <w:t>рамках этой темы учащиеся знакомятся с понятием кубического корня, и</w:t>
            </w:r>
            <w:r>
              <w:rPr>
                <w:rFonts w:eastAsia="TimesNewRomanPSMT"/>
              </w:rPr>
              <w:t xml:space="preserve"> </w:t>
            </w:r>
            <w:r w:rsidRPr="009709EA">
              <w:rPr>
                <w:rFonts w:eastAsia="TimesNewRomanPSMT"/>
              </w:rPr>
              <w:t xml:space="preserve">одновременно у них формируются начальные представления о корне </w:t>
            </w:r>
            <w:r w:rsidRPr="009709EA">
              <w:rPr>
                <w:rFonts w:eastAsia="TimesNewRomanPSMT"/>
                <w:i/>
                <w:iCs/>
              </w:rPr>
              <w:t>n</w:t>
            </w:r>
            <w:r w:rsidRPr="009709EA">
              <w:rPr>
                <w:rFonts w:eastAsia="TimesNewRomanPSMT"/>
              </w:rPr>
              <w:t>-й</w:t>
            </w:r>
          </w:p>
          <w:p w:rsidR="00AD50ED" w:rsidRPr="009709EA" w:rsidRDefault="00AD50ED" w:rsidP="002A3C90">
            <w:pPr>
              <w:autoSpaceDE w:val="0"/>
              <w:autoSpaceDN w:val="0"/>
              <w:adjustRightInd w:val="0"/>
              <w:jc w:val="both"/>
              <w:rPr>
                <w:rFonts w:eastAsia="TimesNewRomanPSMT"/>
              </w:rPr>
            </w:pPr>
            <w:r w:rsidRPr="009709EA">
              <w:rPr>
                <w:rFonts w:eastAsia="TimesNewRomanPSMT"/>
              </w:rPr>
              <w:t>степени. В этой теме активно используется калькулятор для извлечения</w:t>
            </w:r>
          </w:p>
          <w:p w:rsidR="00AD50ED" w:rsidRPr="009709EA" w:rsidRDefault="00AD50ED" w:rsidP="002A3C90">
            <w:pPr>
              <w:autoSpaceDE w:val="0"/>
              <w:autoSpaceDN w:val="0"/>
              <w:adjustRightInd w:val="0"/>
              <w:jc w:val="both"/>
              <w:rPr>
                <w:rFonts w:eastAsia="TimesNewRomanPSMT"/>
              </w:rPr>
            </w:pPr>
            <w:r w:rsidRPr="009709EA">
              <w:rPr>
                <w:rFonts w:eastAsia="TimesNewRomanPSMT"/>
              </w:rPr>
              <w:t>корней в ходе решения практических задач, а также для иллюстрации</w:t>
            </w:r>
          </w:p>
          <w:p w:rsidR="00AD50ED" w:rsidRPr="009709EA" w:rsidRDefault="00AD50ED" w:rsidP="002A3C90">
            <w:pPr>
              <w:pStyle w:val="c21"/>
              <w:spacing w:before="0" w:beforeAutospacing="0" w:after="0" w:afterAutospacing="0"/>
              <w:jc w:val="both"/>
              <w:rPr>
                <w:rFonts w:eastAsia="TimesNewRomanPSMT"/>
              </w:rPr>
            </w:pPr>
            <w:r w:rsidRPr="009709EA">
              <w:rPr>
                <w:rFonts w:eastAsia="TimesNewRomanPSMT"/>
              </w:rPr>
              <w:t>некоторых теоретических идей.</w:t>
            </w:r>
          </w:p>
        </w:tc>
        <w:tc>
          <w:tcPr>
            <w:tcW w:w="851" w:type="dxa"/>
          </w:tcPr>
          <w:p w:rsidR="00AD50ED" w:rsidRPr="0002562E" w:rsidRDefault="00AD50ED" w:rsidP="002A3C90">
            <w:pPr>
              <w:tabs>
                <w:tab w:val="left" w:pos="10206"/>
              </w:tabs>
              <w:ind w:left="-108" w:right="-108"/>
              <w:jc w:val="center"/>
            </w:pPr>
            <w:r>
              <w:t>8</w:t>
            </w:r>
          </w:p>
        </w:tc>
        <w:tc>
          <w:tcPr>
            <w:tcW w:w="850" w:type="dxa"/>
          </w:tcPr>
          <w:p w:rsidR="00AD50ED" w:rsidRPr="0002562E" w:rsidRDefault="00AD50ED" w:rsidP="002A3C90">
            <w:pPr>
              <w:tabs>
                <w:tab w:val="left" w:pos="10206"/>
              </w:tabs>
              <w:ind w:left="-108"/>
              <w:jc w:val="center"/>
            </w:pPr>
            <w:r>
              <w:t>10</w:t>
            </w:r>
          </w:p>
        </w:tc>
      </w:tr>
      <w:tr w:rsidR="00AD50ED" w:rsidTr="002A3C90">
        <w:tc>
          <w:tcPr>
            <w:tcW w:w="534" w:type="dxa"/>
          </w:tcPr>
          <w:p w:rsidR="00AD50ED" w:rsidRPr="0002562E" w:rsidRDefault="00AD50ED" w:rsidP="002A3C90">
            <w:pPr>
              <w:tabs>
                <w:tab w:val="left" w:pos="10206"/>
              </w:tabs>
              <w:jc w:val="both"/>
            </w:pPr>
            <w:r w:rsidRPr="009709EA">
              <w:rPr>
                <w:rStyle w:val="c0"/>
                <w:b/>
                <w:bCs/>
                <w:color w:val="000000"/>
              </w:rPr>
              <w:t>3.</w:t>
            </w:r>
          </w:p>
        </w:tc>
        <w:tc>
          <w:tcPr>
            <w:tcW w:w="8079" w:type="dxa"/>
          </w:tcPr>
          <w:p w:rsidR="00AD50ED" w:rsidRPr="009709EA" w:rsidRDefault="00AD50ED" w:rsidP="002A3C90">
            <w:pPr>
              <w:pStyle w:val="c21"/>
              <w:spacing w:before="0" w:beforeAutospacing="0" w:after="0" w:afterAutospacing="0"/>
              <w:jc w:val="both"/>
              <w:rPr>
                <w:color w:val="000000"/>
              </w:rPr>
            </w:pPr>
            <w:r w:rsidRPr="009709EA">
              <w:rPr>
                <w:rStyle w:val="c0"/>
                <w:b/>
                <w:bCs/>
                <w:color w:val="000000"/>
              </w:rPr>
              <w:t>Квадратные уравнения (</w:t>
            </w:r>
            <w:r>
              <w:rPr>
                <w:rStyle w:val="c0"/>
                <w:b/>
                <w:bCs/>
                <w:color w:val="000000"/>
              </w:rPr>
              <w:t>20</w:t>
            </w:r>
            <w:r w:rsidRPr="009709EA">
              <w:rPr>
                <w:rStyle w:val="c0"/>
                <w:b/>
                <w:bCs/>
                <w:color w:val="000000"/>
              </w:rPr>
              <w:t xml:space="preserve"> ч)</w:t>
            </w:r>
          </w:p>
          <w:p w:rsidR="00AD50ED" w:rsidRPr="009709EA" w:rsidRDefault="00AD50ED" w:rsidP="002A3C90">
            <w:pPr>
              <w:pStyle w:val="c21"/>
              <w:spacing w:before="0" w:beforeAutospacing="0" w:after="0" w:afterAutospacing="0"/>
              <w:jc w:val="both"/>
              <w:rPr>
                <w:rStyle w:val="c0"/>
                <w:color w:val="000000"/>
              </w:rPr>
            </w:pPr>
            <w:r w:rsidRPr="009709EA">
              <w:rPr>
                <w:rStyle w:val="c0"/>
                <w:b/>
                <w:bCs/>
                <w:color w:val="000000"/>
              </w:rPr>
              <w:t> </w:t>
            </w:r>
            <w:r w:rsidRPr="009709EA">
              <w:rPr>
                <w:rStyle w:val="c0"/>
                <w:color w:val="000000"/>
              </w:rPr>
              <w:t>    Квадратное уравнение: формула корней квадратного уравнения.</w:t>
            </w:r>
            <w:r w:rsidRPr="009709EA">
              <w:t xml:space="preserve"> Теорема Виета.. Решение уравнений, сводящихся к </w:t>
            </w:r>
            <w:proofErr w:type="gramStart"/>
            <w:r w:rsidRPr="009709EA">
              <w:t>линейным</w:t>
            </w:r>
            <w:proofErr w:type="gramEnd"/>
            <w:r w:rsidRPr="009709EA">
              <w:t xml:space="preserve"> и квадратным. Решение дробно-рациональных уравнений</w:t>
            </w:r>
            <w:r w:rsidRPr="009709EA">
              <w:rPr>
                <w:rStyle w:val="c0"/>
                <w:color w:val="000000"/>
              </w:rPr>
              <w:t>   </w:t>
            </w:r>
          </w:p>
          <w:p w:rsidR="00AD50ED" w:rsidRPr="009709EA" w:rsidRDefault="00AD50ED" w:rsidP="002A3C90">
            <w:pPr>
              <w:autoSpaceDE w:val="0"/>
              <w:autoSpaceDN w:val="0"/>
              <w:adjustRightInd w:val="0"/>
              <w:jc w:val="both"/>
              <w:rPr>
                <w:rFonts w:eastAsia="TimesNewRomanPSMT"/>
              </w:rPr>
            </w:pPr>
            <w:r w:rsidRPr="009709EA">
              <w:rPr>
                <w:rStyle w:val="c0"/>
                <w:color w:val="000000"/>
              </w:rPr>
              <w:t xml:space="preserve">      </w:t>
            </w:r>
            <w:r w:rsidRPr="009709EA">
              <w:rPr>
                <w:rFonts w:eastAsia="TimesNewRomanPSMT"/>
              </w:rPr>
              <w:t>Тема «Квадратные уравнения» содержит весь традиционный материал. В</w:t>
            </w:r>
            <w:r>
              <w:rPr>
                <w:rFonts w:eastAsia="TimesNewRomanPSMT"/>
              </w:rPr>
              <w:t xml:space="preserve"> </w:t>
            </w:r>
            <w:r w:rsidRPr="009709EA">
              <w:rPr>
                <w:rFonts w:eastAsia="TimesNewRomanPSMT"/>
              </w:rPr>
              <w:t>то же время имеются и некоторые отличия. Изучение теоремы Виета</w:t>
            </w:r>
          </w:p>
          <w:p w:rsidR="00AD50ED" w:rsidRPr="009709EA" w:rsidRDefault="00AD50ED" w:rsidP="002A3C90">
            <w:pPr>
              <w:autoSpaceDE w:val="0"/>
              <w:autoSpaceDN w:val="0"/>
              <w:adjustRightInd w:val="0"/>
              <w:jc w:val="both"/>
              <w:rPr>
                <w:rFonts w:eastAsia="TimesNewRomanPSMT"/>
                <w:b/>
              </w:rPr>
            </w:pPr>
            <w:r w:rsidRPr="009709EA">
              <w:rPr>
                <w:rFonts w:eastAsia="TimesNewRomanPSMT"/>
              </w:rPr>
              <w:t>связывается с задачей разложения квадратного трёхчлена на множители. По</w:t>
            </w:r>
            <w:r>
              <w:rPr>
                <w:rFonts w:eastAsia="TimesNewRomanPSMT"/>
              </w:rPr>
              <w:t xml:space="preserve"> </w:t>
            </w:r>
            <w:r w:rsidRPr="009709EA">
              <w:rPr>
                <w:rFonts w:eastAsia="TimesNewRomanPSMT"/>
              </w:rPr>
              <w:t>ходу изучения темы постоянно включаются задания на решение уравнений</w:t>
            </w:r>
            <w:r>
              <w:rPr>
                <w:rFonts w:eastAsia="TimesNewRomanPSMT"/>
              </w:rPr>
              <w:t xml:space="preserve"> </w:t>
            </w:r>
            <w:r w:rsidRPr="009709EA">
              <w:rPr>
                <w:rFonts w:eastAsia="TimesNewRomanPSMT"/>
              </w:rPr>
              <w:lastRenderedPageBreak/>
              <w:t>высших степеней, активно используется метод подстановки. Завершается эта</w:t>
            </w:r>
            <w:r>
              <w:rPr>
                <w:rFonts w:eastAsia="TimesNewRomanPSMT"/>
              </w:rPr>
              <w:t xml:space="preserve"> </w:t>
            </w:r>
            <w:r w:rsidRPr="009709EA">
              <w:rPr>
                <w:rFonts w:eastAsia="TimesNewRomanPSMT"/>
              </w:rPr>
              <w:t>тема рассмотрением вопроса о нахождении целых корней уравнения.</w:t>
            </w:r>
            <w:r>
              <w:rPr>
                <w:rFonts w:eastAsia="TimesNewRomanPSMT"/>
              </w:rPr>
              <w:t xml:space="preserve"> </w:t>
            </w:r>
            <w:r w:rsidRPr="009709EA">
              <w:rPr>
                <w:rFonts w:eastAsia="TimesNewRomanPSMT"/>
              </w:rPr>
              <w:t>Продолжается решение текстовых задач, при этом именно здесь появляется</w:t>
            </w:r>
            <w:r>
              <w:rPr>
                <w:rFonts w:eastAsia="TimesNewRomanPSMT"/>
              </w:rPr>
              <w:t xml:space="preserve"> </w:t>
            </w:r>
            <w:r w:rsidRPr="009709EA">
              <w:rPr>
                <w:rFonts w:eastAsia="TimesNewRomanPSMT"/>
              </w:rPr>
              <w:t>естественная возможность поговорить об особенностях математических</w:t>
            </w:r>
            <w:r>
              <w:rPr>
                <w:rFonts w:eastAsia="TimesNewRomanPSMT"/>
              </w:rPr>
              <w:t xml:space="preserve"> </w:t>
            </w:r>
            <w:r w:rsidRPr="009709EA">
              <w:rPr>
                <w:rFonts w:eastAsia="TimesNewRomanPSMT"/>
              </w:rPr>
              <w:t>моделей, описывающих реальные ситуации.</w:t>
            </w:r>
          </w:p>
        </w:tc>
        <w:tc>
          <w:tcPr>
            <w:tcW w:w="851" w:type="dxa"/>
          </w:tcPr>
          <w:p w:rsidR="00AD50ED" w:rsidRPr="0002562E" w:rsidRDefault="00AD50ED" w:rsidP="002A3C90">
            <w:pPr>
              <w:tabs>
                <w:tab w:val="left" w:pos="10206"/>
              </w:tabs>
              <w:jc w:val="center"/>
            </w:pPr>
            <w:r>
              <w:lastRenderedPageBreak/>
              <w:t>7</w:t>
            </w:r>
          </w:p>
        </w:tc>
        <w:tc>
          <w:tcPr>
            <w:tcW w:w="850" w:type="dxa"/>
          </w:tcPr>
          <w:p w:rsidR="00AD50ED" w:rsidRPr="0002562E" w:rsidRDefault="00AD50ED" w:rsidP="002A3C90">
            <w:pPr>
              <w:tabs>
                <w:tab w:val="left" w:pos="10206"/>
              </w:tabs>
              <w:jc w:val="center"/>
            </w:pPr>
            <w:r>
              <w:t>13</w:t>
            </w:r>
          </w:p>
        </w:tc>
      </w:tr>
      <w:tr w:rsidR="00AD50ED" w:rsidTr="002A3C90">
        <w:tc>
          <w:tcPr>
            <w:tcW w:w="534" w:type="dxa"/>
          </w:tcPr>
          <w:p w:rsidR="00AD50ED" w:rsidRPr="0002562E" w:rsidRDefault="00AD50ED" w:rsidP="002A3C90">
            <w:pPr>
              <w:tabs>
                <w:tab w:val="left" w:pos="10206"/>
              </w:tabs>
              <w:jc w:val="both"/>
            </w:pPr>
            <w:r w:rsidRPr="009709EA">
              <w:rPr>
                <w:rStyle w:val="c0"/>
                <w:b/>
                <w:bCs/>
                <w:color w:val="000000"/>
              </w:rPr>
              <w:lastRenderedPageBreak/>
              <w:t>4.</w:t>
            </w:r>
          </w:p>
        </w:tc>
        <w:tc>
          <w:tcPr>
            <w:tcW w:w="8079" w:type="dxa"/>
          </w:tcPr>
          <w:p w:rsidR="00AD50ED" w:rsidRPr="009709EA" w:rsidRDefault="00AD50ED" w:rsidP="002A3C90">
            <w:pPr>
              <w:pStyle w:val="c21"/>
              <w:spacing w:before="0" w:beforeAutospacing="0" w:after="0" w:afterAutospacing="0"/>
              <w:jc w:val="both"/>
              <w:rPr>
                <w:color w:val="000000"/>
              </w:rPr>
            </w:pPr>
            <w:r w:rsidRPr="009709EA">
              <w:rPr>
                <w:rStyle w:val="c0"/>
                <w:b/>
                <w:bCs/>
                <w:color w:val="000000"/>
              </w:rPr>
              <w:t>Систем</w:t>
            </w:r>
            <w:r>
              <w:rPr>
                <w:rStyle w:val="c0"/>
                <w:b/>
                <w:bCs/>
                <w:color w:val="000000"/>
              </w:rPr>
              <w:t>ы</w:t>
            </w:r>
            <w:r w:rsidRPr="009709EA">
              <w:rPr>
                <w:rStyle w:val="c0"/>
                <w:b/>
                <w:bCs/>
                <w:color w:val="000000"/>
              </w:rPr>
              <w:t xml:space="preserve"> уравнений (1</w:t>
            </w:r>
            <w:r>
              <w:rPr>
                <w:rStyle w:val="c0"/>
                <w:b/>
                <w:bCs/>
                <w:color w:val="000000"/>
              </w:rPr>
              <w:t>9</w:t>
            </w:r>
            <w:r w:rsidRPr="009709EA">
              <w:rPr>
                <w:rStyle w:val="c0"/>
                <w:b/>
                <w:bCs/>
                <w:color w:val="000000"/>
              </w:rPr>
              <w:t xml:space="preserve"> ч)</w:t>
            </w:r>
          </w:p>
          <w:p w:rsidR="00AD50ED" w:rsidRPr="009709EA" w:rsidRDefault="00AD50ED" w:rsidP="002A3C90">
            <w:pPr>
              <w:pStyle w:val="c21"/>
              <w:spacing w:before="0" w:beforeAutospacing="0" w:after="0" w:afterAutospacing="0"/>
              <w:jc w:val="both"/>
              <w:rPr>
                <w:rStyle w:val="c0"/>
                <w:color w:val="000000"/>
              </w:rPr>
            </w:pPr>
            <w:r w:rsidRPr="009709EA">
              <w:rPr>
                <w:rStyle w:val="c0"/>
                <w:b/>
                <w:bCs/>
                <w:color w:val="000000"/>
              </w:rPr>
              <w:t> </w:t>
            </w:r>
            <w:r w:rsidRPr="009709EA">
              <w:rPr>
                <w:rStyle w:val="c0"/>
                <w:color w:val="000000"/>
              </w:rPr>
              <w:t>    Уравнение с двумя переменными; решение уравнения с двумя переменными. Система уравнений; решение системы. Система двух линейных уравнений с двумя переменными; решение подстановкой и алгебраическим сложением.</w:t>
            </w:r>
          </w:p>
          <w:p w:rsidR="00AD50ED" w:rsidRPr="009709EA" w:rsidRDefault="00AD50ED" w:rsidP="002A3C90">
            <w:pPr>
              <w:autoSpaceDE w:val="0"/>
              <w:autoSpaceDN w:val="0"/>
              <w:adjustRightInd w:val="0"/>
              <w:jc w:val="both"/>
              <w:rPr>
                <w:rFonts w:eastAsia="TimesNewRomanPSMT"/>
              </w:rPr>
            </w:pPr>
            <w:r>
              <w:rPr>
                <w:rFonts w:eastAsia="TimesNewRomanPSMT"/>
              </w:rPr>
              <w:t xml:space="preserve">     </w:t>
            </w:r>
            <w:r w:rsidRPr="009709EA">
              <w:rPr>
                <w:rFonts w:eastAsia="TimesNewRomanPSMT"/>
              </w:rPr>
              <w:t>Центральным содержанием главы «Системы уравнений» является</w:t>
            </w:r>
          </w:p>
          <w:p w:rsidR="00AD50ED" w:rsidRPr="009709EA" w:rsidRDefault="00AD50ED" w:rsidP="002A3C90">
            <w:pPr>
              <w:autoSpaceDE w:val="0"/>
              <w:autoSpaceDN w:val="0"/>
              <w:adjustRightInd w:val="0"/>
              <w:jc w:val="both"/>
              <w:rPr>
                <w:rFonts w:eastAsia="TimesNewRomanPSMT"/>
              </w:rPr>
            </w:pPr>
            <w:r w:rsidRPr="009709EA">
              <w:rPr>
                <w:rFonts w:eastAsia="TimesNewRomanPSMT"/>
              </w:rPr>
              <w:t>изучение систем линейных уравнений. Начинается глава с рассмотрения</w:t>
            </w:r>
          </w:p>
          <w:p w:rsidR="00AD50ED" w:rsidRPr="009709EA" w:rsidRDefault="00AD50ED" w:rsidP="002A3C90">
            <w:pPr>
              <w:autoSpaceDE w:val="0"/>
              <w:autoSpaceDN w:val="0"/>
              <w:adjustRightInd w:val="0"/>
              <w:jc w:val="both"/>
              <w:rPr>
                <w:rFonts w:eastAsia="TimesNewRomanPSMT"/>
              </w:rPr>
            </w:pPr>
            <w:r w:rsidRPr="009709EA">
              <w:rPr>
                <w:rFonts w:eastAsia="TimesNewRomanPSMT"/>
              </w:rPr>
              <w:t xml:space="preserve">вопроса о </w:t>
            </w:r>
            <w:proofErr w:type="gramStart"/>
            <w:r w:rsidRPr="009709EA">
              <w:rPr>
                <w:rFonts w:eastAsia="TimesNewRomanPSMT"/>
              </w:rPr>
              <w:t>прямых</w:t>
            </w:r>
            <w:proofErr w:type="gramEnd"/>
            <w:r w:rsidRPr="009709EA">
              <w:rPr>
                <w:rFonts w:eastAsia="TimesNewRomanPSMT"/>
              </w:rPr>
              <w:t xml:space="preserve"> на координатной плоскости: уравнение прямой и</w:t>
            </w:r>
          </w:p>
          <w:p w:rsidR="00AD50ED" w:rsidRPr="009709EA" w:rsidRDefault="00AD50ED" w:rsidP="002A3C90">
            <w:pPr>
              <w:autoSpaceDE w:val="0"/>
              <w:autoSpaceDN w:val="0"/>
              <w:adjustRightInd w:val="0"/>
              <w:jc w:val="both"/>
              <w:rPr>
                <w:rFonts w:eastAsia="TimesNewRomanPSMT"/>
              </w:rPr>
            </w:pPr>
            <w:proofErr w:type="gramStart"/>
            <w:r w:rsidRPr="009709EA">
              <w:rPr>
                <w:rFonts w:eastAsia="TimesNewRomanPSMT"/>
              </w:rPr>
              <w:t xml:space="preserve">различные его формы, </w:t>
            </w:r>
            <w:r>
              <w:rPr>
                <w:rFonts w:eastAsia="TimesNewRomanPSMT"/>
              </w:rPr>
              <w:t xml:space="preserve"> </w:t>
            </w:r>
            <w:r w:rsidRPr="009709EA">
              <w:rPr>
                <w:rFonts w:eastAsia="TimesNewRomanPSMT"/>
              </w:rPr>
              <w:t>угловой коэффициент прямой, взаимное</w:t>
            </w:r>
            <w:proofErr w:type="gramEnd"/>
          </w:p>
          <w:p w:rsidR="00AD50ED" w:rsidRPr="009709EA" w:rsidRDefault="00AD50ED" w:rsidP="002A3C90">
            <w:pPr>
              <w:autoSpaceDE w:val="0"/>
              <w:autoSpaceDN w:val="0"/>
              <w:adjustRightInd w:val="0"/>
              <w:jc w:val="both"/>
              <w:rPr>
                <w:rFonts w:eastAsia="TimesNewRomanPSMT"/>
              </w:rPr>
            </w:pPr>
            <w:r w:rsidRPr="009709EA">
              <w:rPr>
                <w:rFonts w:eastAsia="TimesNewRomanPSMT"/>
              </w:rPr>
              <w:t xml:space="preserve">расположение </w:t>
            </w:r>
            <w:proofErr w:type="gramStart"/>
            <w:r w:rsidRPr="009709EA">
              <w:rPr>
                <w:rFonts w:eastAsia="TimesNewRomanPSMT"/>
              </w:rPr>
              <w:t>прямых</w:t>
            </w:r>
            <w:proofErr w:type="gramEnd"/>
            <w:r w:rsidRPr="009709EA">
              <w:rPr>
                <w:rFonts w:eastAsia="TimesNewRomanPSMT"/>
              </w:rPr>
              <w:t xml:space="preserve"> на плоскости. Вопрос об аналитических способах</w:t>
            </w:r>
          </w:p>
          <w:p w:rsidR="00AD50ED" w:rsidRPr="009709EA" w:rsidRDefault="00AD50ED" w:rsidP="002A3C90">
            <w:pPr>
              <w:autoSpaceDE w:val="0"/>
              <w:autoSpaceDN w:val="0"/>
              <w:adjustRightInd w:val="0"/>
              <w:jc w:val="both"/>
              <w:rPr>
                <w:rFonts w:eastAsia="TimesNewRomanPSMT"/>
              </w:rPr>
            </w:pPr>
            <w:r w:rsidRPr="009709EA">
              <w:rPr>
                <w:rFonts w:eastAsia="TimesNewRomanPSMT"/>
              </w:rPr>
              <w:t>решения систем линейных уравнений не ограничивается системами с двумя</w:t>
            </w:r>
            <w:r>
              <w:rPr>
                <w:rFonts w:eastAsia="TimesNewRomanPSMT"/>
              </w:rPr>
              <w:t xml:space="preserve"> </w:t>
            </w:r>
            <w:r w:rsidRPr="009709EA">
              <w:rPr>
                <w:rFonts w:eastAsia="TimesNewRomanPSMT"/>
              </w:rPr>
              <w:t xml:space="preserve">переменными. Это позволяет сделать дальнейший шаг в </w:t>
            </w:r>
            <w:proofErr w:type="gramStart"/>
            <w:r w:rsidRPr="009709EA">
              <w:rPr>
                <w:rFonts w:eastAsia="TimesNewRomanPSMT"/>
              </w:rPr>
              <w:t>идейном</w:t>
            </w:r>
            <w:proofErr w:type="gramEnd"/>
          </w:p>
          <w:p w:rsidR="00AD50ED" w:rsidRPr="009709EA" w:rsidRDefault="00AD50ED" w:rsidP="002A3C90">
            <w:pPr>
              <w:autoSpaceDE w:val="0"/>
              <w:autoSpaceDN w:val="0"/>
              <w:adjustRightInd w:val="0"/>
              <w:jc w:val="both"/>
              <w:rPr>
                <w:rFonts w:eastAsia="TimesNewRomanPSMT"/>
              </w:rPr>
            </w:pPr>
            <w:proofErr w:type="gramStart"/>
            <w:r w:rsidRPr="009709EA">
              <w:rPr>
                <w:rFonts w:eastAsia="TimesNewRomanPSMT"/>
              </w:rPr>
              <w:t>продвижении</w:t>
            </w:r>
            <w:proofErr w:type="gramEnd"/>
            <w:r w:rsidRPr="009709EA">
              <w:rPr>
                <w:rFonts w:eastAsia="TimesNewRomanPSMT"/>
              </w:rPr>
              <w:t xml:space="preserve"> в овладении методами решения текстовых задач: отчётливо</w:t>
            </w:r>
          </w:p>
          <w:p w:rsidR="00AD50ED" w:rsidRPr="009709EA" w:rsidRDefault="00AD50ED" w:rsidP="002A3C90">
            <w:pPr>
              <w:autoSpaceDE w:val="0"/>
              <w:autoSpaceDN w:val="0"/>
              <w:adjustRightInd w:val="0"/>
              <w:jc w:val="both"/>
            </w:pPr>
            <w:r w:rsidRPr="009709EA">
              <w:rPr>
                <w:rFonts w:eastAsia="TimesNewRomanPSMT"/>
              </w:rPr>
              <w:t>формулируется мысль о том, что при составлении системы уравнений часто</w:t>
            </w:r>
            <w:r>
              <w:rPr>
                <w:rFonts w:eastAsia="TimesNewRomanPSMT"/>
              </w:rPr>
              <w:t xml:space="preserve"> </w:t>
            </w:r>
            <w:r w:rsidRPr="009709EA">
              <w:rPr>
                <w:rFonts w:eastAsia="TimesNewRomanPSMT"/>
              </w:rPr>
              <w:t>бывает целесообразно вводить столько переменных, сколько неизвестных</w:t>
            </w:r>
            <w:r>
              <w:rPr>
                <w:rFonts w:eastAsia="TimesNewRomanPSMT"/>
              </w:rPr>
              <w:t xml:space="preserve"> </w:t>
            </w:r>
            <w:r w:rsidRPr="009709EA">
              <w:rPr>
                <w:rFonts w:eastAsia="TimesNewRomanPSMT"/>
              </w:rPr>
              <w:t>содержится в условии, и составлять соответствующее число уравнений.</w:t>
            </w:r>
          </w:p>
        </w:tc>
        <w:tc>
          <w:tcPr>
            <w:tcW w:w="851" w:type="dxa"/>
          </w:tcPr>
          <w:p w:rsidR="00AD50ED" w:rsidRPr="0002562E" w:rsidRDefault="00AD50ED" w:rsidP="002A3C90">
            <w:pPr>
              <w:tabs>
                <w:tab w:val="left" w:pos="10206"/>
              </w:tabs>
              <w:jc w:val="center"/>
            </w:pPr>
            <w:r>
              <w:t>7</w:t>
            </w:r>
          </w:p>
        </w:tc>
        <w:tc>
          <w:tcPr>
            <w:tcW w:w="850" w:type="dxa"/>
          </w:tcPr>
          <w:p w:rsidR="00AD50ED" w:rsidRPr="0002562E" w:rsidRDefault="00AD50ED" w:rsidP="002A3C90">
            <w:pPr>
              <w:tabs>
                <w:tab w:val="left" w:pos="10206"/>
              </w:tabs>
              <w:jc w:val="center"/>
            </w:pPr>
            <w:r>
              <w:t>12</w:t>
            </w:r>
          </w:p>
        </w:tc>
      </w:tr>
      <w:tr w:rsidR="00AD50ED" w:rsidTr="002A3C90">
        <w:tc>
          <w:tcPr>
            <w:tcW w:w="534" w:type="dxa"/>
          </w:tcPr>
          <w:p w:rsidR="00AD50ED" w:rsidRPr="0002562E" w:rsidRDefault="00AD50ED" w:rsidP="002A3C90">
            <w:pPr>
              <w:tabs>
                <w:tab w:val="left" w:pos="10206"/>
              </w:tabs>
              <w:jc w:val="both"/>
            </w:pPr>
            <w:r w:rsidRPr="009709EA">
              <w:rPr>
                <w:rStyle w:val="c0"/>
                <w:b/>
                <w:bCs/>
                <w:color w:val="000000"/>
              </w:rPr>
              <w:t>5.</w:t>
            </w:r>
          </w:p>
        </w:tc>
        <w:tc>
          <w:tcPr>
            <w:tcW w:w="8079" w:type="dxa"/>
          </w:tcPr>
          <w:p w:rsidR="00AD50ED" w:rsidRPr="009709EA" w:rsidRDefault="00AD50ED" w:rsidP="002A3C90">
            <w:pPr>
              <w:pStyle w:val="c21"/>
              <w:spacing w:before="0" w:beforeAutospacing="0" w:after="0" w:afterAutospacing="0"/>
              <w:jc w:val="both"/>
              <w:rPr>
                <w:color w:val="000000"/>
              </w:rPr>
            </w:pPr>
            <w:r w:rsidRPr="009709EA">
              <w:rPr>
                <w:rStyle w:val="c0"/>
                <w:b/>
                <w:bCs/>
                <w:color w:val="000000"/>
              </w:rPr>
              <w:t>Функции (1</w:t>
            </w:r>
            <w:r>
              <w:rPr>
                <w:rStyle w:val="c0"/>
                <w:b/>
                <w:bCs/>
                <w:color w:val="000000"/>
              </w:rPr>
              <w:t>4</w:t>
            </w:r>
            <w:r w:rsidRPr="009709EA">
              <w:rPr>
                <w:rStyle w:val="c0"/>
                <w:b/>
                <w:bCs/>
                <w:color w:val="000000"/>
              </w:rPr>
              <w:t xml:space="preserve"> ч)</w:t>
            </w:r>
          </w:p>
          <w:p w:rsidR="00AD50ED" w:rsidRPr="009709EA" w:rsidRDefault="00AD50ED" w:rsidP="002A3C90">
            <w:pPr>
              <w:pStyle w:val="c21"/>
              <w:spacing w:before="0" w:beforeAutospacing="0" w:after="0" w:afterAutospacing="0"/>
              <w:ind w:firstLine="568"/>
              <w:jc w:val="both"/>
              <w:rPr>
                <w:color w:val="000000"/>
              </w:rPr>
            </w:pPr>
            <w:r w:rsidRPr="009709EA">
              <w:rPr>
                <w:rStyle w:val="c0"/>
                <w:color w:val="000000"/>
              </w:rPr>
              <w:t xml:space="preserve">Квадратичная функция, ее график, парабола. Координаты вершины параболы, ось симметрии. </w:t>
            </w:r>
            <w:r w:rsidRPr="009709EA">
              <w:rPr>
                <w:rStyle w:val="c0"/>
                <w:iCs/>
                <w:color w:val="000000"/>
              </w:rPr>
              <w:t>Степенные функции с натуральным</w:t>
            </w:r>
            <w:r w:rsidRPr="009709EA">
              <w:rPr>
                <w:rStyle w:val="c0"/>
                <w:i/>
                <w:iCs/>
                <w:color w:val="000000"/>
              </w:rPr>
              <w:t xml:space="preserve"> </w:t>
            </w:r>
            <w:r w:rsidRPr="009709EA">
              <w:rPr>
                <w:rStyle w:val="c0"/>
                <w:iCs/>
                <w:color w:val="000000"/>
              </w:rPr>
              <w:t>показателем</w:t>
            </w:r>
            <w:r w:rsidRPr="009709EA">
              <w:rPr>
                <w:rStyle w:val="c0"/>
                <w:i/>
                <w:iCs/>
                <w:color w:val="000000"/>
              </w:rPr>
              <w:t xml:space="preserve">, </w:t>
            </w:r>
            <w:r w:rsidRPr="009709EA">
              <w:rPr>
                <w:rStyle w:val="c0"/>
                <w:iCs/>
                <w:color w:val="000000"/>
              </w:rPr>
              <w:t>их графики</w:t>
            </w:r>
            <w:r w:rsidRPr="009709EA">
              <w:rPr>
                <w:rStyle w:val="c0"/>
                <w:i/>
                <w:iCs/>
                <w:color w:val="000000"/>
              </w:rPr>
              <w:t>.</w:t>
            </w:r>
            <w:r w:rsidRPr="009709EA">
              <w:rPr>
                <w:rStyle w:val="c0"/>
                <w:color w:val="000000"/>
              </w:rPr>
              <w:t> Графики функций: корень квадратный, корень кубический, модуль. Использование графиков функций для решения уравнений и систем.</w:t>
            </w:r>
          </w:p>
          <w:p w:rsidR="00AD50ED" w:rsidRPr="009709EA" w:rsidRDefault="00AD50ED" w:rsidP="002A3C90">
            <w:pPr>
              <w:pStyle w:val="c21"/>
              <w:spacing w:before="0" w:beforeAutospacing="0" w:after="0" w:afterAutospacing="0"/>
              <w:ind w:firstLine="568"/>
              <w:jc w:val="both"/>
              <w:rPr>
                <w:rStyle w:val="c0"/>
                <w:color w:val="000000"/>
              </w:rPr>
            </w:pPr>
            <w:r w:rsidRPr="009709EA">
              <w:rPr>
                <w:rStyle w:val="c0"/>
                <w:color w:val="000000"/>
              </w:rPr>
              <w:t>Примеры графических зависимостей, отражающих реальные процессы: колебание, показательный рост;</w:t>
            </w:r>
            <w:r w:rsidRPr="009709EA">
              <w:rPr>
                <w:rStyle w:val="apple-converted-space"/>
                <w:color w:val="000000"/>
              </w:rPr>
              <w:t> </w:t>
            </w:r>
            <w:r w:rsidRPr="009709EA">
              <w:rPr>
                <w:rStyle w:val="c0"/>
                <w:iCs/>
                <w:color w:val="000000"/>
              </w:rPr>
              <w:t>числовые функции, описывающие эти процессы</w:t>
            </w:r>
            <w:r w:rsidRPr="009709EA">
              <w:rPr>
                <w:rStyle w:val="c0"/>
                <w:color w:val="000000"/>
              </w:rPr>
              <w:t>.</w:t>
            </w:r>
            <w:r w:rsidR="00905917">
              <w:rPr>
                <w:rStyle w:val="c0"/>
                <w:color w:val="000000"/>
              </w:rPr>
              <w:t xml:space="preserve"> </w:t>
            </w:r>
            <w:r w:rsidRPr="009709EA">
              <w:rPr>
                <w:rStyle w:val="c0"/>
                <w:color w:val="000000"/>
              </w:rPr>
              <w:t>Параллельный перенос графиков вдоль осей координат и</w:t>
            </w:r>
            <w:r w:rsidRPr="009709EA">
              <w:rPr>
                <w:rStyle w:val="apple-converted-space"/>
                <w:color w:val="000000"/>
              </w:rPr>
              <w:t> </w:t>
            </w:r>
            <w:r w:rsidRPr="009709EA">
              <w:rPr>
                <w:rStyle w:val="c0"/>
                <w:iCs/>
                <w:color w:val="000000"/>
              </w:rPr>
              <w:t>симметрия относительно осей</w:t>
            </w:r>
            <w:r w:rsidRPr="009709EA">
              <w:rPr>
                <w:rStyle w:val="c0"/>
                <w:color w:val="000000"/>
              </w:rPr>
              <w:t>.</w:t>
            </w:r>
          </w:p>
          <w:p w:rsidR="00AD50ED" w:rsidRPr="009709EA" w:rsidRDefault="00AD50ED" w:rsidP="002A3C90">
            <w:pPr>
              <w:autoSpaceDE w:val="0"/>
              <w:autoSpaceDN w:val="0"/>
              <w:adjustRightInd w:val="0"/>
              <w:jc w:val="both"/>
              <w:rPr>
                <w:rFonts w:eastAsia="TimesNewRomanPSMT"/>
              </w:rPr>
            </w:pPr>
            <w:r>
              <w:rPr>
                <w:rFonts w:eastAsia="TimesNewRomanPSMT"/>
              </w:rPr>
              <w:t xml:space="preserve">         </w:t>
            </w:r>
            <w:r w:rsidRPr="009709EA">
              <w:rPr>
                <w:rFonts w:eastAsia="TimesNewRomanPSMT"/>
              </w:rPr>
              <w:t>Изложение вопроса о функциях строится на базе</w:t>
            </w:r>
            <w:r>
              <w:rPr>
                <w:rFonts w:eastAsia="TimesNewRomanPSMT"/>
              </w:rPr>
              <w:t xml:space="preserve"> </w:t>
            </w:r>
            <w:r w:rsidRPr="009709EA">
              <w:rPr>
                <w:rFonts w:eastAsia="TimesNewRomanPSMT"/>
              </w:rPr>
              <w:t>опыта, приобретённого учащимися при изучении различных зависимостей</w:t>
            </w:r>
          </w:p>
          <w:p w:rsidR="00AD50ED" w:rsidRPr="009709EA" w:rsidRDefault="00AD50ED" w:rsidP="002A3C90">
            <w:pPr>
              <w:autoSpaceDE w:val="0"/>
              <w:autoSpaceDN w:val="0"/>
              <w:adjustRightInd w:val="0"/>
              <w:jc w:val="both"/>
              <w:rPr>
                <w:rFonts w:eastAsia="TimesNewRomanPSMT"/>
              </w:rPr>
            </w:pPr>
            <w:r w:rsidRPr="009709EA">
              <w:rPr>
                <w:rFonts w:eastAsia="TimesNewRomanPSMT"/>
              </w:rPr>
              <w:t>между величинами, и большого количества графиков, знакомых</w:t>
            </w:r>
          </w:p>
          <w:p w:rsidR="00AD50ED" w:rsidRPr="009709EA" w:rsidRDefault="00AD50ED" w:rsidP="002A3C90">
            <w:pPr>
              <w:autoSpaceDE w:val="0"/>
              <w:autoSpaceDN w:val="0"/>
              <w:adjustRightInd w:val="0"/>
              <w:jc w:val="both"/>
              <w:rPr>
                <w:rFonts w:eastAsia="TimesNewRomanPSMT"/>
              </w:rPr>
            </w:pPr>
            <w:r w:rsidRPr="009709EA">
              <w:rPr>
                <w:rFonts w:eastAsia="TimesNewRomanPSMT"/>
              </w:rPr>
              <w:t xml:space="preserve">восьмиклассникам. В главе вводится некоторый круг </w:t>
            </w:r>
            <w:proofErr w:type="gramStart"/>
            <w:r w:rsidRPr="009709EA">
              <w:rPr>
                <w:rFonts w:eastAsia="TimesNewRomanPSMT"/>
              </w:rPr>
              <w:t>функциональных</w:t>
            </w:r>
            <w:proofErr w:type="gramEnd"/>
          </w:p>
          <w:p w:rsidR="00AD50ED" w:rsidRPr="009709EA" w:rsidRDefault="00AD50ED" w:rsidP="002A3C90">
            <w:pPr>
              <w:autoSpaceDE w:val="0"/>
              <w:autoSpaceDN w:val="0"/>
              <w:adjustRightInd w:val="0"/>
              <w:jc w:val="both"/>
              <w:rPr>
                <w:rFonts w:eastAsia="TimesNewRomanPSMT"/>
                <w:b/>
              </w:rPr>
            </w:pPr>
            <w:r w:rsidRPr="009709EA">
              <w:rPr>
                <w:rFonts w:eastAsia="TimesNewRomanPSMT"/>
              </w:rPr>
              <w:t>понятий, рассматриваются свойства функций. Основное внимание уделяется</w:t>
            </w:r>
            <w:r>
              <w:rPr>
                <w:rFonts w:eastAsia="TimesNewRomanPSMT"/>
              </w:rPr>
              <w:t xml:space="preserve"> </w:t>
            </w:r>
            <w:r w:rsidRPr="009709EA">
              <w:rPr>
                <w:rFonts w:eastAsia="TimesNewRomanPSMT"/>
              </w:rPr>
              <w:t xml:space="preserve">функциям </w:t>
            </w:r>
            <w:proofErr w:type="spellStart"/>
            <w:r w:rsidRPr="009709EA">
              <w:rPr>
                <w:rFonts w:eastAsia="TimesNewRomanPSMT"/>
                <w:i/>
                <w:iCs/>
              </w:rPr>
              <w:t>y</w:t>
            </w:r>
            <w:proofErr w:type="spellEnd"/>
            <w:r w:rsidRPr="009709EA">
              <w:rPr>
                <w:rFonts w:eastAsia="TimesNewRomanPSMT"/>
                <w:i/>
                <w:iCs/>
              </w:rPr>
              <w:t xml:space="preserve"> </w:t>
            </w:r>
            <w:r w:rsidRPr="009709EA">
              <w:rPr>
                <w:rFonts w:eastAsia="TimesNewRomanPSMT"/>
              </w:rPr>
              <w:t xml:space="preserve">= </w:t>
            </w:r>
            <w:proofErr w:type="spellStart"/>
            <w:r w:rsidRPr="009709EA">
              <w:rPr>
                <w:rFonts w:eastAsia="TimesNewRomanPSMT"/>
                <w:i/>
                <w:iCs/>
              </w:rPr>
              <w:t>kx</w:t>
            </w:r>
            <w:proofErr w:type="spellEnd"/>
            <w:r w:rsidRPr="009709EA">
              <w:rPr>
                <w:rFonts w:eastAsia="TimesNewRomanPSMT"/>
                <w:i/>
                <w:iCs/>
              </w:rPr>
              <w:t xml:space="preserve"> </w:t>
            </w:r>
            <w:r w:rsidRPr="009709EA">
              <w:rPr>
                <w:rFonts w:eastAsia="TimesNewRomanPSMT"/>
              </w:rPr>
              <w:t xml:space="preserve">+ </w:t>
            </w:r>
            <w:proofErr w:type="spellStart"/>
            <w:r w:rsidRPr="009709EA">
              <w:rPr>
                <w:rFonts w:eastAsia="TimesNewRomanPSMT"/>
                <w:i/>
                <w:iCs/>
              </w:rPr>
              <w:t>b</w:t>
            </w:r>
            <w:proofErr w:type="spellEnd"/>
            <w:r w:rsidRPr="009709EA">
              <w:rPr>
                <w:rFonts w:eastAsia="TimesNewRomanPSMT"/>
                <w:i/>
                <w:iCs/>
              </w:rPr>
              <w:t xml:space="preserve"> </w:t>
            </w:r>
            <w:r w:rsidRPr="009709EA">
              <w:rPr>
                <w:rFonts w:eastAsia="TimesNewRomanPSMT"/>
              </w:rPr>
              <w:t xml:space="preserve">и </w:t>
            </w:r>
            <w:r w:rsidRPr="009709EA">
              <w:rPr>
                <w:rFonts w:eastAsia="TimesNewRomanPSMT"/>
                <w:i/>
                <w:iCs/>
              </w:rPr>
              <w:t xml:space="preserve">y </w:t>
            </w:r>
            <w:r w:rsidRPr="009709EA">
              <w:rPr>
                <w:rFonts w:eastAsia="TimesNewRomanPSMT"/>
              </w:rPr>
              <w:t xml:space="preserve">= </w:t>
            </w:r>
            <w:r w:rsidRPr="009709EA">
              <w:rPr>
                <w:rFonts w:eastAsia="TimesNewRomanPSMT"/>
                <w:i/>
                <w:iCs/>
              </w:rPr>
              <w:t>k</w:t>
            </w:r>
            <w:r>
              <w:rPr>
                <w:rFonts w:eastAsia="TimesNewRomanPSMT"/>
                <w:i/>
                <w:iCs/>
              </w:rPr>
              <w:t>/</w:t>
            </w:r>
            <w:r w:rsidRPr="009709EA">
              <w:rPr>
                <w:rFonts w:eastAsia="TimesNewRomanPSMT"/>
                <w:i/>
                <w:iCs/>
              </w:rPr>
              <w:t>x</w:t>
            </w:r>
            <w:r>
              <w:rPr>
                <w:rFonts w:eastAsia="TimesNewRomanPSMT"/>
                <w:i/>
                <w:iCs/>
              </w:rPr>
              <w:t xml:space="preserve">.  </w:t>
            </w:r>
            <w:r w:rsidRPr="009709EA">
              <w:rPr>
                <w:rFonts w:eastAsia="TimesNewRomanPSMT"/>
              </w:rPr>
              <w:t xml:space="preserve"> Большое место занимают практические работы,</w:t>
            </w:r>
            <w:r>
              <w:rPr>
                <w:rFonts w:eastAsia="TimesNewRomanPSMT"/>
              </w:rPr>
              <w:t xml:space="preserve"> </w:t>
            </w:r>
            <w:r w:rsidRPr="009709EA">
              <w:rPr>
                <w:rFonts w:eastAsia="TimesNewRomanPSMT"/>
              </w:rPr>
              <w:t>вопросы и задачи прикладного и практического характера.</w:t>
            </w:r>
          </w:p>
        </w:tc>
        <w:tc>
          <w:tcPr>
            <w:tcW w:w="851" w:type="dxa"/>
          </w:tcPr>
          <w:p w:rsidR="00AD50ED" w:rsidRPr="0002562E" w:rsidRDefault="00AD50ED" w:rsidP="002A3C90">
            <w:pPr>
              <w:tabs>
                <w:tab w:val="left" w:pos="10206"/>
              </w:tabs>
              <w:jc w:val="center"/>
            </w:pPr>
            <w:r>
              <w:t>6</w:t>
            </w:r>
          </w:p>
        </w:tc>
        <w:tc>
          <w:tcPr>
            <w:tcW w:w="850" w:type="dxa"/>
          </w:tcPr>
          <w:p w:rsidR="00AD50ED" w:rsidRPr="0002562E" w:rsidRDefault="00AD50ED" w:rsidP="002A3C90">
            <w:pPr>
              <w:tabs>
                <w:tab w:val="left" w:pos="10206"/>
              </w:tabs>
              <w:jc w:val="center"/>
            </w:pPr>
            <w:r>
              <w:t>8</w:t>
            </w:r>
          </w:p>
        </w:tc>
      </w:tr>
      <w:tr w:rsidR="00AD50ED" w:rsidTr="002A3C90">
        <w:tc>
          <w:tcPr>
            <w:tcW w:w="534" w:type="dxa"/>
          </w:tcPr>
          <w:p w:rsidR="00AD50ED" w:rsidRPr="0002562E" w:rsidRDefault="00AD50ED" w:rsidP="002A3C90">
            <w:pPr>
              <w:tabs>
                <w:tab w:val="left" w:pos="10206"/>
              </w:tabs>
              <w:jc w:val="both"/>
            </w:pPr>
            <w:r w:rsidRPr="009709EA">
              <w:rPr>
                <w:rStyle w:val="c0"/>
                <w:b/>
                <w:bCs/>
                <w:color w:val="000000"/>
              </w:rPr>
              <w:t>6.</w:t>
            </w:r>
          </w:p>
        </w:tc>
        <w:tc>
          <w:tcPr>
            <w:tcW w:w="8079" w:type="dxa"/>
          </w:tcPr>
          <w:p w:rsidR="00AD50ED" w:rsidRPr="009709EA" w:rsidRDefault="00AD50ED" w:rsidP="002A3C90">
            <w:pPr>
              <w:pStyle w:val="c21"/>
              <w:spacing w:before="0" w:beforeAutospacing="0" w:after="0" w:afterAutospacing="0"/>
              <w:jc w:val="both"/>
              <w:rPr>
                <w:color w:val="000000"/>
              </w:rPr>
            </w:pPr>
            <w:r w:rsidRPr="009709EA">
              <w:rPr>
                <w:rStyle w:val="c0"/>
                <w:b/>
                <w:bCs/>
                <w:color w:val="000000"/>
              </w:rPr>
              <w:t>Вероятность и статистика (</w:t>
            </w:r>
            <w:r>
              <w:rPr>
                <w:rStyle w:val="c0"/>
                <w:b/>
                <w:bCs/>
                <w:color w:val="000000"/>
              </w:rPr>
              <w:t>6</w:t>
            </w:r>
            <w:r w:rsidRPr="009709EA">
              <w:rPr>
                <w:rStyle w:val="c0"/>
                <w:b/>
                <w:bCs/>
                <w:color w:val="000000"/>
              </w:rPr>
              <w:t xml:space="preserve"> ч)</w:t>
            </w:r>
          </w:p>
          <w:p w:rsidR="00AD50ED" w:rsidRPr="009709EA" w:rsidRDefault="00AD50ED" w:rsidP="002A3C90">
            <w:pPr>
              <w:pStyle w:val="c40"/>
              <w:spacing w:before="0" w:beforeAutospacing="0" w:after="0" w:afterAutospacing="0"/>
              <w:ind w:left="56" w:right="56" w:firstLine="568"/>
              <w:jc w:val="both"/>
              <w:rPr>
                <w:color w:val="000000"/>
              </w:rPr>
            </w:pPr>
            <w:r w:rsidRPr="009709EA">
              <w:rPr>
                <w:rStyle w:val="c0"/>
                <w:color w:val="000000"/>
              </w:rPr>
              <w:t xml:space="preserve">Представление данных в виде таблиц, диаграмм, графиков. </w:t>
            </w:r>
            <w:proofErr w:type="gramStart"/>
            <w:r w:rsidRPr="009709EA">
              <w:rPr>
                <w:rStyle w:val="c0"/>
                <w:color w:val="000000"/>
              </w:rPr>
              <w:t>Средние</w:t>
            </w:r>
            <w:proofErr w:type="gramEnd"/>
            <w:r w:rsidRPr="009709EA">
              <w:rPr>
                <w:rStyle w:val="c0"/>
                <w:color w:val="000000"/>
              </w:rPr>
              <w:t xml:space="preserve"> результатов измерений. Понятие о статистическом выводе на основе выборки.</w:t>
            </w:r>
          </w:p>
          <w:p w:rsidR="00AD50ED" w:rsidRPr="009709EA" w:rsidRDefault="00AD50ED" w:rsidP="002A3C90">
            <w:pPr>
              <w:pStyle w:val="c40"/>
              <w:spacing w:before="0" w:beforeAutospacing="0" w:after="0" w:afterAutospacing="0"/>
              <w:ind w:left="56" w:right="56" w:firstLine="568"/>
              <w:jc w:val="both"/>
              <w:rPr>
                <w:color w:val="000000"/>
              </w:rPr>
            </w:pPr>
            <w:r w:rsidRPr="009709EA">
              <w:rPr>
                <w:rStyle w:val="c0"/>
                <w:color w:val="000000"/>
              </w:rPr>
              <w:t>Понятие и примеры случайных событий.</w:t>
            </w:r>
          </w:p>
          <w:p w:rsidR="00AD50ED" w:rsidRPr="009709EA" w:rsidRDefault="00AD50ED" w:rsidP="002A3C90">
            <w:pPr>
              <w:pStyle w:val="c39"/>
              <w:spacing w:before="0" w:beforeAutospacing="0" w:after="0" w:afterAutospacing="0"/>
              <w:ind w:left="56" w:right="56" w:firstLine="568"/>
              <w:jc w:val="both"/>
              <w:rPr>
                <w:rStyle w:val="c0"/>
                <w:color w:val="000000"/>
              </w:rPr>
            </w:pPr>
            <w:r w:rsidRPr="009709EA">
              <w:rPr>
                <w:rStyle w:val="c0"/>
                <w:color w:val="000000"/>
              </w:rPr>
              <w:t>Частота события, вероятность. Равновозможные события и подсчет их вероятности. Представление о геометрической вероятности.</w:t>
            </w:r>
          </w:p>
          <w:p w:rsidR="00AD50ED" w:rsidRPr="009709EA" w:rsidRDefault="00AD50ED" w:rsidP="002A3C90">
            <w:pPr>
              <w:autoSpaceDE w:val="0"/>
              <w:autoSpaceDN w:val="0"/>
              <w:adjustRightInd w:val="0"/>
              <w:jc w:val="both"/>
            </w:pPr>
            <w:r>
              <w:rPr>
                <w:rFonts w:eastAsia="TimesNewRomanPSMT"/>
              </w:rPr>
              <w:t xml:space="preserve">         </w:t>
            </w:r>
            <w:r w:rsidRPr="009709EA">
              <w:rPr>
                <w:rFonts w:eastAsia="TimesNewRomanPSMT"/>
              </w:rPr>
              <w:t xml:space="preserve">В </w:t>
            </w:r>
            <w:r>
              <w:rPr>
                <w:rFonts w:eastAsia="TimesNewRomanPSMT"/>
              </w:rPr>
              <w:t xml:space="preserve">этой </w:t>
            </w:r>
            <w:r w:rsidRPr="009709EA">
              <w:rPr>
                <w:rFonts w:eastAsia="TimesNewRomanPSMT"/>
              </w:rPr>
              <w:t>главе расширяется круг статистических</w:t>
            </w:r>
            <w:r>
              <w:rPr>
                <w:rFonts w:eastAsia="TimesNewRomanPSMT"/>
              </w:rPr>
              <w:t xml:space="preserve"> </w:t>
            </w:r>
            <w:r w:rsidRPr="009709EA">
              <w:rPr>
                <w:rFonts w:eastAsia="TimesNewRomanPSMT"/>
              </w:rPr>
              <w:t>характеристик ряда данных. Здесь же продолжается формирование</w:t>
            </w:r>
            <w:r>
              <w:rPr>
                <w:rFonts w:eastAsia="TimesNewRomanPSMT"/>
              </w:rPr>
              <w:t xml:space="preserve"> </w:t>
            </w:r>
            <w:r w:rsidRPr="009709EA">
              <w:rPr>
                <w:rFonts w:eastAsia="TimesNewRomanPSMT"/>
              </w:rPr>
              <w:t>представлений о вероятности случайных событий: даётся классическое</w:t>
            </w:r>
            <w:r>
              <w:rPr>
                <w:rFonts w:eastAsia="TimesNewRomanPSMT"/>
              </w:rPr>
              <w:t xml:space="preserve"> </w:t>
            </w:r>
            <w:r w:rsidRPr="009709EA">
              <w:rPr>
                <w:rFonts w:eastAsia="TimesNewRomanPSMT"/>
              </w:rPr>
              <w:t>определение вероятности, а также решаются задачи, в которых вероятность</w:t>
            </w:r>
            <w:r>
              <w:rPr>
                <w:rFonts w:eastAsia="TimesNewRomanPSMT"/>
              </w:rPr>
              <w:t xml:space="preserve"> в</w:t>
            </w:r>
            <w:r w:rsidRPr="009709EA">
              <w:rPr>
                <w:rFonts w:eastAsia="TimesNewRomanPSMT"/>
              </w:rPr>
              <w:t>ычисляется из геометрических соображений.</w:t>
            </w:r>
          </w:p>
        </w:tc>
        <w:tc>
          <w:tcPr>
            <w:tcW w:w="851" w:type="dxa"/>
          </w:tcPr>
          <w:p w:rsidR="00AD50ED" w:rsidRPr="0002562E" w:rsidRDefault="00AD50ED" w:rsidP="002A3C90">
            <w:pPr>
              <w:tabs>
                <w:tab w:val="left" w:pos="10206"/>
              </w:tabs>
              <w:jc w:val="center"/>
            </w:pPr>
            <w:r>
              <w:t>2</w:t>
            </w:r>
          </w:p>
        </w:tc>
        <w:tc>
          <w:tcPr>
            <w:tcW w:w="850" w:type="dxa"/>
          </w:tcPr>
          <w:p w:rsidR="00AD50ED" w:rsidRPr="0002562E" w:rsidRDefault="00AD50ED" w:rsidP="002A3C90">
            <w:pPr>
              <w:tabs>
                <w:tab w:val="left" w:pos="10206"/>
              </w:tabs>
              <w:jc w:val="center"/>
            </w:pPr>
            <w:r>
              <w:t>4</w:t>
            </w:r>
          </w:p>
        </w:tc>
      </w:tr>
      <w:tr w:rsidR="00AD50ED" w:rsidRPr="009709EA" w:rsidTr="002A3C90">
        <w:tc>
          <w:tcPr>
            <w:tcW w:w="534" w:type="dxa"/>
          </w:tcPr>
          <w:p w:rsidR="00AD50ED" w:rsidRPr="009709EA" w:rsidRDefault="00AD50ED" w:rsidP="002A3C90">
            <w:pPr>
              <w:tabs>
                <w:tab w:val="left" w:pos="10206"/>
              </w:tabs>
              <w:jc w:val="both"/>
            </w:pPr>
            <w:r w:rsidRPr="009709EA">
              <w:rPr>
                <w:b/>
                <w:bCs/>
                <w:shd w:val="clear" w:color="auto" w:fill="FFFFFF"/>
              </w:rPr>
              <w:t>7.</w:t>
            </w:r>
          </w:p>
        </w:tc>
        <w:tc>
          <w:tcPr>
            <w:tcW w:w="8079" w:type="dxa"/>
          </w:tcPr>
          <w:p w:rsidR="00AD50ED" w:rsidRPr="009709EA" w:rsidRDefault="00AD50ED" w:rsidP="002A3C90">
            <w:pPr>
              <w:autoSpaceDE w:val="0"/>
              <w:autoSpaceDN w:val="0"/>
              <w:adjustRightInd w:val="0"/>
              <w:jc w:val="both"/>
            </w:pPr>
            <w:r w:rsidRPr="009709EA">
              <w:rPr>
                <w:b/>
                <w:bCs/>
                <w:shd w:val="clear" w:color="auto" w:fill="FFFFFF"/>
              </w:rPr>
              <w:t>Повторение (</w:t>
            </w:r>
            <w:r>
              <w:rPr>
                <w:b/>
                <w:bCs/>
                <w:shd w:val="clear" w:color="auto" w:fill="FFFFFF"/>
              </w:rPr>
              <w:t>5</w:t>
            </w:r>
            <w:r w:rsidRPr="009709EA">
              <w:rPr>
                <w:b/>
                <w:bCs/>
                <w:shd w:val="clear" w:color="auto" w:fill="FFFFFF"/>
              </w:rPr>
              <w:t xml:space="preserve"> ч)</w:t>
            </w:r>
          </w:p>
        </w:tc>
        <w:tc>
          <w:tcPr>
            <w:tcW w:w="851" w:type="dxa"/>
          </w:tcPr>
          <w:p w:rsidR="00AD50ED" w:rsidRPr="009709EA" w:rsidRDefault="00AD50ED" w:rsidP="002A3C90">
            <w:pPr>
              <w:tabs>
                <w:tab w:val="left" w:pos="10206"/>
              </w:tabs>
              <w:jc w:val="center"/>
            </w:pPr>
          </w:p>
        </w:tc>
        <w:tc>
          <w:tcPr>
            <w:tcW w:w="850" w:type="dxa"/>
          </w:tcPr>
          <w:p w:rsidR="00AD50ED" w:rsidRPr="009709EA" w:rsidRDefault="00AD50ED" w:rsidP="002A3C90">
            <w:pPr>
              <w:tabs>
                <w:tab w:val="left" w:pos="10206"/>
              </w:tabs>
              <w:jc w:val="center"/>
            </w:pPr>
          </w:p>
        </w:tc>
      </w:tr>
    </w:tbl>
    <w:p w:rsidR="0030456A" w:rsidRPr="002E5CFB" w:rsidRDefault="00905917" w:rsidP="0030456A">
      <w:pPr>
        <w:tabs>
          <w:tab w:val="left" w:pos="10206"/>
        </w:tabs>
        <w:ind w:firstLine="567"/>
        <w:jc w:val="center"/>
        <w:rPr>
          <w:b/>
        </w:rPr>
      </w:pPr>
      <w:r>
        <w:br w:type="page"/>
      </w:r>
      <w:r w:rsidR="0030456A" w:rsidRPr="002E5CFB">
        <w:rPr>
          <w:b/>
        </w:rPr>
        <w:lastRenderedPageBreak/>
        <w:t>Содержание курса.</w:t>
      </w:r>
    </w:p>
    <w:p w:rsidR="0030456A" w:rsidRDefault="0030456A" w:rsidP="0030456A">
      <w:pPr>
        <w:tabs>
          <w:tab w:val="left" w:pos="10206"/>
        </w:tabs>
        <w:ind w:firstLine="567"/>
        <w:jc w:val="center"/>
        <w:rPr>
          <w:b/>
        </w:rPr>
      </w:pPr>
      <w:r>
        <w:rPr>
          <w:b/>
        </w:rPr>
        <w:t>9</w:t>
      </w:r>
      <w:r w:rsidRPr="002E5CFB">
        <w:rPr>
          <w:b/>
        </w:rPr>
        <w:t xml:space="preserve"> класс</w:t>
      </w:r>
    </w:p>
    <w:p w:rsidR="00905917" w:rsidRDefault="00905917"/>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8079"/>
        <w:gridCol w:w="851"/>
        <w:gridCol w:w="850"/>
      </w:tblGrid>
      <w:tr w:rsidR="00905917" w:rsidRPr="0030456A" w:rsidTr="00905917">
        <w:tc>
          <w:tcPr>
            <w:tcW w:w="534" w:type="dxa"/>
            <w:tcBorders>
              <w:top w:val="single" w:sz="4" w:space="0" w:color="auto"/>
              <w:left w:val="single" w:sz="4" w:space="0" w:color="auto"/>
              <w:bottom w:val="single" w:sz="4" w:space="0" w:color="auto"/>
              <w:right w:val="single" w:sz="4" w:space="0" w:color="auto"/>
            </w:tcBorders>
            <w:shd w:val="clear" w:color="auto" w:fill="auto"/>
          </w:tcPr>
          <w:p w:rsidR="00905917" w:rsidRPr="0030456A" w:rsidRDefault="00905917" w:rsidP="00082D49">
            <w:pPr>
              <w:tabs>
                <w:tab w:val="left" w:pos="10206"/>
              </w:tabs>
              <w:jc w:val="center"/>
              <w:rPr>
                <w:bCs/>
                <w:shd w:val="clear" w:color="auto" w:fill="FFFFFF"/>
              </w:rPr>
            </w:pPr>
            <w:r w:rsidRPr="0030456A">
              <w:rPr>
                <w:bCs/>
                <w:shd w:val="clear" w:color="auto" w:fill="FFFFFF"/>
              </w:rPr>
              <w:t xml:space="preserve">№ </w:t>
            </w:r>
            <w:proofErr w:type="gramStart"/>
            <w:r w:rsidRPr="0030456A">
              <w:rPr>
                <w:bCs/>
                <w:shd w:val="clear" w:color="auto" w:fill="FFFFFF"/>
              </w:rPr>
              <w:t>п</w:t>
            </w:r>
            <w:proofErr w:type="gramEnd"/>
            <w:r w:rsidRPr="0030456A">
              <w:rPr>
                <w:bCs/>
                <w:shd w:val="clear" w:color="auto" w:fill="FFFFFF"/>
              </w:rPr>
              <w:t>/п</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905917" w:rsidRPr="0030456A" w:rsidRDefault="00905917" w:rsidP="00082D49">
            <w:pPr>
              <w:autoSpaceDE w:val="0"/>
              <w:autoSpaceDN w:val="0"/>
              <w:adjustRightInd w:val="0"/>
              <w:jc w:val="center"/>
              <w:rPr>
                <w:bCs/>
                <w:shd w:val="clear" w:color="auto" w:fill="FFFFFF"/>
              </w:rPr>
            </w:pPr>
            <w:r w:rsidRPr="0030456A">
              <w:rPr>
                <w:bCs/>
                <w:shd w:val="clear" w:color="auto" w:fill="FFFFFF"/>
              </w:rPr>
              <w:t>Раздел (число часов по программе)</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05917" w:rsidRPr="0030456A" w:rsidRDefault="00905917" w:rsidP="00082D49">
            <w:pPr>
              <w:tabs>
                <w:tab w:val="left" w:pos="10206"/>
              </w:tabs>
              <w:jc w:val="center"/>
            </w:pPr>
            <w:proofErr w:type="spellStart"/>
            <w:proofErr w:type="gramStart"/>
            <w:r w:rsidRPr="0030456A">
              <w:t>Тео</w:t>
            </w:r>
            <w:r w:rsidR="00082D49" w:rsidRPr="0030456A">
              <w:t>-</w:t>
            </w:r>
            <w:r w:rsidRPr="0030456A">
              <w:t>рия</w:t>
            </w:r>
            <w:proofErr w:type="spellEnd"/>
            <w:proofErr w:type="gramEnd"/>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05917" w:rsidRPr="0030456A" w:rsidRDefault="00905917" w:rsidP="00082D49">
            <w:pPr>
              <w:tabs>
                <w:tab w:val="left" w:pos="10206"/>
              </w:tabs>
              <w:jc w:val="center"/>
            </w:pPr>
            <w:proofErr w:type="spellStart"/>
            <w:proofErr w:type="gramStart"/>
            <w:r w:rsidRPr="0030456A">
              <w:t>Прак-тика</w:t>
            </w:r>
            <w:proofErr w:type="spellEnd"/>
            <w:proofErr w:type="gramEnd"/>
          </w:p>
        </w:tc>
      </w:tr>
      <w:tr w:rsidR="00905917" w:rsidRPr="002E5CFB" w:rsidTr="00905917">
        <w:tc>
          <w:tcPr>
            <w:tcW w:w="534" w:type="dxa"/>
            <w:tcBorders>
              <w:top w:val="single" w:sz="4" w:space="0" w:color="auto"/>
              <w:left w:val="single" w:sz="4" w:space="0" w:color="auto"/>
              <w:bottom w:val="single" w:sz="4" w:space="0" w:color="auto"/>
              <w:right w:val="single" w:sz="4" w:space="0" w:color="auto"/>
            </w:tcBorders>
            <w:shd w:val="clear" w:color="auto" w:fill="auto"/>
          </w:tcPr>
          <w:p w:rsidR="00905917" w:rsidRPr="00905917" w:rsidRDefault="00905917" w:rsidP="00905917">
            <w:pPr>
              <w:tabs>
                <w:tab w:val="left" w:pos="10206"/>
              </w:tabs>
              <w:jc w:val="both"/>
              <w:rPr>
                <w:b/>
                <w:bCs/>
                <w:shd w:val="clear" w:color="auto" w:fill="FFFFFF"/>
              </w:rPr>
            </w:pPr>
            <w:r w:rsidRPr="00905917">
              <w:rPr>
                <w:b/>
                <w:bCs/>
                <w:shd w:val="clear" w:color="auto" w:fill="FFFFFF"/>
              </w:rPr>
              <w:t>1.</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905917" w:rsidRPr="00082D49" w:rsidRDefault="00082D49" w:rsidP="00905917">
            <w:pPr>
              <w:autoSpaceDE w:val="0"/>
              <w:autoSpaceDN w:val="0"/>
              <w:adjustRightInd w:val="0"/>
              <w:jc w:val="both"/>
              <w:rPr>
                <w:b/>
                <w:bCs/>
                <w:shd w:val="clear" w:color="auto" w:fill="FFFFFF"/>
              </w:rPr>
            </w:pPr>
            <w:r w:rsidRPr="00082D49">
              <w:rPr>
                <w:b/>
                <w:bCs/>
                <w:shd w:val="clear" w:color="auto" w:fill="FFFFFF"/>
              </w:rPr>
              <w:t>Неравенства. (18ч)</w:t>
            </w:r>
          </w:p>
          <w:p w:rsidR="00850A9D" w:rsidRPr="00EA3252" w:rsidRDefault="00850A9D" w:rsidP="00850A9D">
            <w:pPr>
              <w:shd w:val="clear" w:color="auto" w:fill="FFFFFF"/>
              <w:tabs>
                <w:tab w:val="left" w:pos="816"/>
              </w:tabs>
              <w:ind w:firstLine="539"/>
              <w:jc w:val="both"/>
              <w:rPr>
                <w:color w:val="000000"/>
                <w:spacing w:val="18"/>
              </w:rPr>
            </w:pPr>
            <w:r w:rsidRPr="00EA3252">
              <w:rPr>
                <w:color w:val="000000"/>
                <w:spacing w:val="8"/>
              </w:rPr>
              <w:t xml:space="preserve">Действительные числа как бесконечные десятичные дроби. </w:t>
            </w:r>
            <w:r w:rsidRPr="00EA3252">
              <w:rPr>
                <w:color w:val="000000"/>
                <w:spacing w:val="3"/>
              </w:rPr>
              <w:t>Числовые неравенства и их свойства. Доказательство числовых и</w:t>
            </w:r>
            <w:r w:rsidRPr="00EA3252">
              <w:t xml:space="preserve"> </w:t>
            </w:r>
            <w:r w:rsidRPr="00EA3252">
              <w:rPr>
                <w:color w:val="000000"/>
                <w:spacing w:val="4"/>
              </w:rPr>
              <w:t>алгебраических неравенств. Линейные неравенства с одной перем</w:t>
            </w:r>
            <w:r w:rsidRPr="00EA3252">
              <w:rPr>
                <w:color w:val="000000"/>
                <w:spacing w:val="10"/>
              </w:rPr>
              <w:t>енной и их системы. Точность приближения, относительная</w:t>
            </w:r>
            <w:r w:rsidRPr="00EA3252">
              <w:t xml:space="preserve"> </w:t>
            </w:r>
            <w:r w:rsidRPr="00EA3252">
              <w:rPr>
                <w:color w:val="000000"/>
                <w:spacing w:val="18"/>
              </w:rPr>
              <w:t>точность.</w:t>
            </w:r>
          </w:p>
          <w:p w:rsidR="00850A9D" w:rsidRPr="00EA3252" w:rsidRDefault="00850A9D" w:rsidP="00850A9D">
            <w:pPr>
              <w:shd w:val="clear" w:color="auto" w:fill="FFFFFF"/>
              <w:ind w:right="10" w:firstLine="540"/>
              <w:jc w:val="both"/>
            </w:pPr>
            <w:r w:rsidRPr="00850A9D">
              <w:rPr>
                <w:color w:val="000000"/>
              </w:rPr>
              <w:t>Основная   цель</w:t>
            </w:r>
            <w:r w:rsidRPr="00EA3252">
              <w:rPr>
                <w:color w:val="000000"/>
              </w:rPr>
              <w:t xml:space="preserve"> — познакомить учащихся со свойствами </w:t>
            </w:r>
            <w:r w:rsidRPr="00EA3252">
              <w:rPr>
                <w:color w:val="000000"/>
                <w:spacing w:val="2"/>
              </w:rPr>
              <w:t>числовых неравенств и их применением к решению задач (сравн</w:t>
            </w:r>
            <w:r w:rsidRPr="00EA3252">
              <w:rPr>
                <w:color w:val="000000"/>
                <w:spacing w:val="3"/>
              </w:rPr>
              <w:t xml:space="preserve">ение и оценка значений выражений, доказательство неравенств </w:t>
            </w:r>
            <w:r w:rsidRPr="00EA3252">
              <w:rPr>
                <w:color w:val="000000"/>
                <w:spacing w:val="4"/>
              </w:rPr>
              <w:t xml:space="preserve">и др.); выработать умение решать линейные неравенства с одной </w:t>
            </w:r>
            <w:r w:rsidRPr="00EA3252">
              <w:rPr>
                <w:color w:val="000000"/>
                <w:spacing w:val="9"/>
              </w:rPr>
              <w:t>переменной и их системы.</w:t>
            </w:r>
          </w:p>
          <w:p w:rsidR="00850A9D" w:rsidRPr="00EA3252" w:rsidRDefault="00850A9D" w:rsidP="00850A9D">
            <w:pPr>
              <w:shd w:val="clear" w:color="auto" w:fill="FFFFFF"/>
              <w:ind w:right="10" w:firstLine="540"/>
              <w:jc w:val="both"/>
            </w:pPr>
            <w:r w:rsidRPr="00EA3252">
              <w:rPr>
                <w:color w:val="000000"/>
                <w:spacing w:val="2"/>
              </w:rPr>
              <w:t xml:space="preserve">Изучение темы начинается с обобщения и систематизации </w:t>
            </w:r>
            <w:r w:rsidRPr="00EA3252">
              <w:rPr>
                <w:color w:val="000000"/>
                <w:spacing w:val="5"/>
              </w:rPr>
              <w:t>знаний о действительных числах, повторения известных учащ</w:t>
            </w:r>
            <w:r w:rsidRPr="00EA3252">
              <w:rPr>
                <w:color w:val="000000"/>
                <w:spacing w:val="3"/>
              </w:rPr>
              <w:t>имся терминов: натуральные, целые, рациональные, действит</w:t>
            </w:r>
            <w:r w:rsidRPr="00EA3252">
              <w:rPr>
                <w:color w:val="000000"/>
              </w:rPr>
              <w:t>ельные числа — и рассмотрения отношений между соответс</w:t>
            </w:r>
            <w:r w:rsidRPr="00EA3252">
              <w:rPr>
                <w:color w:val="000000"/>
                <w:spacing w:val="2"/>
              </w:rPr>
              <w:t xml:space="preserve">твующими числовыми множествами.  </w:t>
            </w:r>
          </w:p>
          <w:p w:rsidR="00082D49" w:rsidRPr="00082D49" w:rsidRDefault="00850A9D" w:rsidP="0030456A">
            <w:pPr>
              <w:shd w:val="clear" w:color="auto" w:fill="FFFFFF"/>
              <w:ind w:firstLine="540"/>
              <w:jc w:val="both"/>
              <w:rPr>
                <w:b/>
                <w:bCs/>
                <w:shd w:val="clear" w:color="auto" w:fill="FFFFFF"/>
              </w:rPr>
            </w:pPr>
            <w:r w:rsidRPr="00EA3252">
              <w:rPr>
                <w:color w:val="000000"/>
                <w:spacing w:val="2"/>
              </w:rPr>
              <w:t>Свойства числовых неравенств иллюстрируются геометриче</w:t>
            </w:r>
            <w:r w:rsidRPr="00EA3252">
              <w:rPr>
                <w:color w:val="000000"/>
                <w:spacing w:val="4"/>
              </w:rPr>
              <w:t xml:space="preserve">ски и подтверждаются числовыми примерами. Рассмотрение </w:t>
            </w:r>
            <w:r w:rsidRPr="00EA3252">
              <w:rPr>
                <w:color w:val="000000"/>
              </w:rPr>
              <w:t>вопроса о решении линейных неравенств с одной переменной сопро</w:t>
            </w:r>
            <w:r w:rsidRPr="00EA3252">
              <w:rPr>
                <w:color w:val="000000"/>
                <w:spacing w:val="3"/>
              </w:rPr>
              <w:t>вождается введением понятий равносильных уравнений и нер</w:t>
            </w:r>
            <w:r w:rsidRPr="00EA3252">
              <w:rPr>
                <w:color w:val="000000"/>
                <w:spacing w:val="2"/>
              </w:rPr>
              <w:t xml:space="preserve">авенств, формулируются свойства равносильности уравнений и </w:t>
            </w:r>
            <w:r w:rsidRPr="00EA3252">
              <w:rPr>
                <w:color w:val="000000"/>
                <w:spacing w:val="3"/>
              </w:rPr>
              <w:t>неравенств. Приобретенные учащимися умения получают развит</w:t>
            </w:r>
            <w:r w:rsidRPr="00EA3252">
              <w:rPr>
                <w:color w:val="000000"/>
                <w:spacing w:val="2"/>
              </w:rPr>
              <w:t xml:space="preserve">ие при решении систем линейных неравенств с одной переменной. Рассматривается вопрос о доказательстве неравенств. </w:t>
            </w:r>
            <w:r w:rsidRPr="00EA3252">
              <w:rPr>
                <w:color w:val="000000"/>
                <w:spacing w:val="1"/>
              </w:rPr>
              <w:t xml:space="preserve">Учащиеся знакомятся с некоторыми приемами доказательства </w:t>
            </w:r>
            <w:r w:rsidRPr="00EA3252">
              <w:rPr>
                <w:color w:val="000000"/>
                <w:spacing w:val="7"/>
              </w:rPr>
              <w:t xml:space="preserve">неравенств; система упражнений содержит значительное число </w:t>
            </w:r>
            <w:r w:rsidRPr="00EA3252">
              <w:rPr>
                <w:color w:val="000000"/>
                <w:spacing w:val="8"/>
              </w:rPr>
              <w:t>заданий на применение аппарата неравенств.</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05917" w:rsidRPr="00905917" w:rsidRDefault="0030456A" w:rsidP="0018503A">
            <w:pPr>
              <w:tabs>
                <w:tab w:val="left" w:pos="10206"/>
              </w:tabs>
              <w:jc w:val="center"/>
            </w:pPr>
            <w: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05917" w:rsidRPr="00905917" w:rsidRDefault="0030456A" w:rsidP="0018503A">
            <w:pPr>
              <w:tabs>
                <w:tab w:val="left" w:pos="10206"/>
              </w:tabs>
              <w:jc w:val="center"/>
            </w:pPr>
            <w:r>
              <w:t>12</w:t>
            </w:r>
          </w:p>
        </w:tc>
      </w:tr>
      <w:tr w:rsidR="00905917" w:rsidRPr="002E5CFB" w:rsidTr="00905917">
        <w:tc>
          <w:tcPr>
            <w:tcW w:w="534" w:type="dxa"/>
            <w:tcBorders>
              <w:top w:val="single" w:sz="4" w:space="0" w:color="auto"/>
              <w:left w:val="single" w:sz="4" w:space="0" w:color="auto"/>
              <w:bottom w:val="single" w:sz="4" w:space="0" w:color="auto"/>
              <w:right w:val="single" w:sz="4" w:space="0" w:color="auto"/>
            </w:tcBorders>
            <w:shd w:val="clear" w:color="auto" w:fill="auto"/>
          </w:tcPr>
          <w:p w:rsidR="00905917" w:rsidRPr="00905917" w:rsidRDefault="00905917" w:rsidP="00905917">
            <w:pPr>
              <w:tabs>
                <w:tab w:val="left" w:pos="10206"/>
              </w:tabs>
              <w:jc w:val="both"/>
              <w:rPr>
                <w:b/>
                <w:bCs/>
                <w:shd w:val="clear" w:color="auto" w:fill="FFFFFF"/>
              </w:rPr>
            </w:pPr>
            <w:r w:rsidRPr="00905917">
              <w:rPr>
                <w:b/>
                <w:bCs/>
                <w:shd w:val="clear" w:color="auto" w:fill="FFFFFF"/>
              </w:rPr>
              <w:t>2.</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905917" w:rsidRDefault="00082D49" w:rsidP="00905917">
            <w:pPr>
              <w:autoSpaceDE w:val="0"/>
              <w:autoSpaceDN w:val="0"/>
              <w:adjustRightInd w:val="0"/>
              <w:jc w:val="both"/>
              <w:rPr>
                <w:b/>
                <w:bCs/>
                <w:shd w:val="clear" w:color="auto" w:fill="FFFFFF"/>
              </w:rPr>
            </w:pPr>
            <w:r w:rsidRPr="00082D49">
              <w:rPr>
                <w:b/>
                <w:bCs/>
                <w:shd w:val="clear" w:color="auto" w:fill="FFFFFF"/>
              </w:rPr>
              <w:t>Квадратичная функция (19ч)</w:t>
            </w:r>
          </w:p>
          <w:p w:rsidR="00850A9D" w:rsidRPr="00EA3252" w:rsidRDefault="00850A9D" w:rsidP="00850A9D">
            <w:pPr>
              <w:shd w:val="clear" w:color="auto" w:fill="FFFFFF"/>
              <w:ind w:right="5" w:firstLine="518"/>
              <w:jc w:val="both"/>
            </w:pPr>
            <w:r w:rsidRPr="00EA3252">
              <w:rPr>
                <w:color w:val="000000"/>
              </w:rPr>
              <w:t xml:space="preserve">Функция </w:t>
            </w:r>
            <w:r w:rsidRPr="00EA3252">
              <w:rPr>
                <w:i/>
                <w:iCs/>
                <w:color w:val="000000"/>
              </w:rPr>
              <w:t>у = ах</w:t>
            </w:r>
            <w:proofErr w:type="gramStart"/>
            <w:r w:rsidRPr="00EA3252">
              <w:rPr>
                <w:i/>
                <w:iCs/>
                <w:color w:val="000000"/>
                <w:vertAlign w:val="superscript"/>
              </w:rPr>
              <w:t>2</w:t>
            </w:r>
            <w:proofErr w:type="gramEnd"/>
            <w:r w:rsidRPr="00EA3252">
              <w:rPr>
                <w:i/>
                <w:iCs/>
                <w:color w:val="000000"/>
              </w:rPr>
              <w:t xml:space="preserve"> + </w:t>
            </w:r>
            <w:r w:rsidRPr="00EA3252">
              <w:rPr>
                <w:i/>
                <w:iCs/>
                <w:color w:val="000000"/>
                <w:lang w:val="en-US"/>
              </w:rPr>
              <w:t>b</w:t>
            </w:r>
            <w:r w:rsidRPr="00EA3252">
              <w:rPr>
                <w:i/>
                <w:iCs/>
                <w:color w:val="000000"/>
              </w:rPr>
              <w:t xml:space="preserve">х + с </w:t>
            </w:r>
            <w:r w:rsidRPr="00EA3252">
              <w:rPr>
                <w:color w:val="000000"/>
              </w:rPr>
              <w:t xml:space="preserve">и ее график. Свойства квадратичной </w:t>
            </w:r>
            <w:r w:rsidRPr="00EA3252">
              <w:rPr>
                <w:color w:val="000000"/>
                <w:spacing w:val="3"/>
              </w:rPr>
              <w:t>функции: возрастание и убывание, сохранение знака на промеж</w:t>
            </w:r>
            <w:r w:rsidRPr="00EA3252">
              <w:rPr>
                <w:color w:val="000000"/>
                <w:spacing w:val="2"/>
              </w:rPr>
              <w:t>утке, наибольшее (наименьшее) значение. Решение неравен</w:t>
            </w:r>
            <w:proofErr w:type="gramStart"/>
            <w:r w:rsidRPr="00EA3252">
              <w:rPr>
                <w:color w:val="000000"/>
                <w:spacing w:val="2"/>
              </w:rPr>
              <w:t xml:space="preserve">ств </w:t>
            </w:r>
            <w:r w:rsidRPr="00EA3252">
              <w:rPr>
                <w:color w:val="000000"/>
                <w:spacing w:val="5"/>
              </w:rPr>
              <w:t>вт</w:t>
            </w:r>
            <w:proofErr w:type="gramEnd"/>
            <w:r w:rsidRPr="00EA3252">
              <w:rPr>
                <w:color w:val="000000"/>
                <w:spacing w:val="5"/>
              </w:rPr>
              <w:t>орой степени с одной переменной.</w:t>
            </w:r>
          </w:p>
          <w:p w:rsidR="00850A9D" w:rsidRPr="00EA3252" w:rsidRDefault="00850A9D" w:rsidP="00850A9D">
            <w:pPr>
              <w:shd w:val="clear" w:color="auto" w:fill="FFFFFF"/>
              <w:ind w:left="5" w:firstLine="341"/>
              <w:jc w:val="both"/>
            </w:pPr>
            <w:r w:rsidRPr="00850A9D">
              <w:rPr>
                <w:color w:val="000000"/>
              </w:rPr>
              <w:t>Основная   цель</w:t>
            </w:r>
            <w:r w:rsidRPr="00EA3252">
              <w:rPr>
                <w:color w:val="000000"/>
              </w:rPr>
              <w:t xml:space="preserve"> — познакомить учащихся с квадратичной </w:t>
            </w:r>
            <w:r w:rsidRPr="00EA3252">
              <w:rPr>
                <w:color w:val="000000"/>
                <w:spacing w:val="5"/>
              </w:rPr>
              <w:t xml:space="preserve">функцией как с математической моделью, описывающей многие </w:t>
            </w:r>
            <w:r w:rsidRPr="00EA3252">
              <w:rPr>
                <w:color w:val="000000"/>
                <w:spacing w:val="3"/>
              </w:rPr>
              <w:t>зависимости между реальными величинами; научить строить гра</w:t>
            </w:r>
            <w:r w:rsidRPr="00EA3252">
              <w:rPr>
                <w:color w:val="000000"/>
                <w:spacing w:val="11"/>
              </w:rPr>
              <w:t>фик квадратичной функции и читать по графику ее свой</w:t>
            </w:r>
            <w:proofErr w:type="gramStart"/>
            <w:r w:rsidRPr="00EA3252">
              <w:rPr>
                <w:color w:val="000000"/>
                <w:spacing w:val="11"/>
              </w:rPr>
              <w:t xml:space="preserve">ств </w:t>
            </w:r>
            <w:r w:rsidRPr="00EA3252">
              <w:rPr>
                <w:color w:val="000000"/>
                <w:spacing w:val="6"/>
              </w:rPr>
              <w:t>сф</w:t>
            </w:r>
            <w:proofErr w:type="gramEnd"/>
            <w:r w:rsidRPr="00EA3252">
              <w:rPr>
                <w:color w:val="000000"/>
                <w:spacing w:val="6"/>
              </w:rPr>
              <w:t>ормировать умение использовать графические представлен для решения квадратных неравенств.</w:t>
            </w:r>
          </w:p>
          <w:p w:rsidR="00082D49" w:rsidRDefault="00850A9D" w:rsidP="00850A9D">
            <w:pPr>
              <w:shd w:val="clear" w:color="auto" w:fill="FFFFFF"/>
              <w:ind w:firstLine="350"/>
              <w:jc w:val="both"/>
            </w:pPr>
            <w:r w:rsidRPr="00EA3252">
              <w:rPr>
                <w:color w:val="000000"/>
                <w:spacing w:val="-1"/>
              </w:rPr>
              <w:t xml:space="preserve"> Изуче</w:t>
            </w:r>
            <w:r w:rsidRPr="00EA3252">
              <w:rPr>
                <w:color w:val="000000"/>
                <w:spacing w:val="19"/>
              </w:rPr>
              <w:t xml:space="preserve">ние темы начинается с общего знакомства с функцией </w:t>
            </w:r>
            <w:r w:rsidRPr="00EA3252">
              <w:rPr>
                <w:i/>
                <w:iCs/>
                <w:color w:val="000000"/>
                <w:spacing w:val="19"/>
              </w:rPr>
              <w:t xml:space="preserve">у </w:t>
            </w:r>
            <w:r w:rsidRPr="00EA3252">
              <w:rPr>
                <w:color w:val="000000"/>
                <w:spacing w:val="19"/>
              </w:rPr>
              <w:t>=</w:t>
            </w:r>
            <w:r w:rsidRPr="00EA3252">
              <w:rPr>
                <w:color w:val="000000"/>
              </w:rPr>
              <w:t xml:space="preserve"> </w:t>
            </w:r>
            <w:r w:rsidRPr="00EA3252">
              <w:rPr>
                <w:i/>
                <w:iCs/>
                <w:color w:val="000000"/>
              </w:rPr>
              <w:t>ах</w:t>
            </w:r>
            <w:proofErr w:type="gramStart"/>
            <w:r w:rsidRPr="00EA3252">
              <w:rPr>
                <w:i/>
                <w:iCs/>
                <w:color w:val="000000"/>
                <w:vertAlign w:val="superscript"/>
              </w:rPr>
              <w:t>2</w:t>
            </w:r>
            <w:proofErr w:type="gramEnd"/>
            <w:r w:rsidRPr="00EA3252">
              <w:rPr>
                <w:i/>
                <w:iCs/>
                <w:color w:val="000000"/>
              </w:rPr>
              <w:t xml:space="preserve"> + </w:t>
            </w:r>
            <w:r w:rsidRPr="00EA3252">
              <w:rPr>
                <w:i/>
                <w:iCs/>
                <w:color w:val="000000"/>
                <w:lang w:val="en-US"/>
              </w:rPr>
              <w:t>b</w:t>
            </w:r>
            <w:r w:rsidRPr="00EA3252">
              <w:rPr>
                <w:i/>
                <w:iCs/>
                <w:color w:val="000000"/>
              </w:rPr>
              <w:t xml:space="preserve">х + с; </w:t>
            </w:r>
            <w:r w:rsidRPr="00EA3252">
              <w:rPr>
                <w:color w:val="000000"/>
              </w:rPr>
              <w:t xml:space="preserve">рассматриваются готовые графики квадратичных </w:t>
            </w:r>
            <w:r w:rsidRPr="00EA3252">
              <w:rPr>
                <w:color w:val="000000"/>
                <w:spacing w:val="1"/>
              </w:rPr>
              <w:t>функций и анализируются их особенности (наличие оси симмет</w:t>
            </w:r>
            <w:r w:rsidRPr="00EA3252">
              <w:rPr>
                <w:color w:val="000000"/>
                <w:spacing w:val="1"/>
              </w:rPr>
              <w:softHyphen/>
            </w:r>
            <w:r w:rsidRPr="00EA3252">
              <w:rPr>
                <w:color w:val="000000"/>
                <w:spacing w:val="3"/>
              </w:rPr>
              <w:t xml:space="preserve">рии, вершины, направление ветвей, расположение по отношению </w:t>
            </w:r>
            <w:r w:rsidRPr="00EA3252">
              <w:rPr>
                <w:color w:val="000000"/>
                <w:spacing w:val="2"/>
              </w:rPr>
              <w:t xml:space="preserve">к оси </w:t>
            </w:r>
            <w:r w:rsidRPr="00EA3252">
              <w:rPr>
                <w:i/>
                <w:iCs/>
                <w:color w:val="000000"/>
                <w:spacing w:val="2"/>
              </w:rPr>
              <w:t xml:space="preserve">х), </w:t>
            </w:r>
            <w:r w:rsidRPr="00EA3252">
              <w:rPr>
                <w:color w:val="000000"/>
                <w:spacing w:val="2"/>
              </w:rPr>
              <w:t xml:space="preserve">при этом активизируются общие сведения о функциях, </w:t>
            </w:r>
            <w:r w:rsidRPr="00EA3252">
              <w:rPr>
                <w:color w:val="000000"/>
              </w:rPr>
              <w:t xml:space="preserve">известные учащимся из курса 8 класса; учащиеся учатся строить </w:t>
            </w:r>
            <w:r w:rsidRPr="00EA3252">
              <w:rPr>
                <w:color w:val="000000"/>
                <w:spacing w:val="1"/>
              </w:rPr>
              <w:t>параболу по точкам с опорой на ее симметрию. Далее следует бо</w:t>
            </w:r>
            <w:r w:rsidRPr="00EA3252">
              <w:rPr>
                <w:color w:val="000000"/>
                <w:spacing w:val="1"/>
              </w:rPr>
              <w:softHyphen/>
            </w:r>
            <w:r w:rsidRPr="00EA3252">
              <w:rPr>
                <w:color w:val="000000"/>
              </w:rPr>
              <w:t>лее детальное изучение свой</w:t>
            </w:r>
            <w:proofErr w:type="gramStart"/>
            <w:r w:rsidRPr="00EA3252">
              <w:rPr>
                <w:color w:val="000000"/>
              </w:rPr>
              <w:t>ств кв</w:t>
            </w:r>
            <w:proofErr w:type="gramEnd"/>
            <w:r w:rsidRPr="00EA3252">
              <w:rPr>
                <w:color w:val="000000"/>
              </w:rPr>
              <w:t>адратичной функции, особенно</w:t>
            </w:r>
            <w:r w:rsidRPr="00EA3252">
              <w:rPr>
                <w:color w:val="000000"/>
              </w:rPr>
              <w:softHyphen/>
              <w:t>стей ее графика и приемов его построения. В связи с этим рассматривается</w:t>
            </w:r>
            <w:r w:rsidRPr="00EA3252">
              <w:rPr>
                <w:color w:val="000000"/>
                <w:spacing w:val="-1"/>
              </w:rPr>
              <w:t xml:space="preserve"> перенос вдоль осей координат произвольных гра</w:t>
            </w:r>
            <w:r w:rsidRPr="00EA3252">
              <w:rPr>
                <w:color w:val="000000"/>
                <w:spacing w:val="-1"/>
              </w:rPr>
              <w:softHyphen/>
            </w:r>
            <w:r w:rsidRPr="00EA3252">
              <w:rPr>
                <w:color w:val="000000"/>
                <w:spacing w:val="1"/>
              </w:rPr>
              <w:t>фиков. Центральным моментом темы является доказательство то</w:t>
            </w:r>
            <w:r w:rsidRPr="00EA3252">
              <w:rPr>
                <w:color w:val="000000"/>
                <w:spacing w:val="1"/>
              </w:rPr>
              <w:softHyphen/>
            </w:r>
            <w:r w:rsidRPr="00EA3252">
              <w:rPr>
                <w:color w:val="000000"/>
              </w:rPr>
              <w:t xml:space="preserve">го, что график любой квадратичной функции </w:t>
            </w:r>
            <w:r w:rsidRPr="00EA3252">
              <w:rPr>
                <w:i/>
                <w:iCs/>
                <w:color w:val="000000"/>
              </w:rPr>
              <w:t>у = ах</w:t>
            </w:r>
            <w:proofErr w:type="gramStart"/>
            <w:r w:rsidRPr="00EA3252">
              <w:rPr>
                <w:i/>
                <w:iCs/>
                <w:color w:val="000000"/>
                <w:vertAlign w:val="superscript"/>
              </w:rPr>
              <w:t>2</w:t>
            </w:r>
            <w:proofErr w:type="gramEnd"/>
            <w:r w:rsidRPr="00EA3252">
              <w:rPr>
                <w:i/>
                <w:iCs/>
                <w:color w:val="000000"/>
              </w:rPr>
              <w:t xml:space="preserve"> + </w:t>
            </w:r>
            <w:r w:rsidRPr="00EA3252">
              <w:rPr>
                <w:i/>
                <w:iCs/>
                <w:color w:val="000000"/>
                <w:lang w:val="en-US"/>
              </w:rPr>
              <w:t>b</w:t>
            </w:r>
            <w:r w:rsidRPr="00EA3252">
              <w:rPr>
                <w:i/>
                <w:iCs/>
                <w:color w:val="000000"/>
              </w:rPr>
              <w:t xml:space="preserve">х + с </w:t>
            </w:r>
            <w:r w:rsidRPr="00EA3252">
              <w:rPr>
                <w:color w:val="000000"/>
              </w:rPr>
              <w:t>мо</w:t>
            </w:r>
            <w:r w:rsidRPr="00EA3252">
              <w:rPr>
                <w:color w:val="000000"/>
              </w:rPr>
              <w:softHyphen/>
            </w:r>
            <w:r w:rsidRPr="00EA3252">
              <w:rPr>
                <w:color w:val="000000"/>
                <w:spacing w:val="-1"/>
              </w:rPr>
              <w:t xml:space="preserve">жет быть получен </w:t>
            </w:r>
            <w:r w:rsidRPr="00EA3252">
              <w:rPr>
                <w:color w:val="000000"/>
                <w:spacing w:val="-1"/>
              </w:rPr>
              <w:lastRenderedPageBreak/>
              <w:t xml:space="preserve">с помощью сдвигов вдоль координатных осей </w:t>
            </w:r>
            <w:r w:rsidRPr="00EA3252">
              <w:rPr>
                <w:color w:val="000000"/>
                <w:spacing w:val="4"/>
              </w:rPr>
              <w:t xml:space="preserve">параболы </w:t>
            </w:r>
            <w:r w:rsidRPr="00EA3252">
              <w:rPr>
                <w:i/>
                <w:iCs/>
                <w:color w:val="000000"/>
                <w:spacing w:val="4"/>
              </w:rPr>
              <w:t xml:space="preserve">у </w:t>
            </w:r>
            <w:r w:rsidRPr="00EA3252">
              <w:rPr>
                <w:color w:val="000000"/>
                <w:spacing w:val="4"/>
              </w:rPr>
              <w:t xml:space="preserve">= </w:t>
            </w:r>
            <w:r w:rsidRPr="00EA3252">
              <w:rPr>
                <w:i/>
                <w:iCs/>
                <w:color w:val="000000"/>
                <w:spacing w:val="4"/>
              </w:rPr>
              <w:t>ах</w:t>
            </w:r>
            <w:r w:rsidRPr="00EA3252">
              <w:rPr>
                <w:i/>
                <w:iCs/>
                <w:color w:val="000000"/>
                <w:spacing w:val="4"/>
                <w:vertAlign w:val="superscript"/>
              </w:rPr>
              <w:t>2</w:t>
            </w:r>
            <w:r w:rsidRPr="00EA3252">
              <w:rPr>
                <w:i/>
                <w:iCs/>
                <w:color w:val="000000"/>
                <w:spacing w:val="4"/>
              </w:rPr>
              <w:t xml:space="preserve">. </w:t>
            </w:r>
            <w:r w:rsidRPr="00EA3252">
              <w:rPr>
                <w:color w:val="000000"/>
                <w:spacing w:val="4"/>
              </w:rPr>
              <w:t>Теперь учащиеся по коэффициентам квадратно</w:t>
            </w:r>
            <w:r w:rsidRPr="00EA3252">
              <w:rPr>
                <w:color w:val="000000"/>
                <w:spacing w:val="4"/>
              </w:rPr>
              <w:softHyphen/>
            </w:r>
            <w:r w:rsidRPr="00EA3252">
              <w:rPr>
                <w:color w:val="000000"/>
              </w:rPr>
              <w:t xml:space="preserve">го трехчлена </w:t>
            </w:r>
            <w:r w:rsidRPr="00EA3252">
              <w:rPr>
                <w:i/>
                <w:iCs/>
                <w:color w:val="000000"/>
              </w:rPr>
              <w:t>ах</w:t>
            </w:r>
            <w:proofErr w:type="gramStart"/>
            <w:r w:rsidRPr="00EA3252">
              <w:rPr>
                <w:i/>
                <w:iCs/>
                <w:color w:val="000000"/>
                <w:vertAlign w:val="superscript"/>
              </w:rPr>
              <w:t>2</w:t>
            </w:r>
            <w:proofErr w:type="gramEnd"/>
            <w:r w:rsidRPr="00EA3252">
              <w:rPr>
                <w:i/>
                <w:iCs/>
                <w:color w:val="000000"/>
              </w:rPr>
              <w:t xml:space="preserve"> + </w:t>
            </w:r>
            <w:proofErr w:type="spellStart"/>
            <w:r w:rsidRPr="00EA3252">
              <w:rPr>
                <w:i/>
                <w:iCs/>
                <w:color w:val="000000"/>
              </w:rPr>
              <w:t>bх</w:t>
            </w:r>
            <w:proofErr w:type="spellEnd"/>
            <w:r w:rsidRPr="00EA3252">
              <w:rPr>
                <w:i/>
                <w:iCs/>
                <w:color w:val="000000"/>
              </w:rPr>
              <w:t xml:space="preserve"> </w:t>
            </w:r>
            <w:r w:rsidRPr="00EA3252">
              <w:rPr>
                <w:color w:val="000000"/>
              </w:rPr>
              <w:t xml:space="preserve">+ </w:t>
            </w:r>
            <w:r w:rsidRPr="00EA3252">
              <w:rPr>
                <w:i/>
                <w:iCs/>
                <w:color w:val="000000"/>
              </w:rPr>
              <w:t xml:space="preserve">с </w:t>
            </w:r>
            <w:r w:rsidRPr="00EA3252">
              <w:rPr>
                <w:color w:val="000000"/>
              </w:rPr>
              <w:t>могут представить общий вид соответст</w:t>
            </w:r>
            <w:r w:rsidRPr="00EA3252">
              <w:rPr>
                <w:color w:val="000000"/>
              </w:rPr>
              <w:softHyphen/>
            </w:r>
            <w:r w:rsidRPr="00EA3252">
              <w:rPr>
                <w:color w:val="000000"/>
                <w:spacing w:val="4"/>
              </w:rPr>
              <w:t>вующей параболы и вычислить координаты ее вершины.</w:t>
            </w:r>
            <w:r w:rsidR="00082D49">
              <w:t xml:space="preserve">  </w:t>
            </w:r>
          </w:p>
          <w:p w:rsidR="00850A9D" w:rsidRPr="00082D49" w:rsidRDefault="00850A9D" w:rsidP="0030456A">
            <w:pPr>
              <w:shd w:val="clear" w:color="auto" w:fill="FFFFFF"/>
              <w:ind w:left="5" w:right="10" w:firstLine="346"/>
              <w:jc w:val="both"/>
              <w:rPr>
                <w:bCs/>
                <w:shd w:val="clear" w:color="auto" w:fill="FFFFFF"/>
              </w:rPr>
            </w:pPr>
            <w:r w:rsidRPr="00EA3252">
              <w:rPr>
                <w:color w:val="000000"/>
                <w:spacing w:val="2"/>
              </w:rPr>
              <w:t xml:space="preserve">В системе упражнений значительное место </w:t>
            </w:r>
            <w:r w:rsidR="0030456A">
              <w:rPr>
                <w:color w:val="000000"/>
                <w:spacing w:val="2"/>
              </w:rPr>
              <w:t>о</w:t>
            </w:r>
            <w:r w:rsidRPr="00EA3252">
              <w:rPr>
                <w:color w:val="000000"/>
                <w:spacing w:val="2"/>
              </w:rPr>
              <w:t>тводит</w:t>
            </w:r>
            <w:r w:rsidRPr="00EA3252">
              <w:rPr>
                <w:color w:val="000000"/>
                <w:spacing w:val="2"/>
              </w:rPr>
              <w:softHyphen/>
            </w:r>
            <w:r w:rsidRPr="00EA3252">
              <w:rPr>
                <w:color w:val="000000"/>
                <w:spacing w:val="5"/>
              </w:rPr>
              <w:t xml:space="preserve">ся задачам прикладного характера, которые решаются с опорой </w:t>
            </w:r>
            <w:r w:rsidRPr="00EA3252">
              <w:rPr>
                <w:color w:val="000000"/>
                <w:spacing w:val="2"/>
              </w:rPr>
              <w:t xml:space="preserve">на графические представления.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05917" w:rsidRPr="00905917" w:rsidRDefault="0030456A" w:rsidP="0018503A">
            <w:pPr>
              <w:tabs>
                <w:tab w:val="left" w:pos="10206"/>
              </w:tabs>
              <w:jc w:val="center"/>
            </w:pPr>
            <w:r>
              <w:lastRenderedPageBreak/>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05917" w:rsidRPr="00905917" w:rsidRDefault="0030456A" w:rsidP="0018503A">
            <w:pPr>
              <w:tabs>
                <w:tab w:val="left" w:pos="10206"/>
              </w:tabs>
              <w:jc w:val="center"/>
            </w:pPr>
            <w:r>
              <w:t>14</w:t>
            </w:r>
          </w:p>
        </w:tc>
      </w:tr>
      <w:tr w:rsidR="00905917" w:rsidRPr="002E5CFB" w:rsidTr="00905917">
        <w:tc>
          <w:tcPr>
            <w:tcW w:w="534" w:type="dxa"/>
            <w:tcBorders>
              <w:top w:val="single" w:sz="4" w:space="0" w:color="auto"/>
              <w:left w:val="single" w:sz="4" w:space="0" w:color="auto"/>
              <w:bottom w:val="single" w:sz="4" w:space="0" w:color="auto"/>
              <w:right w:val="single" w:sz="4" w:space="0" w:color="auto"/>
            </w:tcBorders>
            <w:shd w:val="clear" w:color="auto" w:fill="auto"/>
          </w:tcPr>
          <w:p w:rsidR="00905917" w:rsidRPr="00905917" w:rsidRDefault="00905917" w:rsidP="00905917">
            <w:pPr>
              <w:tabs>
                <w:tab w:val="left" w:pos="10206"/>
              </w:tabs>
              <w:jc w:val="both"/>
              <w:rPr>
                <w:b/>
                <w:bCs/>
                <w:shd w:val="clear" w:color="auto" w:fill="FFFFFF"/>
              </w:rPr>
            </w:pPr>
            <w:r w:rsidRPr="00905917">
              <w:rPr>
                <w:b/>
                <w:bCs/>
                <w:shd w:val="clear" w:color="auto" w:fill="FFFFFF"/>
              </w:rPr>
              <w:lastRenderedPageBreak/>
              <w:t>3.</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905917" w:rsidRDefault="00082D49" w:rsidP="00905917">
            <w:pPr>
              <w:autoSpaceDE w:val="0"/>
              <w:autoSpaceDN w:val="0"/>
              <w:adjustRightInd w:val="0"/>
              <w:jc w:val="both"/>
              <w:rPr>
                <w:b/>
                <w:bCs/>
                <w:shd w:val="clear" w:color="auto" w:fill="FFFFFF"/>
              </w:rPr>
            </w:pPr>
            <w:r w:rsidRPr="00082D49">
              <w:rPr>
                <w:b/>
                <w:bCs/>
                <w:shd w:val="clear" w:color="auto" w:fill="FFFFFF"/>
              </w:rPr>
              <w:t>Уравнения и системы уравнений (28ч)</w:t>
            </w:r>
          </w:p>
          <w:p w:rsidR="00850A9D" w:rsidRPr="00EA3252" w:rsidRDefault="00082D49" w:rsidP="00850A9D">
            <w:pPr>
              <w:shd w:val="clear" w:color="auto" w:fill="FFFFFF"/>
              <w:ind w:left="6" w:right="11" w:firstLine="346"/>
              <w:jc w:val="both"/>
            </w:pPr>
            <w:r>
              <w:t xml:space="preserve">  </w:t>
            </w:r>
            <w:r w:rsidR="009315AC">
              <w:t xml:space="preserve"> </w:t>
            </w:r>
            <w:r>
              <w:t xml:space="preserve"> </w:t>
            </w:r>
            <w:r w:rsidR="00850A9D" w:rsidRPr="00EA3252">
              <w:rPr>
                <w:color w:val="000000"/>
                <w:spacing w:val="5"/>
              </w:rPr>
              <w:t>Рациональные выражения. Допустимые значения перемен</w:t>
            </w:r>
            <w:r w:rsidR="00850A9D" w:rsidRPr="00EA3252">
              <w:rPr>
                <w:color w:val="000000"/>
                <w:spacing w:val="5"/>
              </w:rPr>
              <w:softHyphen/>
            </w:r>
            <w:r w:rsidR="00850A9D" w:rsidRPr="00EA3252">
              <w:rPr>
                <w:color w:val="000000"/>
                <w:spacing w:val="3"/>
              </w:rPr>
              <w:t>ных, входящих в алгебраические выражения. Тождество, доказа</w:t>
            </w:r>
            <w:r w:rsidR="00850A9D" w:rsidRPr="00EA3252">
              <w:rPr>
                <w:color w:val="000000"/>
                <w:spacing w:val="3"/>
              </w:rPr>
              <w:softHyphen/>
            </w:r>
            <w:r w:rsidR="00850A9D" w:rsidRPr="00EA3252">
              <w:rPr>
                <w:color w:val="000000"/>
                <w:spacing w:val="1"/>
              </w:rPr>
              <w:t xml:space="preserve">тельство тождеств. Решение целых и дробных уравнений с одной переменной. Примеры решения нелинейных систем уравнений с </w:t>
            </w:r>
            <w:r w:rsidR="00850A9D" w:rsidRPr="00EA3252">
              <w:rPr>
                <w:color w:val="000000"/>
                <w:spacing w:val="2"/>
              </w:rPr>
              <w:t>двумя переменными. Решение текстовых задач. Графическая ин</w:t>
            </w:r>
            <w:r w:rsidR="00850A9D" w:rsidRPr="00EA3252">
              <w:rPr>
                <w:color w:val="000000"/>
                <w:spacing w:val="6"/>
              </w:rPr>
              <w:t>терпретация решения уравнений и систем уравнений.</w:t>
            </w:r>
          </w:p>
          <w:p w:rsidR="00850A9D" w:rsidRPr="00EA3252" w:rsidRDefault="00850A9D" w:rsidP="00850A9D">
            <w:pPr>
              <w:shd w:val="clear" w:color="auto" w:fill="FFFFFF"/>
              <w:ind w:left="6" w:right="11" w:firstLine="341"/>
              <w:jc w:val="both"/>
            </w:pPr>
            <w:proofErr w:type="gramStart"/>
            <w:r w:rsidRPr="00850A9D">
              <w:rPr>
                <w:color w:val="000000"/>
              </w:rPr>
              <w:t>Основная   цель</w:t>
            </w:r>
            <w:r w:rsidRPr="00EA3252">
              <w:rPr>
                <w:color w:val="000000"/>
              </w:rPr>
              <w:t xml:space="preserve"> — систематизировать сведения о рацио</w:t>
            </w:r>
            <w:r w:rsidRPr="00EA3252">
              <w:rPr>
                <w:color w:val="000000"/>
                <w:spacing w:val="3"/>
              </w:rPr>
              <w:t>нальных выражениях и уравнениях; познакомить учащихся с не</w:t>
            </w:r>
            <w:r w:rsidRPr="00EA3252">
              <w:rPr>
                <w:color w:val="000000"/>
                <w:spacing w:val="2"/>
              </w:rPr>
              <w:t>которыми приемами решения уравнений высших степеней, обу</w:t>
            </w:r>
            <w:r w:rsidRPr="00EA3252">
              <w:rPr>
                <w:color w:val="000000"/>
                <w:spacing w:val="8"/>
              </w:rPr>
              <w:t xml:space="preserve">чить решению дробных уравнений, развить умение решать </w:t>
            </w:r>
            <w:r w:rsidRPr="00EA3252">
              <w:rPr>
                <w:color w:val="000000"/>
                <w:spacing w:val="3"/>
              </w:rPr>
              <w:t xml:space="preserve">системы нелинейных уравнений с двумя переменными, а также </w:t>
            </w:r>
            <w:r w:rsidRPr="00EA3252">
              <w:rPr>
                <w:color w:val="000000"/>
                <w:spacing w:val="2"/>
              </w:rPr>
              <w:t xml:space="preserve">текстовые задачи; познакомить с применением графиков для исследования и решения систем уравнений с двумя переменными и </w:t>
            </w:r>
            <w:r w:rsidRPr="00EA3252">
              <w:rPr>
                <w:color w:val="000000"/>
                <w:spacing w:val="4"/>
              </w:rPr>
              <w:t>уравнений с одной переменной.</w:t>
            </w:r>
            <w:proofErr w:type="gramEnd"/>
          </w:p>
          <w:p w:rsidR="00850A9D" w:rsidRPr="00EA3252" w:rsidRDefault="00850A9D" w:rsidP="00850A9D">
            <w:pPr>
              <w:shd w:val="clear" w:color="auto" w:fill="FFFFFF"/>
              <w:ind w:left="5" w:right="5" w:firstLine="346"/>
              <w:jc w:val="both"/>
            </w:pPr>
            <w:r w:rsidRPr="00EA3252">
              <w:rPr>
                <w:color w:val="000000"/>
                <w:spacing w:val="2"/>
              </w:rPr>
              <w:t>В данной теме систематизируются, обобщаются и развивают</w:t>
            </w:r>
            <w:r w:rsidRPr="00EA3252">
              <w:rPr>
                <w:color w:val="000000"/>
                <w:spacing w:val="2"/>
              </w:rPr>
              <w:softHyphen/>
            </w:r>
            <w:r w:rsidRPr="00EA3252">
              <w:rPr>
                <w:color w:val="000000"/>
                <w:spacing w:val="3"/>
              </w:rPr>
              <w:t>ся теоретические представления и практические умения учащих</w:t>
            </w:r>
            <w:r w:rsidRPr="00EA3252">
              <w:rPr>
                <w:color w:val="000000"/>
                <w:spacing w:val="3"/>
              </w:rPr>
              <w:softHyphen/>
            </w:r>
            <w:r w:rsidRPr="00EA3252">
              <w:rPr>
                <w:color w:val="000000"/>
                <w:spacing w:val="4"/>
              </w:rPr>
              <w:t xml:space="preserve">ся, связанные с рациональными выражениями, уравнениями, </w:t>
            </w:r>
            <w:r w:rsidRPr="00EA3252">
              <w:rPr>
                <w:color w:val="000000"/>
              </w:rPr>
              <w:t xml:space="preserve">системами уравнений. Уточняется известное из курса 7 класса </w:t>
            </w:r>
            <w:r w:rsidRPr="00EA3252">
              <w:rPr>
                <w:color w:val="000000"/>
                <w:spacing w:val="2"/>
              </w:rPr>
              <w:t>понятие тождественного равенства двух рациональных выраже</w:t>
            </w:r>
            <w:r w:rsidRPr="00EA3252">
              <w:rPr>
                <w:color w:val="000000"/>
                <w:spacing w:val="2"/>
              </w:rPr>
              <w:softHyphen/>
            </w:r>
            <w:r w:rsidRPr="00EA3252">
              <w:rPr>
                <w:color w:val="000000"/>
              </w:rPr>
              <w:t xml:space="preserve">ний; его содержание раскрывается с двух позиций — </w:t>
            </w:r>
            <w:proofErr w:type="gramStart"/>
            <w:r w:rsidRPr="00EA3252">
              <w:rPr>
                <w:color w:val="000000"/>
              </w:rPr>
              <w:t>алгебраиче</w:t>
            </w:r>
            <w:r w:rsidRPr="00EA3252">
              <w:rPr>
                <w:color w:val="000000"/>
              </w:rPr>
              <w:softHyphen/>
            </w:r>
            <w:r w:rsidRPr="00EA3252">
              <w:rPr>
                <w:color w:val="000000"/>
                <w:spacing w:val="2"/>
              </w:rPr>
              <w:t>ской</w:t>
            </w:r>
            <w:proofErr w:type="gramEnd"/>
            <w:r w:rsidRPr="00EA3252">
              <w:rPr>
                <w:color w:val="000000"/>
                <w:spacing w:val="2"/>
              </w:rPr>
              <w:t xml:space="preserve"> и функциональной. Вводится понятие тождества, обсужда</w:t>
            </w:r>
            <w:r w:rsidRPr="00EA3252">
              <w:rPr>
                <w:color w:val="000000"/>
                <w:spacing w:val="2"/>
              </w:rPr>
              <w:softHyphen/>
            </w:r>
            <w:r w:rsidRPr="00EA3252">
              <w:rPr>
                <w:color w:val="000000"/>
                <w:spacing w:val="5"/>
              </w:rPr>
              <w:t>ются приемы доказательства тождеств.</w:t>
            </w:r>
          </w:p>
          <w:p w:rsidR="00850A9D" w:rsidRPr="00EA3252" w:rsidRDefault="00850A9D" w:rsidP="00850A9D">
            <w:pPr>
              <w:shd w:val="clear" w:color="auto" w:fill="FFFFFF"/>
              <w:ind w:firstLine="336"/>
              <w:jc w:val="both"/>
            </w:pPr>
            <w:r w:rsidRPr="00EA3252">
              <w:rPr>
                <w:color w:val="000000"/>
                <w:spacing w:val="3"/>
              </w:rPr>
              <w:t xml:space="preserve">Значительное место в теме отводится решению </w:t>
            </w:r>
            <w:r w:rsidRPr="00EA3252">
              <w:rPr>
                <w:color w:val="000000"/>
                <w:spacing w:val="2"/>
              </w:rPr>
              <w:t xml:space="preserve">уравнений с одной переменной. Систематизируются и углубляют </w:t>
            </w:r>
            <w:r w:rsidRPr="00EA3252">
              <w:rPr>
                <w:color w:val="000000"/>
              </w:rPr>
              <w:t>знания, учащихся о целых уравнениях, основное внимание уде</w:t>
            </w:r>
            <w:r w:rsidRPr="00EA3252">
              <w:rPr>
                <w:color w:val="000000"/>
                <w:spacing w:val="4"/>
              </w:rPr>
              <w:t>ляется решению уравнений третьей и четвертой степени уже зна</w:t>
            </w:r>
            <w:r w:rsidRPr="00EA3252">
              <w:rPr>
                <w:color w:val="000000"/>
              </w:rPr>
              <w:t xml:space="preserve">комыми учащимся приемами — разложением на множители и введением новой переменной.   Продолжается решение систем уравнений, в том числе </w:t>
            </w:r>
            <w:r w:rsidRPr="00EA3252">
              <w:rPr>
                <w:color w:val="000000"/>
                <w:spacing w:val="6"/>
              </w:rPr>
              <w:t xml:space="preserve">рассматриваются системы, в которых одно уравнение первой, а </w:t>
            </w:r>
            <w:r w:rsidRPr="00EA3252">
              <w:rPr>
                <w:color w:val="000000"/>
              </w:rPr>
              <w:t>другое — второй степени, и примеры более сложных систем.</w:t>
            </w:r>
          </w:p>
          <w:p w:rsidR="00082D49" w:rsidRPr="00082D49" w:rsidRDefault="00850A9D" w:rsidP="0030456A">
            <w:pPr>
              <w:shd w:val="clear" w:color="auto" w:fill="FFFFFF"/>
              <w:ind w:left="19" w:firstLine="326"/>
              <w:jc w:val="both"/>
              <w:rPr>
                <w:bCs/>
                <w:shd w:val="clear" w:color="auto" w:fill="FFFFFF"/>
              </w:rPr>
            </w:pPr>
            <w:r w:rsidRPr="00EA3252">
              <w:rPr>
                <w:color w:val="000000"/>
                <w:spacing w:val="4"/>
              </w:rPr>
              <w:t>В заключение проводится графическое исследование уравне</w:t>
            </w:r>
            <w:r w:rsidRPr="00EA3252">
              <w:rPr>
                <w:color w:val="000000"/>
                <w:spacing w:val="4"/>
              </w:rPr>
              <w:softHyphen/>
            </w:r>
            <w:r w:rsidRPr="00EA3252">
              <w:rPr>
                <w:color w:val="000000"/>
                <w:spacing w:val="2"/>
              </w:rPr>
              <w:t xml:space="preserve">ний с одной переменной. </w:t>
            </w:r>
            <w:r w:rsidR="0030456A">
              <w:rPr>
                <w:color w:val="000000"/>
                <w:spacing w:val="2"/>
              </w:rPr>
              <w:t>Г</w:t>
            </w:r>
            <w:r w:rsidRPr="00EA3252">
              <w:rPr>
                <w:color w:val="000000"/>
                <w:spacing w:val="2"/>
              </w:rPr>
              <w:t>рафическая интерпретация ал</w:t>
            </w:r>
            <w:r w:rsidRPr="00EA3252">
              <w:rPr>
                <w:color w:val="000000"/>
                <w:spacing w:val="8"/>
              </w:rPr>
              <w:t xml:space="preserve">гебраических выражений, уравнений и систем широко </w:t>
            </w:r>
            <w:r w:rsidRPr="00EA3252">
              <w:rPr>
                <w:color w:val="000000"/>
                <w:spacing w:val="6"/>
              </w:rPr>
              <w:t>использ</w:t>
            </w:r>
            <w:r w:rsidR="0030456A">
              <w:rPr>
                <w:color w:val="000000"/>
                <w:spacing w:val="6"/>
              </w:rPr>
              <w:t>уется</w:t>
            </w:r>
            <w:r w:rsidRPr="00EA3252">
              <w:rPr>
                <w:color w:val="000000"/>
                <w:spacing w:val="6"/>
              </w:rPr>
              <w:t xml:space="preserve"> при изложении материала всей темы.</w:t>
            </w:r>
            <w:r w:rsidR="00082D49">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05917" w:rsidRPr="00905917" w:rsidRDefault="0030456A" w:rsidP="0018503A">
            <w:pPr>
              <w:tabs>
                <w:tab w:val="left" w:pos="10206"/>
              </w:tabs>
              <w:jc w:val="center"/>
            </w:pPr>
            <w: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05917" w:rsidRPr="00905917" w:rsidRDefault="0030456A" w:rsidP="0018503A">
            <w:pPr>
              <w:tabs>
                <w:tab w:val="left" w:pos="10206"/>
              </w:tabs>
              <w:jc w:val="center"/>
            </w:pPr>
            <w:r>
              <w:t>20</w:t>
            </w:r>
          </w:p>
        </w:tc>
      </w:tr>
      <w:tr w:rsidR="00905917" w:rsidRPr="002E5CFB" w:rsidTr="00905917">
        <w:tc>
          <w:tcPr>
            <w:tcW w:w="534" w:type="dxa"/>
            <w:tcBorders>
              <w:top w:val="single" w:sz="4" w:space="0" w:color="auto"/>
              <w:left w:val="single" w:sz="4" w:space="0" w:color="auto"/>
              <w:bottom w:val="single" w:sz="4" w:space="0" w:color="auto"/>
              <w:right w:val="single" w:sz="4" w:space="0" w:color="auto"/>
            </w:tcBorders>
            <w:shd w:val="clear" w:color="auto" w:fill="auto"/>
          </w:tcPr>
          <w:p w:rsidR="00905917" w:rsidRPr="00905917" w:rsidRDefault="00905917" w:rsidP="00905917">
            <w:pPr>
              <w:tabs>
                <w:tab w:val="left" w:pos="10206"/>
              </w:tabs>
              <w:jc w:val="both"/>
              <w:rPr>
                <w:b/>
                <w:bCs/>
                <w:shd w:val="clear" w:color="auto" w:fill="FFFFFF"/>
              </w:rPr>
            </w:pPr>
            <w:r w:rsidRPr="00905917">
              <w:rPr>
                <w:b/>
                <w:bCs/>
                <w:shd w:val="clear" w:color="auto" w:fill="FFFFFF"/>
              </w:rPr>
              <w:t>4.</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905917" w:rsidRPr="009315AC" w:rsidRDefault="009315AC" w:rsidP="00905917">
            <w:pPr>
              <w:autoSpaceDE w:val="0"/>
              <w:autoSpaceDN w:val="0"/>
              <w:adjustRightInd w:val="0"/>
              <w:jc w:val="both"/>
              <w:rPr>
                <w:b/>
                <w:bCs/>
                <w:shd w:val="clear" w:color="auto" w:fill="FFFFFF"/>
              </w:rPr>
            </w:pPr>
            <w:r w:rsidRPr="009315AC">
              <w:rPr>
                <w:b/>
                <w:bCs/>
                <w:shd w:val="clear" w:color="auto" w:fill="FFFFFF"/>
              </w:rPr>
              <w:t>Арифметическая и геометрическая прогрессии (18ч)</w:t>
            </w:r>
          </w:p>
          <w:p w:rsidR="00850A9D" w:rsidRPr="00EA3252" w:rsidRDefault="009315AC" w:rsidP="00850A9D">
            <w:pPr>
              <w:shd w:val="clear" w:color="auto" w:fill="FFFFFF"/>
              <w:tabs>
                <w:tab w:val="left" w:pos="658"/>
              </w:tabs>
              <w:rPr>
                <w:b/>
                <w:color w:val="000000"/>
                <w:spacing w:val="6"/>
                <w:u w:val="single"/>
              </w:rPr>
            </w:pPr>
            <w:r>
              <w:t xml:space="preserve">     </w:t>
            </w:r>
            <w:r w:rsidR="00850A9D" w:rsidRPr="00EA3252">
              <w:rPr>
                <w:color w:val="000000"/>
                <w:spacing w:val="2"/>
              </w:rPr>
              <w:t xml:space="preserve">Арифметическая и геометрическая прогрессии. Формулы </w:t>
            </w:r>
            <w:r w:rsidR="00850A9D" w:rsidRPr="00EA3252">
              <w:rPr>
                <w:b/>
                <w:i/>
                <w:color w:val="000000"/>
                <w:spacing w:val="2"/>
                <w:lang w:val="en-US"/>
              </w:rPr>
              <w:t>n</w:t>
            </w:r>
            <w:r w:rsidR="00850A9D" w:rsidRPr="00EA3252">
              <w:rPr>
                <w:color w:val="000000"/>
                <w:spacing w:val="2"/>
              </w:rPr>
              <w:t xml:space="preserve"> </w:t>
            </w:r>
            <w:r w:rsidR="00850A9D">
              <w:rPr>
                <w:color w:val="000000"/>
                <w:spacing w:val="2"/>
              </w:rPr>
              <w:t>–</w:t>
            </w:r>
            <w:r w:rsidR="00850A9D" w:rsidRPr="00EA3252">
              <w:rPr>
                <w:color w:val="000000"/>
                <w:spacing w:val="2"/>
              </w:rPr>
              <w:t xml:space="preserve"> го</w:t>
            </w:r>
            <w:r w:rsidR="00850A9D">
              <w:rPr>
                <w:b/>
                <w:color w:val="000000"/>
                <w:spacing w:val="6"/>
                <w:u w:val="single"/>
              </w:rPr>
              <w:t xml:space="preserve"> </w:t>
            </w:r>
            <w:r w:rsidR="00850A9D" w:rsidRPr="00EA3252">
              <w:rPr>
                <w:color w:val="000000"/>
                <w:spacing w:val="1"/>
              </w:rPr>
              <w:t xml:space="preserve">члена и суммы </w:t>
            </w:r>
            <w:r w:rsidR="00850A9D" w:rsidRPr="00EA3252">
              <w:rPr>
                <w:b/>
                <w:i/>
                <w:iCs/>
                <w:color w:val="000000"/>
                <w:spacing w:val="1"/>
                <w:lang w:val="en-US"/>
              </w:rPr>
              <w:t>n</w:t>
            </w:r>
            <w:r w:rsidR="00850A9D" w:rsidRPr="00EA3252">
              <w:rPr>
                <w:b/>
                <w:i/>
                <w:iCs/>
                <w:color w:val="000000"/>
                <w:spacing w:val="1"/>
              </w:rPr>
              <w:t xml:space="preserve"> </w:t>
            </w:r>
            <w:r w:rsidR="00850A9D" w:rsidRPr="00EA3252">
              <w:rPr>
                <w:color w:val="000000"/>
                <w:spacing w:val="1"/>
              </w:rPr>
              <w:t>членов арифметической и геометрической про</w:t>
            </w:r>
            <w:r w:rsidR="00850A9D" w:rsidRPr="00EA3252">
              <w:rPr>
                <w:color w:val="000000"/>
                <w:spacing w:val="5"/>
              </w:rPr>
              <w:t>грессий. Простые и сложные проценты.</w:t>
            </w:r>
          </w:p>
          <w:p w:rsidR="00850A9D" w:rsidRPr="00EA3252" w:rsidRDefault="00850A9D" w:rsidP="00850A9D">
            <w:pPr>
              <w:shd w:val="clear" w:color="auto" w:fill="FFFFFF"/>
              <w:ind w:left="19" w:right="29" w:firstLine="331"/>
              <w:jc w:val="both"/>
            </w:pPr>
            <w:r w:rsidRPr="00EA3252">
              <w:rPr>
                <w:b/>
                <w:color w:val="000000"/>
              </w:rPr>
              <w:t>Основная цель</w:t>
            </w:r>
            <w:r w:rsidRPr="00EA3252">
              <w:rPr>
                <w:color w:val="000000"/>
              </w:rPr>
              <w:t xml:space="preserve"> — расширить представления, учащихся о </w:t>
            </w:r>
            <w:r w:rsidRPr="00EA3252">
              <w:rPr>
                <w:color w:val="000000"/>
                <w:spacing w:val="4"/>
              </w:rPr>
              <w:t>числовых последовательностях; изучить свойства арифметиче</w:t>
            </w:r>
            <w:r w:rsidRPr="00EA3252">
              <w:rPr>
                <w:color w:val="000000"/>
                <w:spacing w:val="4"/>
              </w:rPr>
              <w:softHyphen/>
            </w:r>
            <w:r w:rsidRPr="00EA3252">
              <w:rPr>
                <w:color w:val="000000"/>
                <w:spacing w:val="3"/>
              </w:rPr>
              <w:t>ской и геометрической прогрессий; развить умение решать зада</w:t>
            </w:r>
            <w:r w:rsidRPr="00EA3252">
              <w:rPr>
                <w:color w:val="000000"/>
                <w:spacing w:val="3"/>
              </w:rPr>
              <w:softHyphen/>
            </w:r>
            <w:r w:rsidRPr="00EA3252">
              <w:rPr>
                <w:color w:val="000000"/>
                <w:spacing w:val="6"/>
              </w:rPr>
              <w:t>чи на проценты.</w:t>
            </w:r>
          </w:p>
          <w:p w:rsidR="009315AC" w:rsidRPr="00905917" w:rsidRDefault="00850A9D" w:rsidP="00850A9D">
            <w:pPr>
              <w:shd w:val="clear" w:color="auto" w:fill="FFFFFF"/>
              <w:ind w:left="24" w:right="19" w:firstLine="331"/>
              <w:jc w:val="both"/>
              <w:rPr>
                <w:bCs/>
                <w:shd w:val="clear" w:color="auto" w:fill="FFFFFF"/>
              </w:rPr>
            </w:pPr>
            <w:r w:rsidRPr="00EA435F">
              <w:rPr>
                <w:color w:val="000000"/>
                <w:spacing w:val="1"/>
              </w:rPr>
              <w:t xml:space="preserve">В данной теме вводятся необходимые термины и символика, в </w:t>
            </w:r>
            <w:r w:rsidRPr="00EA435F">
              <w:rPr>
                <w:color w:val="000000"/>
              </w:rPr>
              <w:t xml:space="preserve">результате чего создается содержательная основа для осознанного </w:t>
            </w:r>
            <w:r w:rsidRPr="00EA435F">
              <w:rPr>
                <w:color w:val="000000"/>
                <w:spacing w:val="1"/>
              </w:rPr>
              <w:t xml:space="preserve">изучения числовых последовательностей, которые неоднократно встречались в предыдущих темах курса.  </w:t>
            </w:r>
            <w:r w:rsidRPr="00EA435F">
              <w:rPr>
                <w:color w:val="000000"/>
                <w:spacing w:val="4"/>
              </w:rPr>
              <w:t xml:space="preserve"> </w:t>
            </w:r>
            <w:proofErr w:type="gramStart"/>
            <w:r w:rsidRPr="00EA435F">
              <w:rPr>
                <w:color w:val="000000"/>
                <w:spacing w:val="4"/>
              </w:rPr>
              <w:t>Введение понятий арифметической и геометриче</w:t>
            </w:r>
            <w:r w:rsidRPr="00EA435F">
              <w:rPr>
                <w:color w:val="000000"/>
                <w:spacing w:val="4"/>
              </w:rPr>
              <w:softHyphen/>
            </w:r>
            <w:r w:rsidRPr="00EA435F">
              <w:rPr>
                <w:color w:val="000000"/>
                <w:spacing w:val="2"/>
              </w:rPr>
              <w:t xml:space="preserve">ской прогрессий следует осуществлять на </w:t>
            </w:r>
            <w:r w:rsidRPr="00EA435F">
              <w:rPr>
                <w:color w:val="000000"/>
                <w:spacing w:val="2"/>
              </w:rPr>
              <w:lastRenderedPageBreak/>
              <w:t>основе рассмотрения примеров из реальной жизни.</w:t>
            </w:r>
            <w:proofErr w:type="gramEnd"/>
            <w:r w:rsidRPr="00EA435F">
              <w:rPr>
                <w:color w:val="000000"/>
                <w:spacing w:val="2"/>
              </w:rPr>
              <w:t xml:space="preserve"> На конкретных: примерах вводятся понятия простых и сложных процентов, которые позволяют рас</w:t>
            </w:r>
            <w:r w:rsidRPr="00EA435F">
              <w:rPr>
                <w:color w:val="000000"/>
                <w:spacing w:val="2"/>
              </w:rPr>
              <w:softHyphen/>
            </w:r>
            <w:r w:rsidRPr="00EA435F">
              <w:rPr>
                <w:color w:val="000000"/>
                <w:spacing w:val="5"/>
              </w:rPr>
              <w:t>смотреть большое число практико-ориентированных задач.</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05917" w:rsidRPr="00905917" w:rsidRDefault="0030456A" w:rsidP="0018503A">
            <w:pPr>
              <w:tabs>
                <w:tab w:val="left" w:pos="10206"/>
              </w:tabs>
              <w:jc w:val="center"/>
            </w:pPr>
            <w:r>
              <w:lastRenderedPageBreak/>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05917" w:rsidRPr="00905917" w:rsidRDefault="0030456A" w:rsidP="0018503A">
            <w:pPr>
              <w:tabs>
                <w:tab w:val="left" w:pos="10206"/>
              </w:tabs>
              <w:jc w:val="center"/>
            </w:pPr>
            <w:r>
              <w:t>12</w:t>
            </w:r>
          </w:p>
        </w:tc>
      </w:tr>
      <w:tr w:rsidR="00905917" w:rsidRPr="002E5CFB" w:rsidTr="00905917">
        <w:tc>
          <w:tcPr>
            <w:tcW w:w="534" w:type="dxa"/>
            <w:tcBorders>
              <w:top w:val="single" w:sz="4" w:space="0" w:color="auto"/>
              <w:left w:val="single" w:sz="4" w:space="0" w:color="auto"/>
              <w:bottom w:val="single" w:sz="4" w:space="0" w:color="auto"/>
              <w:right w:val="single" w:sz="4" w:space="0" w:color="auto"/>
            </w:tcBorders>
            <w:shd w:val="clear" w:color="auto" w:fill="auto"/>
          </w:tcPr>
          <w:p w:rsidR="00905917" w:rsidRPr="00905917" w:rsidRDefault="00905917" w:rsidP="00905917">
            <w:pPr>
              <w:tabs>
                <w:tab w:val="left" w:pos="10206"/>
              </w:tabs>
              <w:jc w:val="both"/>
              <w:rPr>
                <w:b/>
                <w:bCs/>
                <w:shd w:val="clear" w:color="auto" w:fill="FFFFFF"/>
              </w:rPr>
            </w:pPr>
            <w:r w:rsidRPr="00905917">
              <w:rPr>
                <w:b/>
                <w:bCs/>
                <w:shd w:val="clear" w:color="auto" w:fill="FFFFFF"/>
              </w:rPr>
              <w:lastRenderedPageBreak/>
              <w:t>5.</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905917" w:rsidRPr="009315AC" w:rsidRDefault="009315AC" w:rsidP="00905917">
            <w:pPr>
              <w:autoSpaceDE w:val="0"/>
              <w:autoSpaceDN w:val="0"/>
              <w:adjustRightInd w:val="0"/>
              <w:jc w:val="both"/>
              <w:rPr>
                <w:b/>
                <w:bCs/>
                <w:shd w:val="clear" w:color="auto" w:fill="FFFFFF"/>
              </w:rPr>
            </w:pPr>
            <w:r w:rsidRPr="009315AC">
              <w:rPr>
                <w:b/>
                <w:bCs/>
                <w:shd w:val="clear" w:color="auto" w:fill="FFFFFF"/>
              </w:rPr>
              <w:t>Статистика и вероятность (9ч)</w:t>
            </w:r>
          </w:p>
          <w:p w:rsidR="00850A9D" w:rsidRPr="00EA435F" w:rsidRDefault="00850A9D" w:rsidP="00850A9D">
            <w:pPr>
              <w:shd w:val="clear" w:color="auto" w:fill="FFFFFF"/>
              <w:ind w:left="29" w:right="19" w:firstLine="336"/>
              <w:jc w:val="both"/>
            </w:pPr>
            <w:r>
              <w:rPr>
                <w:b/>
                <w:bCs/>
              </w:rPr>
              <w:t xml:space="preserve">   </w:t>
            </w:r>
            <w:r w:rsidR="009315AC" w:rsidRPr="009315AC">
              <w:rPr>
                <w:b/>
                <w:bCs/>
              </w:rPr>
              <w:t xml:space="preserve"> </w:t>
            </w:r>
            <w:r w:rsidRPr="00EA435F">
              <w:rPr>
                <w:color w:val="000000"/>
                <w:spacing w:val="2"/>
              </w:rPr>
              <w:t xml:space="preserve">Генеральная совокупность и выборка. Ранжирование данных. </w:t>
            </w:r>
            <w:r w:rsidRPr="00EA435F">
              <w:rPr>
                <w:color w:val="000000"/>
                <w:spacing w:val="1"/>
              </w:rPr>
              <w:t xml:space="preserve">Полигон частот. Интервальный ряд. Гистограмма. Выборочная </w:t>
            </w:r>
            <w:r w:rsidRPr="00EA435F">
              <w:rPr>
                <w:color w:val="000000"/>
                <w:spacing w:val="4"/>
              </w:rPr>
              <w:t>дисперсия, среднее квадратичное отклонение.</w:t>
            </w:r>
          </w:p>
          <w:p w:rsidR="00850A9D" w:rsidRPr="00EA435F" w:rsidRDefault="00850A9D" w:rsidP="00850A9D">
            <w:pPr>
              <w:shd w:val="clear" w:color="auto" w:fill="FFFFFF"/>
              <w:ind w:left="34" w:right="14" w:firstLine="336"/>
              <w:jc w:val="both"/>
            </w:pPr>
            <w:r w:rsidRPr="00EA435F">
              <w:rPr>
                <w:b/>
                <w:color w:val="000000"/>
              </w:rPr>
              <w:t>Основная цель</w:t>
            </w:r>
            <w:r w:rsidRPr="00EA435F">
              <w:rPr>
                <w:color w:val="000000"/>
              </w:rPr>
              <w:t xml:space="preserve"> — сформировать представление о стати</w:t>
            </w:r>
            <w:r w:rsidRPr="00EA435F">
              <w:rPr>
                <w:color w:val="000000"/>
                <w:spacing w:val="1"/>
              </w:rPr>
              <w:t>стических исследованиях, обработке данных и интерпретации ре</w:t>
            </w:r>
            <w:r w:rsidRPr="00EA435F">
              <w:rPr>
                <w:color w:val="000000"/>
                <w:spacing w:val="1"/>
              </w:rPr>
              <w:softHyphen/>
              <w:t>зультатов.</w:t>
            </w:r>
          </w:p>
          <w:p w:rsidR="00850A9D" w:rsidRPr="009315AC" w:rsidRDefault="00850A9D" w:rsidP="00850A9D">
            <w:pPr>
              <w:shd w:val="clear" w:color="auto" w:fill="FFFFFF"/>
              <w:ind w:left="34" w:firstLine="341"/>
              <w:jc w:val="both"/>
              <w:rPr>
                <w:b/>
                <w:bCs/>
                <w:shd w:val="clear" w:color="auto" w:fill="FFFFFF"/>
              </w:rPr>
            </w:pPr>
            <w:r w:rsidRPr="00EA435F">
              <w:rPr>
                <w:color w:val="000000"/>
                <w:spacing w:val="1"/>
              </w:rPr>
              <w:t>В данной теме представлен завершающий фрагмент вероятно</w:t>
            </w:r>
            <w:r w:rsidRPr="00EA435F">
              <w:rPr>
                <w:color w:val="000000"/>
                <w:spacing w:val="3"/>
              </w:rPr>
              <w:t>стно-статистической линии курса. В ней рассматриваются до</w:t>
            </w:r>
            <w:r w:rsidRPr="00EA435F">
              <w:rPr>
                <w:color w:val="000000"/>
                <w:spacing w:val="3"/>
              </w:rPr>
              <w:softHyphen/>
            </w:r>
            <w:r w:rsidRPr="00EA435F">
              <w:rPr>
                <w:color w:val="000000"/>
                <w:spacing w:val="2"/>
              </w:rPr>
              <w:t xml:space="preserve">ступные учащимся примеры комплексных статистических исследований, в которых используются полученные ранее знания о случайных экспериментах, способах представления данных и </w:t>
            </w:r>
            <w:r w:rsidRPr="00EA435F">
              <w:rPr>
                <w:color w:val="000000"/>
                <w:spacing w:val="3"/>
              </w:rPr>
              <w:t xml:space="preserve">статистических характеристиках.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05917" w:rsidRPr="00905917" w:rsidRDefault="0030456A" w:rsidP="0018503A">
            <w:pPr>
              <w:tabs>
                <w:tab w:val="left" w:pos="10206"/>
              </w:tabs>
              <w:jc w:val="center"/>
            </w:pPr>
            <w: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05917" w:rsidRPr="00905917" w:rsidRDefault="0030456A" w:rsidP="0018503A">
            <w:pPr>
              <w:tabs>
                <w:tab w:val="left" w:pos="10206"/>
              </w:tabs>
              <w:jc w:val="center"/>
            </w:pPr>
            <w:r>
              <w:t>6</w:t>
            </w:r>
          </w:p>
        </w:tc>
      </w:tr>
      <w:tr w:rsidR="00905917" w:rsidRPr="002E5CFB" w:rsidTr="00905917">
        <w:tc>
          <w:tcPr>
            <w:tcW w:w="534" w:type="dxa"/>
            <w:tcBorders>
              <w:top w:val="single" w:sz="4" w:space="0" w:color="auto"/>
              <w:left w:val="single" w:sz="4" w:space="0" w:color="auto"/>
              <w:bottom w:val="single" w:sz="4" w:space="0" w:color="auto"/>
              <w:right w:val="single" w:sz="4" w:space="0" w:color="auto"/>
            </w:tcBorders>
            <w:shd w:val="clear" w:color="auto" w:fill="auto"/>
          </w:tcPr>
          <w:p w:rsidR="00905917" w:rsidRPr="00905917" w:rsidRDefault="00905917" w:rsidP="00905917">
            <w:pPr>
              <w:tabs>
                <w:tab w:val="left" w:pos="10206"/>
              </w:tabs>
              <w:jc w:val="both"/>
              <w:rPr>
                <w:b/>
                <w:bCs/>
                <w:shd w:val="clear" w:color="auto" w:fill="FFFFFF"/>
              </w:rPr>
            </w:pPr>
            <w:r w:rsidRPr="00905917">
              <w:rPr>
                <w:b/>
                <w:bCs/>
                <w:shd w:val="clear" w:color="auto" w:fill="FFFFFF"/>
              </w:rPr>
              <w:t>6.</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905917" w:rsidRPr="00905917" w:rsidRDefault="009315AC" w:rsidP="00905917">
            <w:pPr>
              <w:autoSpaceDE w:val="0"/>
              <w:autoSpaceDN w:val="0"/>
              <w:adjustRightInd w:val="0"/>
              <w:jc w:val="both"/>
              <w:rPr>
                <w:bCs/>
                <w:shd w:val="clear" w:color="auto" w:fill="FFFFFF"/>
              </w:rPr>
            </w:pPr>
            <w:r w:rsidRPr="00905917">
              <w:rPr>
                <w:b/>
                <w:bCs/>
                <w:shd w:val="clear" w:color="auto" w:fill="FFFFFF"/>
              </w:rPr>
              <w:t>Повторение (7ч)</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05917" w:rsidRPr="00905917" w:rsidRDefault="00905917" w:rsidP="0018503A">
            <w:pPr>
              <w:tabs>
                <w:tab w:val="left" w:pos="10206"/>
              </w:tabs>
              <w:jc w:val="cente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05917" w:rsidRPr="00905917" w:rsidRDefault="00905917" w:rsidP="0018503A">
            <w:pPr>
              <w:tabs>
                <w:tab w:val="left" w:pos="10206"/>
              </w:tabs>
              <w:jc w:val="center"/>
            </w:pPr>
          </w:p>
        </w:tc>
      </w:tr>
    </w:tbl>
    <w:p w:rsidR="005C05C1" w:rsidRDefault="005C05C1" w:rsidP="005C05C1">
      <w:pPr>
        <w:ind w:firstLine="720"/>
        <w:jc w:val="center"/>
      </w:pPr>
    </w:p>
    <w:p w:rsidR="00905917" w:rsidRDefault="00905917" w:rsidP="005C05C1">
      <w:pPr>
        <w:ind w:firstLine="720"/>
        <w:jc w:val="center"/>
      </w:pPr>
    </w:p>
    <w:p w:rsidR="00905917" w:rsidRPr="002E5CFB" w:rsidRDefault="00905917" w:rsidP="005C05C1">
      <w:pPr>
        <w:ind w:firstLine="720"/>
        <w:jc w:val="center"/>
        <w:sectPr w:rsidR="00905917" w:rsidRPr="002E5CFB" w:rsidSect="00175226">
          <w:footerReference w:type="even" r:id="rId9"/>
          <w:footerReference w:type="default" r:id="rId10"/>
          <w:headerReference w:type="first" r:id="rId11"/>
          <w:pgSz w:w="11906" w:h="16838" w:code="9"/>
          <w:pgMar w:top="851" w:right="991" w:bottom="1134" w:left="1134" w:header="709" w:footer="709" w:gutter="0"/>
          <w:cols w:space="708"/>
          <w:titlePg/>
          <w:docGrid w:linePitch="360"/>
        </w:sectPr>
      </w:pPr>
    </w:p>
    <w:p w:rsidR="00DA1849" w:rsidRDefault="00DA1849" w:rsidP="00874762">
      <w:pPr>
        <w:ind w:firstLine="720"/>
        <w:jc w:val="center"/>
      </w:pPr>
      <w:r w:rsidRPr="00DA1849">
        <w:rPr>
          <w:b/>
        </w:rPr>
        <w:lastRenderedPageBreak/>
        <w:t>Тематическое планирование с указанием количества часов, отводимых на освоение каждой темы</w:t>
      </w:r>
      <w:r w:rsidRPr="007C6A8A">
        <w:t>.</w:t>
      </w:r>
    </w:p>
    <w:p w:rsidR="00874762" w:rsidRPr="002E5CFB" w:rsidRDefault="00874762" w:rsidP="00874762">
      <w:pPr>
        <w:ind w:firstLine="720"/>
        <w:jc w:val="center"/>
      </w:pPr>
      <w:r>
        <w:rPr>
          <w:rStyle w:val="dash0410005f0431005f0437005f0430005f0446005f0020005f0441005f043f005f0438005f0441005f043a005f0430005f005fchar1char1"/>
          <w:b/>
        </w:rPr>
        <w:t>7 класс</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7655"/>
        <w:gridCol w:w="850"/>
      </w:tblGrid>
      <w:tr w:rsidR="00DA1849" w:rsidRPr="00A8120A" w:rsidTr="00DA1849">
        <w:tc>
          <w:tcPr>
            <w:tcW w:w="1101" w:type="dxa"/>
          </w:tcPr>
          <w:p w:rsidR="00DA1849" w:rsidRPr="00A8120A" w:rsidRDefault="00DA1849" w:rsidP="003978B6">
            <w:pPr>
              <w:jc w:val="both"/>
            </w:pPr>
            <w:r w:rsidRPr="00A8120A">
              <w:t xml:space="preserve">№ </w:t>
            </w:r>
            <w:proofErr w:type="spellStart"/>
            <w:proofErr w:type="gramStart"/>
            <w:r w:rsidRPr="00A8120A">
              <w:t>п</w:t>
            </w:r>
            <w:proofErr w:type="spellEnd"/>
            <w:proofErr w:type="gramEnd"/>
            <w:r w:rsidRPr="00A8120A">
              <w:t>/</w:t>
            </w:r>
            <w:proofErr w:type="spellStart"/>
            <w:r w:rsidRPr="00A8120A">
              <w:t>п</w:t>
            </w:r>
            <w:proofErr w:type="spellEnd"/>
          </w:p>
        </w:tc>
        <w:tc>
          <w:tcPr>
            <w:tcW w:w="7655" w:type="dxa"/>
          </w:tcPr>
          <w:p w:rsidR="00DA1849" w:rsidRPr="00A8120A" w:rsidRDefault="00DA1849" w:rsidP="005C05C1">
            <w:pPr>
              <w:ind w:left="-108"/>
              <w:jc w:val="both"/>
            </w:pPr>
            <w:r w:rsidRPr="00A8120A">
              <w:t>Наименование разделов, тем</w:t>
            </w:r>
          </w:p>
        </w:tc>
        <w:tc>
          <w:tcPr>
            <w:tcW w:w="850" w:type="dxa"/>
          </w:tcPr>
          <w:p w:rsidR="00DA1849" w:rsidRPr="00A8120A" w:rsidRDefault="00DA1849" w:rsidP="00A8120A">
            <w:pPr>
              <w:ind w:right="-109" w:hanging="108"/>
              <w:jc w:val="both"/>
            </w:pPr>
            <w:r w:rsidRPr="00A8120A">
              <w:t>Кол-во час</w:t>
            </w:r>
          </w:p>
        </w:tc>
      </w:tr>
      <w:tr w:rsidR="00DA1849" w:rsidRPr="002E5CFB" w:rsidTr="00DA1849">
        <w:tc>
          <w:tcPr>
            <w:tcW w:w="1101" w:type="dxa"/>
          </w:tcPr>
          <w:p w:rsidR="00DA1849" w:rsidRPr="002E5CFB" w:rsidRDefault="00DA1849" w:rsidP="003978B6">
            <w:pPr>
              <w:jc w:val="both"/>
            </w:pPr>
          </w:p>
        </w:tc>
        <w:tc>
          <w:tcPr>
            <w:tcW w:w="7655" w:type="dxa"/>
          </w:tcPr>
          <w:p w:rsidR="00DA1849" w:rsidRPr="002E5CFB" w:rsidRDefault="00DA1849" w:rsidP="005C05C1">
            <w:pPr>
              <w:ind w:left="-108"/>
            </w:pPr>
            <w:r w:rsidRPr="002E5CFB">
              <w:rPr>
                <w:b/>
                <w:bCs/>
              </w:rPr>
              <w:t>Глава 1. Дроби и проценты</w:t>
            </w:r>
          </w:p>
        </w:tc>
        <w:tc>
          <w:tcPr>
            <w:tcW w:w="850" w:type="dxa"/>
          </w:tcPr>
          <w:p w:rsidR="00DA1849" w:rsidRPr="002E5CFB" w:rsidRDefault="00DA1849" w:rsidP="00DA1849">
            <w:pPr>
              <w:jc w:val="center"/>
            </w:pPr>
            <w:r w:rsidRPr="002E5CFB">
              <w:rPr>
                <w:b/>
                <w:bCs/>
              </w:rPr>
              <w:t>12</w:t>
            </w:r>
          </w:p>
        </w:tc>
      </w:tr>
      <w:tr w:rsidR="00DA1849" w:rsidRPr="002E5CFB" w:rsidTr="00DA1849">
        <w:trPr>
          <w:trHeight w:val="292"/>
        </w:trPr>
        <w:tc>
          <w:tcPr>
            <w:tcW w:w="1101" w:type="dxa"/>
          </w:tcPr>
          <w:p w:rsidR="00DA1849" w:rsidRPr="002E5CFB" w:rsidRDefault="00DA1849" w:rsidP="00DA1849">
            <w:pPr>
              <w:jc w:val="both"/>
            </w:pPr>
            <w:r>
              <w:t>1</w:t>
            </w:r>
          </w:p>
        </w:tc>
        <w:tc>
          <w:tcPr>
            <w:tcW w:w="7655" w:type="dxa"/>
          </w:tcPr>
          <w:p w:rsidR="00DA1849" w:rsidRPr="002E5CFB" w:rsidRDefault="00DA1849" w:rsidP="00DA1849">
            <w:pPr>
              <w:numPr>
                <w:ilvl w:val="1"/>
                <w:numId w:val="45"/>
              </w:numPr>
            </w:pPr>
            <w:r w:rsidRPr="002E5CFB">
              <w:t>Сравнение дробей</w:t>
            </w:r>
          </w:p>
        </w:tc>
        <w:tc>
          <w:tcPr>
            <w:tcW w:w="850" w:type="dxa"/>
          </w:tcPr>
          <w:p w:rsidR="00DA1849" w:rsidRPr="002E5CFB" w:rsidRDefault="00DA1849" w:rsidP="00DA1849">
            <w:pPr>
              <w:jc w:val="center"/>
            </w:pPr>
            <w:r>
              <w:t>1</w:t>
            </w:r>
          </w:p>
        </w:tc>
      </w:tr>
      <w:tr w:rsidR="00DA1849" w:rsidRPr="002E5CFB" w:rsidTr="00DA1849">
        <w:tc>
          <w:tcPr>
            <w:tcW w:w="1101" w:type="dxa"/>
          </w:tcPr>
          <w:p w:rsidR="00DA1849" w:rsidRPr="002E5CFB" w:rsidRDefault="00DA1849" w:rsidP="00DA1849">
            <w:pPr>
              <w:jc w:val="both"/>
            </w:pPr>
            <w:r>
              <w:t>2-3</w:t>
            </w:r>
          </w:p>
        </w:tc>
        <w:tc>
          <w:tcPr>
            <w:tcW w:w="7655" w:type="dxa"/>
          </w:tcPr>
          <w:p w:rsidR="00DA1849" w:rsidRPr="002E5CFB" w:rsidRDefault="00DA1849" w:rsidP="00DA1849">
            <w:pPr>
              <w:numPr>
                <w:ilvl w:val="1"/>
                <w:numId w:val="45"/>
              </w:numPr>
            </w:pPr>
            <w:r w:rsidRPr="002E5CFB">
              <w:t>Вычисления с рациональными числами</w:t>
            </w:r>
          </w:p>
        </w:tc>
        <w:tc>
          <w:tcPr>
            <w:tcW w:w="850" w:type="dxa"/>
          </w:tcPr>
          <w:p w:rsidR="00DA1849" w:rsidRPr="002E5CFB" w:rsidRDefault="00DA1849" w:rsidP="00DA1849">
            <w:pPr>
              <w:jc w:val="center"/>
            </w:pPr>
            <w:r w:rsidRPr="002E5CFB">
              <w:t>2</w:t>
            </w:r>
          </w:p>
        </w:tc>
      </w:tr>
      <w:tr w:rsidR="00DA1849" w:rsidRPr="002E5CFB" w:rsidTr="00DA1849">
        <w:tc>
          <w:tcPr>
            <w:tcW w:w="1101" w:type="dxa"/>
          </w:tcPr>
          <w:p w:rsidR="00DA1849" w:rsidRPr="002E5CFB" w:rsidRDefault="00DA1849" w:rsidP="00DA1849">
            <w:pPr>
              <w:ind w:right="-108"/>
              <w:jc w:val="both"/>
            </w:pPr>
            <w:r>
              <w:t>4-5</w:t>
            </w:r>
          </w:p>
        </w:tc>
        <w:tc>
          <w:tcPr>
            <w:tcW w:w="7655" w:type="dxa"/>
          </w:tcPr>
          <w:p w:rsidR="00DA1849" w:rsidRPr="002E5CFB" w:rsidRDefault="00DA1849" w:rsidP="005C05C1">
            <w:pPr>
              <w:ind w:left="-108"/>
            </w:pPr>
            <w:r w:rsidRPr="002E5CFB">
              <w:t>1.3. Степень с натуральным показателем</w:t>
            </w:r>
          </w:p>
        </w:tc>
        <w:tc>
          <w:tcPr>
            <w:tcW w:w="850" w:type="dxa"/>
          </w:tcPr>
          <w:p w:rsidR="00DA1849" w:rsidRPr="002E5CFB" w:rsidRDefault="00DA1849" w:rsidP="00DA1849">
            <w:pPr>
              <w:jc w:val="center"/>
            </w:pPr>
            <w:r w:rsidRPr="002E5CFB">
              <w:t>2</w:t>
            </w:r>
          </w:p>
        </w:tc>
      </w:tr>
      <w:tr w:rsidR="00DA1849" w:rsidRPr="002E5CFB" w:rsidTr="00DA1849">
        <w:tc>
          <w:tcPr>
            <w:tcW w:w="1101" w:type="dxa"/>
          </w:tcPr>
          <w:p w:rsidR="00DA1849" w:rsidRPr="002E5CFB" w:rsidRDefault="00DA1849" w:rsidP="008B2265">
            <w:pPr>
              <w:ind w:right="-108"/>
              <w:jc w:val="both"/>
            </w:pPr>
            <w:r>
              <w:t>6-7</w:t>
            </w:r>
          </w:p>
        </w:tc>
        <w:tc>
          <w:tcPr>
            <w:tcW w:w="7655" w:type="dxa"/>
          </w:tcPr>
          <w:p w:rsidR="00DA1849" w:rsidRPr="002E5CFB" w:rsidRDefault="00DA1849" w:rsidP="005C05C1">
            <w:pPr>
              <w:ind w:left="-108"/>
            </w:pPr>
            <w:r w:rsidRPr="002E5CFB">
              <w:t>1.4. Задачи на проценты</w:t>
            </w:r>
          </w:p>
        </w:tc>
        <w:tc>
          <w:tcPr>
            <w:tcW w:w="850" w:type="dxa"/>
          </w:tcPr>
          <w:p w:rsidR="00DA1849" w:rsidRPr="002E5CFB" w:rsidRDefault="00DA1849" w:rsidP="00DA1849">
            <w:pPr>
              <w:jc w:val="center"/>
            </w:pPr>
            <w:r w:rsidRPr="002E5CFB">
              <w:t>2</w:t>
            </w:r>
          </w:p>
        </w:tc>
      </w:tr>
      <w:tr w:rsidR="00DA1849" w:rsidRPr="002E5CFB" w:rsidTr="00DA1849">
        <w:tc>
          <w:tcPr>
            <w:tcW w:w="1101" w:type="dxa"/>
          </w:tcPr>
          <w:p w:rsidR="00DA1849" w:rsidRPr="002E5CFB" w:rsidRDefault="00DA1849" w:rsidP="008B2265">
            <w:pPr>
              <w:ind w:right="-108"/>
              <w:jc w:val="both"/>
            </w:pPr>
            <w:r>
              <w:t>8-9</w:t>
            </w:r>
          </w:p>
        </w:tc>
        <w:tc>
          <w:tcPr>
            <w:tcW w:w="7655" w:type="dxa"/>
          </w:tcPr>
          <w:p w:rsidR="00DA1849" w:rsidRPr="002E5CFB" w:rsidRDefault="00DA1849" w:rsidP="005C05C1">
            <w:pPr>
              <w:ind w:left="-108"/>
            </w:pPr>
            <w:r w:rsidRPr="002E5CFB">
              <w:t>1.5. Статистические характеристики</w:t>
            </w:r>
          </w:p>
        </w:tc>
        <w:tc>
          <w:tcPr>
            <w:tcW w:w="850" w:type="dxa"/>
          </w:tcPr>
          <w:p w:rsidR="00DA1849" w:rsidRPr="002E5CFB" w:rsidRDefault="00DA1849" w:rsidP="00DA1849">
            <w:pPr>
              <w:jc w:val="center"/>
            </w:pPr>
            <w:r w:rsidRPr="002E5CFB">
              <w:t>2</w:t>
            </w:r>
          </w:p>
        </w:tc>
      </w:tr>
      <w:tr w:rsidR="00DA1849" w:rsidRPr="002E5CFB" w:rsidTr="00DA1849">
        <w:tc>
          <w:tcPr>
            <w:tcW w:w="1101" w:type="dxa"/>
          </w:tcPr>
          <w:p w:rsidR="00DA1849" w:rsidRPr="002E5CFB" w:rsidRDefault="00DA1849" w:rsidP="003978B6">
            <w:pPr>
              <w:jc w:val="both"/>
            </w:pPr>
            <w:r>
              <w:t>10</w:t>
            </w:r>
          </w:p>
        </w:tc>
        <w:tc>
          <w:tcPr>
            <w:tcW w:w="7655" w:type="dxa"/>
          </w:tcPr>
          <w:p w:rsidR="00DA1849" w:rsidRPr="002E5CFB" w:rsidRDefault="00DA1849" w:rsidP="005C05C1">
            <w:pPr>
              <w:ind w:left="-108"/>
            </w:pPr>
            <w:r w:rsidRPr="002E5CFB">
              <w:t xml:space="preserve">Обобщающий урок </w:t>
            </w:r>
          </w:p>
        </w:tc>
        <w:tc>
          <w:tcPr>
            <w:tcW w:w="850" w:type="dxa"/>
          </w:tcPr>
          <w:p w:rsidR="00DA1849" w:rsidRPr="002E5CFB" w:rsidRDefault="00DA1849" w:rsidP="00DA1849">
            <w:pPr>
              <w:jc w:val="center"/>
            </w:pPr>
            <w:r w:rsidRPr="002E5CFB">
              <w:t>1</w:t>
            </w:r>
          </w:p>
        </w:tc>
      </w:tr>
      <w:tr w:rsidR="00DA1849" w:rsidRPr="002E5CFB" w:rsidTr="00DA1849">
        <w:tc>
          <w:tcPr>
            <w:tcW w:w="1101" w:type="dxa"/>
          </w:tcPr>
          <w:p w:rsidR="00DA1849" w:rsidRPr="002E5CFB" w:rsidRDefault="00DA1849" w:rsidP="003978B6">
            <w:pPr>
              <w:jc w:val="both"/>
            </w:pPr>
            <w:r>
              <w:t>11</w:t>
            </w:r>
          </w:p>
        </w:tc>
        <w:tc>
          <w:tcPr>
            <w:tcW w:w="7655" w:type="dxa"/>
          </w:tcPr>
          <w:p w:rsidR="00DA1849" w:rsidRPr="002E5CFB" w:rsidRDefault="00DA1849" w:rsidP="005C05C1">
            <w:pPr>
              <w:ind w:left="-108"/>
              <w:rPr>
                <w:b/>
              </w:rPr>
            </w:pPr>
            <w:r w:rsidRPr="002E5CFB">
              <w:rPr>
                <w:b/>
              </w:rPr>
              <w:t>Контрольная работа № 1</w:t>
            </w:r>
          </w:p>
        </w:tc>
        <w:tc>
          <w:tcPr>
            <w:tcW w:w="850" w:type="dxa"/>
          </w:tcPr>
          <w:p w:rsidR="00DA1849" w:rsidRPr="002E5CFB" w:rsidRDefault="00DA1849" w:rsidP="00DA1849">
            <w:pPr>
              <w:jc w:val="center"/>
              <w:rPr>
                <w:b/>
              </w:rPr>
            </w:pPr>
            <w:r w:rsidRPr="002E5CFB">
              <w:rPr>
                <w:b/>
              </w:rPr>
              <w:t>1</w:t>
            </w:r>
          </w:p>
        </w:tc>
      </w:tr>
      <w:tr w:rsidR="00DA1849" w:rsidRPr="002E5CFB" w:rsidTr="00DA1849">
        <w:tc>
          <w:tcPr>
            <w:tcW w:w="1101" w:type="dxa"/>
          </w:tcPr>
          <w:p w:rsidR="00DA1849" w:rsidRPr="002E5CFB" w:rsidRDefault="00DA1849" w:rsidP="003978B6">
            <w:pPr>
              <w:jc w:val="both"/>
            </w:pPr>
          </w:p>
        </w:tc>
        <w:tc>
          <w:tcPr>
            <w:tcW w:w="7655" w:type="dxa"/>
          </w:tcPr>
          <w:p w:rsidR="00DA1849" w:rsidRPr="002E5CFB" w:rsidRDefault="00DA1849" w:rsidP="005C05C1">
            <w:pPr>
              <w:ind w:left="-108" w:right="-108"/>
            </w:pPr>
            <w:r w:rsidRPr="002E5CFB">
              <w:rPr>
                <w:b/>
                <w:bCs/>
              </w:rPr>
              <w:t>Глава 2. Прямая и обратная пропорциональность</w:t>
            </w:r>
          </w:p>
        </w:tc>
        <w:tc>
          <w:tcPr>
            <w:tcW w:w="850" w:type="dxa"/>
          </w:tcPr>
          <w:p w:rsidR="00DA1849" w:rsidRPr="002E5CFB" w:rsidRDefault="00DA1849" w:rsidP="00DA1849">
            <w:pPr>
              <w:jc w:val="center"/>
            </w:pPr>
            <w:r w:rsidRPr="002E5CFB">
              <w:rPr>
                <w:b/>
                <w:bCs/>
              </w:rPr>
              <w:t>8</w:t>
            </w:r>
          </w:p>
        </w:tc>
      </w:tr>
      <w:tr w:rsidR="00DA1849" w:rsidRPr="002E5CFB" w:rsidTr="00DA1849">
        <w:tc>
          <w:tcPr>
            <w:tcW w:w="1101" w:type="dxa"/>
          </w:tcPr>
          <w:p w:rsidR="00DA1849" w:rsidRPr="002E5CFB" w:rsidRDefault="00DA1849" w:rsidP="003978B6">
            <w:pPr>
              <w:jc w:val="both"/>
            </w:pPr>
            <w:r>
              <w:t>12</w:t>
            </w:r>
          </w:p>
        </w:tc>
        <w:tc>
          <w:tcPr>
            <w:tcW w:w="7655" w:type="dxa"/>
          </w:tcPr>
          <w:p w:rsidR="00DA1849" w:rsidRPr="002E5CFB" w:rsidRDefault="00DA1849" w:rsidP="005C05C1">
            <w:pPr>
              <w:ind w:left="-108"/>
            </w:pPr>
            <w:r w:rsidRPr="002E5CFB">
              <w:t>2.1. Зависимости и формулы</w:t>
            </w:r>
          </w:p>
        </w:tc>
        <w:tc>
          <w:tcPr>
            <w:tcW w:w="850" w:type="dxa"/>
          </w:tcPr>
          <w:p w:rsidR="00DA1849" w:rsidRPr="002E5CFB" w:rsidRDefault="00DA1849" w:rsidP="00DA1849">
            <w:pPr>
              <w:jc w:val="center"/>
            </w:pPr>
            <w:r w:rsidRPr="002E5CFB">
              <w:t>1</w:t>
            </w:r>
          </w:p>
        </w:tc>
      </w:tr>
      <w:tr w:rsidR="00DA1849" w:rsidRPr="002E5CFB" w:rsidTr="00DA1849">
        <w:tc>
          <w:tcPr>
            <w:tcW w:w="1101" w:type="dxa"/>
          </w:tcPr>
          <w:p w:rsidR="00DA1849" w:rsidRPr="002E5CFB" w:rsidRDefault="00DA1849" w:rsidP="003978B6">
            <w:pPr>
              <w:jc w:val="both"/>
            </w:pPr>
            <w:r>
              <w:t>13-14</w:t>
            </w:r>
          </w:p>
        </w:tc>
        <w:tc>
          <w:tcPr>
            <w:tcW w:w="7655" w:type="dxa"/>
          </w:tcPr>
          <w:p w:rsidR="00DA1849" w:rsidRPr="002E5CFB" w:rsidRDefault="00DA1849" w:rsidP="005C05C1">
            <w:pPr>
              <w:ind w:left="-108"/>
            </w:pPr>
            <w:r w:rsidRPr="002E5CFB">
              <w:t>2.2. Прямая пропорциональность. Обратная пропорциональность</w:t>
            </w:r>
          </w:p>
        </w:tc>
        <w:tc>
          <w:tcPr>
            <w:tcW w:w="850" w:type="dxa"/>
          </w:tcPr>
          <w:p w:rsidR="00DA1849" w:rsidRPr="002E5CFB" w:rsidRDefault="00DA1849" w:rsidP="00DA1849">
            <w:pPr>
              <w:jc w:val="center"/>
            </w:pPr>
            <w:r w:rsidRPr="002E5CFB">
              <w:t>2</w:t>
            </w:r>
          </w:p>
        </w:tc>
      </w:tr>
      <w:tr w:rsidR="00DA1849" w:rsidRPr="002E5CFB" w:rsidTr="00DA1849">
        <w:tc>
          <w:tcPr>
            <w:tcW w:w="1101" w:type="dxa"/>
          </w:tcPr>
          <w:p w:rsidR="00DA1849" w:rsidRPr="002E5CFB" w:rsidRDefault="00DA1849" w:rsidP="003978B6">
            <w:pPr>
              <w:jc w:val="both"/>
            </w:pPr>
            <w:r>
              <w:t>15-16</w:t>
            </w:r>
          </w:p>
        </w:tc>
        <w:tc>
          <w:tcPr>
            <w:tcW w:w="7655" w:type="dxa"/>
          </w:tcPr>
          <w:p w:rsidR="00DA1849" w:rsidRPr="002E5CFB" w:rsidRDefault="00DA1849" w:rsidP="005C05C1">
            <w:pPr>
              <w:ind w:left="-108"/>
            </w:pPr>
            <w:r w:rsidRPr="002E5CFB">
              <w:t>2.3. Пропорции. Решение задач с помощью пропорций</w:t>
            </w:r>
          </w:p>
        </w:tc>
        <w:tc>
          <w:tcPr>
            <w:tcW w:w="850" w:type="dxa"/>
          </w:tcPr>
          <w:p w:rsidR="00DA1849" w:rsidRPr="002E5CFB" w:rsidRDefault="00DA1849" w:rsidP="00DA1849">
            <w:pPr>
              <w:jc w:val="center"/>
            </w:pPr>
            <w:r w:rsidRPr="002E5CFB">
              <w:t>2</w:t>
            </w:r>
          </w:p>
        </w:tc>
      </w:tr>
      <w:tr w:rsidR="00DA1849" w:rsidRPr="002E5CFB" w:rsidTr="00DA1849">
        <w:tc>
          <w:tcPr>
            <w:tcW w:w="1101" w:type="dxa"/>
          </w:tcPr>
          <w:p w:rsidR="00DA1849" w:rsidRPr="002E5CFB" w:rsidRDefault="00DA1849" w:rsidP="003978B6">
            <w:pPr>
              <w:jc w:val="both"/>
            </w:pPr>
            <w:r>
              <w:t>17</w:t>
            </w:r>
          </w:p>
        </w:tc>
        <w:tc>
          <w:tcPr>
            <w:tcW w:w="7655" w:type="dxa"/>
          </w:tcPr>
          <w:p w:rsidR="00DA1849" w:rsidRPr="002E5CFB" w:rsidRDefault="00DA1849" w:rsidP="005C05C1">
            <w:pPr>
              <w:ind w:left="-108"/>
            </w:pPr>
            <w:r w:rsidRPr="002E5CFB">
              <w:t>2.4. Пропорциональное деление</w:t>
            </w:r>
          </w:p>
        </w:tc>
        <w:tc>
          <w:tcPr>
            <w:tcW w:w="850" w:type="dxa"/>
          </w:tcPr>
          <w:p w:rsidR="00DA1849" w:rsidRPr="002E5CFB" w:rsidRDefault="00DA1849" w:rsidP="00DA1849">
            <w:pPr>
              <w:jc w:val="center"/>
            </w:pPr>
            <w:r w:rsidRPr="002E5CFB">
              <w:t>1</w:t>
            </w:r>
          </w:p>
        </w:tc>
      </w:tr>
      <w:tr w:rsidR="00DA1849" w:rsidRPr="002E5CFB" w:rsidTr="00DA1849">
        <w:tc>
          <w:tcPr>
            <w:tcW w:w="1101" w:type="dxa"/>
          </w:tcPr>
          <w:p w:rsidR="00DA1849" w:rsidRPr="002E5CFB" w:rsidRDefault="00DA1849" w:rsidP="003978B6">
            <w:pPr>
              <w:jc w:val="both"/>
            </w:pPr>
            <w:r>
              <w:t>18</w:t>
            </w:r>
          </w:p>
        </w:tc>
        <w:tc>
          <w:tcPr>
            <w:tcW w:w="7655" w:type="dxa"/>
          </w:tcPr>
          <w:p w:rsidR="00DA1849" w:rsidRPr="002E5CFB" w:rsidRDefault="00DA1849" w:rsidP="005C05C1">
            <w:pPr>
              <w:ind w:left="-108"/>
            </w:pPr>
            <w:r w:rsidRPr="002E5CFB">
              <w:t xml:space="preserve">Обобщающий урок </w:t>
            </w:r>
          </w:p>
        </w:tc>
        <w:tc>
          <w:tcPr>
            <w:tcW w:w="850" w:type="dxa"/>
          </w:tcPr>
          <w:p w:rsidR="00DA1849" w:rsidRPr="002E5CFB" w:rsidRDefault="00DA1849" w:rsidP="00DA1849">
            <w:pPr>
              <w:jc w:val="center"/>
            </w:pPr>
            <w:r w:rsidRPr="002E5CFB">
              <w:t>1</w:t>
            </w:r>
          </w:p>
        </w:tc>
      </w:tr>
      <w:tr w:rsidR="00DA1849" w:rsidRPr="002E5CFB" w:rsidTr="00DA1849">
        <w:tc>
          <w:tcPr>
            <w:tcW w:w="1101" w:type="dxa"/>
          </w:tcPr>
          <w:p w:rsidR="00DA1849" w:rsidRPr="002E5CFB" w:rsidRDefault="00DA1849" w:rsidP="003978B6">
            <w:pPr>
              <w:jc w:val="both"/>
            </w:pPr>
            <w:r>
              <w:t>19</w:t>
            </w:r>
          </w:p>
        </w:tc>
        <w:tc>
          <w:tcPr>
            <w:tcW w:w="7655" w:type="dxa"/>
          </w:tcPr>
          <w:p w:rsidR="00DA1849" w:rsidRPr="002E5CFB" w:rsidRDefault="00DA1849" w:rsidP="005C05C1">
            <w:pPr>
              <w:ind w:left="-108"/>
              <w:rPr>
                <w:b/>
              </w:rPr>
            </w:pPr>
            <w:r w:rsidRPr="002E5CFB">
              <w:rPr>
                <w:b/>
              </w:rPr>
              <w:t>Контрольная работа № 2</w:t>
            </w:r>
          </w:p>
        </w:tc>
        <w:tc>
          <w:tcPr>
            <w:tcW w:w="850" w:type="dxa"/>
          </w:tcPr>
          <w:p w:rsidR="00DA1849" w:rsidRPr="002E5CFB" w:rsidRDefault="00DA1849" w:rsidP="00DA1849">
            <w:pPr>
              <w:jc w:val="center"/>
              <w:rPr>
                <w:b/>
              </w:rPr>
            </w:pPr>
            <w:r w:rsidRPr="002E5CFB">
              <w:rPr>
                <w:b/>
              </w:rPr>
              <w:t>1</w:t>
            </w:r>
          </w:p>
        </w:tc>
      </w:tr>
      <w:tr w:rsidR="00DA1849" w:rsidRPr="002E5CFB" w:rsidTr="00DA1849">
        <w:tc>
          <w:tcPr>
            <w:tcW w:w="1101" w:type="dxa"/>
          </w:tcPr>
          <w:p w:rsidR="00DA1849" w:rsidRPr="002E5CFB" w:rsidRDefault="00DA1849" w:rsidP="003978B6">
            <w:pPr>
              <w:jc w:val="both"/>
            </w:pPr>
          </w:p>
        </w:tc>
        <w:tc>
          <w:tcPr>
            <w:tcW w:w="7655" w:type="dxa"/>
          </w:tcPr>
          <w:p w:rsidR="00DA1849" w:rsidRPr="002E5CFB" w:rsidRDefault="00DA1849" w:rsidP="005C05C1">
            <w:pPr>
              <w:ind w:left="-108"/>
            </w:pPr>
            <w:r w:rsidRPr="002E5CFB">
              <w:rPr>
                <w:b/>
                <w:bCs/>
              </w:rPr>
              <w:t>Глава 3. Введение в алгебру</w:t>
            </w:r>
          </w:p>
        </w:tc>
        <w:tc>
          <w:tcPr>
            <w:tcW w:w="850" w:type="dxa"/>
          </w:tcPr>
          <w:p w:rsidR="00DA1849" w:rsidRPr="002E5CFB" w:rsidRDefault="00DA1849" w:rsidP="00DA1849">
            <w:pPr>
              <w:jc w:val="center"/>
            </w:pPr>
            <w:r w:rsidRPr="002E5CFB">
              <w:rPr>
                <w:b/>
                <w:bCs/>
              </w:rPr>
              <w:t>9</w:t>
            </w:r>
          </w:p>
        </w:tc>
      </w:tr>
      <w:tr w:rsidR="00DA1849" w:rsidRPr="002E5CFB" w:rsidTr="00DA1849">
        <w:tc>
          <w:tcPr>
            <w:tcW w:w="1101" w:type="dxa"/>
          </w:tcPr>
          <w:p w:rsidR="00DA1849" w:rsidRPr="002E5CFB" w:rsidRDefault="00DA1849" w:rsidP="003978B6">
            <w:pPr>
              <w:jc w:val="both"/>
            </w:pPr>
            <w:r>
              <w:t>20</w:t>
            </w:r>
          </w:p>
        </w:tc>
        <w:tc>
          <w:tcPr>
            <w:tcW w:w="7655" w:type="dxa"/>
          </w:tcPr>
          <w:p w:rsidR="00DA1849" w:rsidRPr="002E5CFB" w:rsidRDefault="00DA1849" w:rsidP="005C05C1">
            <w:pPr>
              <w:ind w:left="-108"/>
            </w:pPr>
            <w:r w:rsidRPr="002E5CFB">
              <w:t>3.1. Буквенная запись свойств действий над числами</w:t>
            </w:r>
          </w:p>
        </w:tc>
        <w:tc>
          <w:tcPr>
            <w:tcW w:w="850" w:type="dxa"/>
          </w:tcPr>
          <w:p w:rsidR="00DA1849" w:rsidRPr="002E5CFB" w:rsidRDefault="00DA1849" w:rsidP="00DA1849">
            <w:pPr>
              <w:jc w:val="center"/>
            </w:pPr>
            <w:r w:rsidRPr="002E5CFB">
              <w:t>1</w:t>
            </w:r>
          </w:p>
        </w:tc>
      </w:tr>
      <w:tr w:rsidR="00DA1849" w:rsidRPr="002E5CFB" w:rsidTr="00DA1849">
        <w:tc>
          <w:tcPr>
            <w:tcW w:w="1101" w:type="dxa"/>
          </w:tcPr>
          <w:p w:rsidR="00DA1849" w:rsidRPr="002E5CFB" w:rsidRDefault="00DA1849" w:rsidP="003978B6">
            <w:pPr>
              <w:jc w:val="both"/>
            </w:pPr>
            <w:r>
              <w:t>21-22</w:t>
            </w:r>
          </w:p>
        </w:tc>
        <w:tc>
          <w:tcPr>
            <w:tcW w:w="7655" w:type="dxa"/>
          </w:tcPr>
          <w:p w:rsidR="00DA1849" w:rsidRPr="002E5CFB" w:rsidRDefault="00DA1849" w:rsidP="005C05C1">
            <w:pPr>
              <w:ind w:left="-108"/>
            </w:pPr>
            <w:r w:rsidRPr="002E5CFB">
              <w:t>3.2. Преобразование буквенных выражений</w:t>
            </w:r>
          </w:p>
        </w:tc>
        <w:tc>
          <w:tcPr>
            <w:tcW w:w="850" w:type="dxa"/>
          </w:tcPr>
          <w:p w:rsidR="00DA1849" w:rsidRPr="002E5CFB" w:rsidRDefault="00DA1849" w:rsidP="00DA1849">
            <w:pPr>
              <w:jc w:val="center"/>
            </w:pPr>
            <w:r w:rsidRPr="002E5CFB">
              <w:t>2</w:t>
            </w:r>
          </w:p>
        </w:tc>
      </w:tr>
      <w:tr w:rsidR="00DA1849" w:rsidRPr="002E5CFB" w:rsidTr="00DA1849">
        <w:tc>
          <w:tcPr>
            <w:tcW w:w="1101" w:type="dxa"/>
          </w:tcPr>
          <w:p w:rsidR="00DA1849" w:rsidRPr="002E5CFB" w:rsidRDefault="00DA1849" w:rsidP="003978B6">
            <w:pPr>
              <w:jc w:val="both"/>
            </w:pPr>
            <w:r>
              <w:t>23-24</w:t>
            </w:r>
          </w:p>
        </w:tc>
        <w:tc>
          <w:tcPr>
            <w:tcW w:w="7655" w:type="dxa"/>
          </w:tcPr>
          <w:p w:rsidR="00DA1849" w:rsidRPr="002E5CFB" w:rsidRDefault="00DA1849" w:rsidP="005C05C1">
            <w:pPr>
              <w:ind w:left="-108"/>
            </w:pPr>
            <w:r w:rsidRPr="002E5CFB">
              <w:t>3.3. Раскрытие скобок</w:t>
            </w:r>
          </w:p>
        </w:tc>
        <w:tc>
          <w:tcPr>
            <w:tcW w:w="850" w:type="dxa"/>
          </w:tcPr>
          <w:p w:rsidR="00DA1849" w:rsidRPr="002E5CFB" w:rsidRDefault="00DA1849" w:rsidP="00DA1849">
            <w:pPr>
              <w:jc w:val="center"/>
            </w:pPr>
            <w:r w:rsidRPr="002E5CFB">
              <w:t>2</w:t>
            </w:r>
          </w:p>
        </w:tc>
      </w:tr>
      <w:tr w:rsidR="00DA1849" w:rsidRPr="002E5CFB" w:rsidTr="00DA1849">
        <w:tc>
          <w:tcPr>
            <w:tcW w:w="1101" w:type="dxa"/>
          </w:tcPr>
          <w:p w:rsidR="00DA1849" w:rsidRPr="002E5CFB" w:rsidRDefault="00DA1849" w:rsidP="003978B6">
            <w:pPr>
              <w:jc w:val="both"/>
            </w:pPr>
            <w:r>
              <w:t>25-26</w:t>
            </w:r>
          </w:p>
        </w:tc>
        <w:tc>
          <w:tcPr>
            <w:tcW w:w="7655" w:type="dxa"/>
          </w:tcPr>
          <w:p w:rsidR="00DA1849" w:rsidRPr="002E5CFB" w:rsidRDefault="00DA1849" w:rsidP="005C05C1">
            <w:pPr>
              <w:ind w:left="-108"/>
            </w:pPr>
            <w:r w:rsidRPr="002E5CFB">
              <w:t>3.4. Приведение подобных слагаемых</w:t>
            </w:r>
          </w:p>
        </w:tc>
        <w:tc>
          <w:tcPr>
            <w:tcW w:w="850" w:type="dxa"/>
          </w:tcPr>
          <w:p w:rsidR="00DA1849" w:rsidRPr="002E5CFB" w:rsidRDefault="00DA1849" w:rsidP="00DA1849">
            <w:pPr>
              <w:jc w:val="center"/>
            </w:pPr>
            <w:r w:rsidRPr="002E5CFB">
              <w:t>2</w:t>
            </w:r>
          </w:p>
        </w:tc>
      </w:tr>
      <w:tr w:rsidR="00DA1849" w:rsidRPr="002E5CFB" w:rsidTr="00DA1849">
        <w:tc>
          <w:tcPr>
            <w:tcW w:w="1101" w:type="dxa"/>
          </w:tcPr>
          <w:p w:rsidR="00DA1849" w:rsidRPr="002E5CFB" w:rsidRDefault="00DA1849" w:rsidP="003978B6">
            <w:pPr>
              <w:jc w:val="both"/>
            </w:pPr>
            <w:r>
              <w:t>27-28</w:t>
            </w:r>
          </w:p>
        </w:tc>
        <w:tc>
          <w:tcPr>
            <w:tcW w:w="7655" w:type="dxa"/>
          </w:tcPr>
          <w:p w:rsidR="00DA1849" w:rsidRDefault="00DA1849" w:rsidP="005C05C1">
            <w:pPr>
              <w:ind w:left="-108"/>
            </w:pPr>
            <w:r w:rsidRPr="002E5CFB">
              <w:t xml:space="preserve">Обобщающий урок </w:t>
            </w:r>
          </w:p>
          <w:p w:rsidR="00DA1849" w:rsidRPr="002E5CFB" w:rsidRDefault="00DA1849" w:rsidP="005C05C1">
            <w:pPr>
              <w:ind w:left="-108"/>
            </w:pPr>
            <w:r w:rsidRPr="002E5CFB">
              <w:rPr>
                <w:b/>
              </w:rPr>
              <w:t>Контрольная работа № 3</w:t>
            </w:r>
          </w:p>
        </w:tc>
        <w:tc>
          <w:tcPr>
            <w:tcW w:w="850" w:type="dxa"/>
          </w:tcPr>
          <w:p w:rsidR="00DA1849" w:rsidRDefault="00DA1849" w:rsidP="00DA1849">
            <w:pPr>
              <w:jc w:val="center"/>
            </w:pPr>
            <w:r w:rsidRPr="002E5CFB">
              <w:t>1</w:t>
            </w:r>
          </w:p>
          <w:p w:rsidR="00DA1849" w:rsidRPr="002E5CFB" w:rsidRDefault="00DA1849" w:rsidP="00DA1849">
            <w:pPr>
              <w:jc w:val="center"/>
            </w:pPr>
            <w:r w:rsidRPr="002E5CFB">
              <w:rPr>
                <w:b/>
              </w:rPr>
              <w:t>1</w:t>
            </w:r>
          </w:p>
        </w:tc>
      </w:tr>
      <w:tr w:rsidR="00DA1849" w:rsidRPr="002E5CFB" w:rsidTr="00DA1849">
        <w:tc>
          <w:tcPr>
            <w:tcW w:w="1101" w:type="dxa"/>
          </w:tcPr>
          <w:p w:rsidR="00DA1849" w:rsidRPr="002E5CFB" w:rsidRDefault="00DA1849" w:rsidP="003978B6">
            <w:pPr>
              <w:jc w:val="both"/>
            </w:pPr>
          </w:p>
        </w:tc>
        <w:tc>
          <w:tcPr>
            <w:tcW w:w="7655" w:type="dxa"/>
          </w:tcPr>
          <w:p w:rsidR="00DA1849" w:rsidRPr="002E5CFB" w:rsidRDefault="00DA1849" w:rsidP="005C05C1">
            <w:pPr>
              <w:ind w:left="-108"/>
            </w:pPr>
            <w:r w:rsidRPr="002E5CFB">
              <w:rPr>
                <w:b/>
                <w:bCs/>
              </w:rPr>
              <w:t>Глава 4. Уравнения</w:t>
            </w:r>
          </w:p>
        </w:tc>
        <w:tc>
          <w:tcPr>
            <w:tcW w:w="850" w:type="dxa"/>
          </w:tcPr>
          <w:p w:rsidR="00DA1849" w:rsidRPr="002E5CFB" w:rsidRDefault="00DA1849" w:rsidP="00DA1849">
            <w:pPr>
              <w:jc w:val="center"/>
            </w:pPr>
            <w:r w:rsidRPr="002E5CFB">
              <w:rPr>
                <w:b/>
                <w:bCs/>
              </w:rPr>
              <w:t>10</w:t>
            </w:r>
          </w:p>
        </w:tc>
      </w:tr>
      <w:tr w:rsidR="00DA1849" w:rsidRPr="002E5CFB" w:rsidTr="00DA1849">
        <w:tc>
          <w:tcPr>
            <w:tcW w:w="1101" w:type="dxa"/>
          </w:tcPr>
          <w:p w:rsidR="00DA1849" w:rsidRPr="002E5CFB" w:rsidRDefault="00DA1849" w:rsidP="003978B6">
            <w:pPr>
              <w:jc w:val="both"/>
            </w:pPr>
            <w:r>
              <w:t>29</w:t>
            </w:r>
          </w:p>
        </w:tc>
        <w:tc>
          <w:tcPr>
            <w:tcW w:w="7655" w:type="dxa"/>
          </w:tcPr>
          <w:p w:rsidR="00DA1849" w:rsidRPr="002E5CFB" w:rsidRDefault="00DA1849" w:rsidP="005C05C1">
            <w:pPr>
              <w:ind w:left="-108"/>
            </w:pPr>
            <w:r w:rsidRPr="002E5CFB">
              <w:t>4.1. Алгебраический способ решения задач</w:t>
            </w:r>
          </w:p>
        </w:tc>
        <w:tc>
          <w:tcPr>
            <w:tcW w:w="850" w:type="dxa"/>
          </w:tcPr>
          <w:p w:rsidR="00DA1849" w:rsidRPr="002E5CFB" w:rsidRDefault="00DA1849" w:rsidP="00DA1849">
            <w:pPr>
              <w:jc w:val="center"/>
            </w:pPr>
            <w:r w:rsidRPr="002E5CFB">
              <w:t>1</w:t>
            </w:r>
          </w:p>
        </w:tc>
      </w:tr>
      <w:tr w:rsidR="00DA1849" w:rsidRPr="002E5CFB" w:rsidTr="00DA1849">
        <w:tc>
          <w:tcPr>
            <w:tcW w:w="1101" w:type="dxa"/>
          </w:tcPr>
          <w:p w:rsidR="00DA1849" w:rsidRPr="002E5CFB" w:rsidRDefault="00DA1849" w:rsidP="003978B6">
            <w:pPr>
              <w:jc w:val="both"/>
            </w:pPr>
            <w:r>
              <w:t>30-31</w:t>
            </w:r>
          </w:p>
        </w:tc>
        <w:tc>
          <w:tcPr>
            <w:tcW w:w="7655" w:type="dxa"/>
          </w:tcPr>
          <w:p w:rsidR="00DA1849" w:rsidRPr="002E5CFB" w:rsidRDefault="00DA1849" w:rsidP="005C05C1">
            <w:pPr>
              <w:ind w:left="-108"/>
            </w:pPr>
            <w:r w:rsidRPr="002E5CFB">
              <w:t>4.2. Корни уравнения</w:t>
            </w:r>
          </w:p>
        </w:tc>
        <w:tc>
          <w:tcPr>
            <w:tcW w:w="850" w:type="dxa"/>
          </w:tcPr>
          <w:p w:rsidR="00DA1849" w:rsidRPr="002E5CFB" w:rsidRDefault="00DA1849" w:rsidP="00DA1849">
            <w:pPr>
              <w:jc w:val="center"/>
            </w:pPr>
            <w:r w:rsidRPr="002E5CFB">
              <w:t>2</w:t>
            </w:r>
          </w:p>
        </w:tc>
      </w:tr>
      <w:tr w:rsidR="00DA1849" w:rsidRPr="002E5CFB" w:rsidTr="00DA1849">
        <w:tc>
          <w:tcPr>
            <w:tcW w:w="1101" w:type="dxa"/>
          </w:tcPr>
          <w:p w:rsidR="00DA1849" w:rsidRPr="002E5CFB" w:rsidRDefault="00DA1849" w:rsidP="003978B6">
            <w:pPr>
              <w:jc w:val="both"/>
            </w:pPr>
            <w:r>
              <w:t>32-34</w:t>
            </w:r>
          </w:p>
        </w:tc>
        <w:tc>
          <w:tcPr>
            <w:tcW w:w="7655" w:type="dxa"/>
          </w:tcPr>
          <w:p w:rsidR="00DA1849" w:rsidRPr="002E5CFB" w:rsidRDefault="00DA1849" w:rsidP="005C05C1">
            <w:pPr>
              <w:ind w:left="-108"/>
            </w:pPr>
            <w:r w:rsidRPr="002E5CFB">
              <w:t>4.3. Решение уравнений</w:t>
            </w:r>
          </w:p>
        </w:tc>
        <w:tc>
          <w:tcPr>
            <w:tcW w:w="850" w:type="dxa"/>
          </w:tcPr>
          <w:p w:rsidR="00DA1849" w:rsidRPr="002E5CFB" w:rsidRDefault="00DA1849" w:rsidP="00DA1849">
            <w:pPr>
              <w:jc w:val="center"/>
            </w:pPr>
            <w:r w:rsidRPr="002E5CFB">
              <w:t>3</w:t>
            </w:r>
          </w:p>
        </w:tc>
      </w:tr>
      <w:tr w:rsidR="00DA1849" w:rsidRPr="002E5CFB" w:rsidTr="00DA1849">
        <w:tc>
          <w:tcPr>
            <w:tcW w:w="1101" w:type="dxa"/>
          </w:tcPr>
          <w:p w:rsidR="00DA1849" w:rsidRPr="002E5CFB" w:rsidRDefault="00DA1849" w:rsidP="003978B6">
            <w:pPr>
              <w:jc w:val="both"/>
            </w:pPr>
            <w:r>
              <w:t>35-36</w:t>
            </w:r>
          </w:p>
        </w:tc>
        <w:tc>
          <w:tcPr>
            <w:tcW w:w="7655" w:type="dxa"/>
          </w:tcPr>
          <w:p w:rsidR="00DA1849" w:rsidRPr="002E5CFB" w:rsidRDefault="00DA1849" w:rsidP="005C05C1">
            <w:pPr>
              <w:ind w:left="-108"/>
            </w:pPr>
            <w:r w:rsidRPr="002E5CFB">
              <w:t>4.4. Решение задач с помощью уравнений</w:t>
            </w:r>
          </w:p>
        </w:tc>
        <w:tc>
          <w:tcPr>
            <w:tcW w:w="850" w:type="dxa"/>
          </w:tcPr>
          <w:p w:rsidR="00DA1849" w:rsidRPr="002E5CFB" w:rsidRDefault="00DA1849" w:rsidP="00DA1849">
            <w:pPr>
              <w:jc w:val="center"/>
            </w:pPr>
            <w:r w:rsidRPr="002E5CFB">
              <w:t>2</w:t>
            </w:r>
          </w:p>
        </w:tc>
      </w:tr>
      <w:tr w:rsidR="00DA1849" w:rsidRPr="002E5CFB" w:rsidTr="00DA1849">
        <w:tc>
          <w:tcPr>
            <w:tcW w:w="1101" w:type="dxa"/>
          </w:tcPr>
          <w:p w:rsidR="00DA1849" w:rsidRPr="002E5CFB" w:rsidRDefault="00DA1849" w:rsidP="003978B6">
            <w:pPr>
              <w:jc w:val="both"/>
            </w:pPr>
            <w:r>
              <w:t>37</w:t>
            </w:r>
          </w:p>
        </w:tc>
        <w:tc>
          <w:tcPr>
            <w:tcW w:w="7655" w:type="dxa"/>
          </w:tcPr>
          <w:p w:rsidR="00DA1849" w:rsidRPr="002E5CFB" w:rsidRDefault="00DA1849" w:rsidP="005C05C1">
            <w:pPr>
              <w:ind w:left="-108"/>
            </w:pPr>
            <w:r w:rsidRPr="002E5CFB">
              <w:t xml:space="preserve">Обобщающий урок </w:t>
            </w:r>
          </w:p>
        </w:tc>
        <w:tc>
          <w:tcPr>
            <w:tcW w:w="850" w:type="dxa"/>
          </w:tcPr>
          <w:p w:rsidR="00DA1849" w:rsidRPr="002E5CFB" w:rsidRDefault="00DA1849" w:rsidP="00DA1849">
            <w:pPr>
              <w:jc w:val="center"/>
            </w:pPr>
            <w:r w:rsidRPr="002E5CFB">
              <w:t>1</w:t>
            </w:r>
          </w:p>
        </w:tc>
      </w:tr>
      <w:tr w:rsidR="00DA1849" w:rsidRPr="002E5CFB" w:rsidTr="00DA1849">
        <w:tc>
          <w:tcPr>
            <w:tcW w:w="1101" w:type="dxa"/>
          </w:tcPr>
          <w:p w:rsidR="00DA1849" w:rsidRPr="002E5CFB" w:rsidRDefault="00DA1849" w:rsidP="003978B6">
            <w:pPr>
              <w:jc w:val="both"/>
            </w:pPr>
            <w:r>
              <w:t>38</w:t>
            </w:r>
          </w:p>
        </w:tc>
        <w:tc>
          <w:tcPr>
            <w:tcW w:w="7655" w:type="dxa"/>
          </w:tcPr>
          <w:p w:rsidR="00DA1849" w:rsidRPr="002E5CFB" w:rsidRDefault="00DA1849" w:rsidP="005C05C1">
            <w:pPr>
              <w:ind w:left="-108"/>
              <w:rPr>
                <w:b/>
              </w:rPr>
            </w:pPr>
            <w:r w:rsidRPr="002E5CFB">
              <w:rPr>
                <w:b/>
              </w:rPr>
              <w:t>Контрольная работа № 4</w:t>
            </w:r>
          </w:p>
        </w:tc>
        <w:tc>
          <w:tcPr>
            <w:tcW w:w="850" w:type="dxa"/>
          </w:tcPr>
          <w:p w:rsidR="00DA1849" w:rsidRPr="002E5CFB" w:rsidRDefault="00DA1849" w:rsidP="00DA1849">
            <w:pPr>
              <w:jc w:val="center"/>
              <w:rPr>
                <w:b/>
              </w:rPr>
            </w:pPr>
            <w:r w:rsidRPr="002E5CFB">
              <w:rPr>
                <w:b/>
              </w:rPr>
              <w:t>1</w:t>
            </w:r>
          </w:p>
        </w:tc>
      </w:tr>
      <w:tr w:rsidR="00DA1849" w:rsidRPr="002E5CFB" w:rsidTr="00DA1849">
        <w:tc>
          <w:tcPr>
            <w:tcW w:w="1101" w:type="dxa"/>
          </w:tcPr>
          <w:p w:rsidR="00DA1849" w:rsidRPr="002E5CFB" w:rsidRDefault="00DA1849" w:rsidP="003978B6">
            <w:pPr>
              <w:jc w:val="both"/>
            </w:pPr>
          </w:p>
        </w:tc>
        <w:tc>
          <w:tcPr>
            <w:tcW w:w="7655" w:type="dxa"/>
          </w:tcPr>
          <w:p w:rsidR="00DA1849" w:rsidRPr="002E5CFB" w:rsidRDefault="00DA1849" w:rsidP="005C05C1">
            <w:pPr>
              <w:ind w:left="-108"/>
            </w:pPr>
            <w:r w:rsidRPr="002E5CFB">
              <w:rPr>
                <w:b/>
                <w:bCs/>
              </w:rPr>
              <w:t>Глава 5. Координаты и графики</w:t>
            </w:r>
          </w:p>
        </w:tc>
        <w:tc>
          <w:tcPr>
            <w:tcW w:w="850" w:type="dxa"/>
          </w:tcPr>
          <w:p w:rsidR="00DA1849" w:rsidRPr="002E5CFB" w:rsidRDefault="00DA1849" w:rsidP="00DA1849">
            <w:pPr>
              <w:jc w:val="center"/>
            </w:pPr>
            <w:r w:rsidRPr="002E5CFB">
              <w:rPr>
                <w:b/>
                <w:bCs/>
              </w:rPr>
              <w:t>10</w:t>
            </w:r>
          </w:p>
        </w:tc>
      </w:tr>
      <w:tr w:rsidR="00DA1849" w:rsidRPr="002E5CFB" w:rsidTr="00DA1849">
        <w:trPr>
          <w:trHeight w:val="354"/>
        </w:trPr>
        <w:tc>
          <w:tcPr>
            <w:tcW w:w="1101" w:type="dxa"/>
          </w:tcPr>
          <w:p w:rsidR="00DA1849" w:rsidRPr="002E5CFB" w:rsidRDefault="00DA1849" w:rsidP="008B2265">
            <w:pPr>
              <w:jc w:val="both"/>
            </w:pPr>
            <w:r>
              <w:t>39</w:t>
            </w:r>
          </w:p>
        </w:tc>
        <w:tc>
          <w:tcPr>
            <w:tcW w:w="7655" w:type="dxa"/>
          </w:tcPr>
          <w:p w:rsidR="00DA1849" w:rsidRPr="002E5CFB" w:rsidRDefault="00DA1849" w:rsidP="008B2265">
            <w:pPr>
              <w:ind w:left="-108"/>
            </w:pPr>
            <w:r w:rsidRPr="002E5CFB">
              <w:t xml:space="preserve">5.1. Множества точек на </w:t>
            </w:r>
            <w:proofErr w:type="gramStart"/>
            <w:r w:rsidRPr="002E5CFB">
              <w:t>координатной</w:t>
            </w:r>
            <w:proofErr w:type="gramEnd"/>
            <w:r w:rsidRPr="002E5CFB">
              <w:t xml:space="preserve"> прямой </w:t>
            </w:r>
          </w:p>
        </w:tc>
        <w:tc>
          <w:tcPr>
            <w:tcW w:w="850" w:type="dxa"/>
          </w:tcPr>
          <w:p w:rsidR="00DA1849" w:rsidRPr="002E5CFB" w:rsidRDefault="00DA1849" w:rsidP="00DA1849">
            <w:pPr>
              <w:jc w:val="center"/>
            </w:pPr>
            <w:r>
              <w:t>1</w:t>
            </w:r>
          </w:p>
        </w:tc>
      </w:tr>
      <w:tr w:rsidR="00DA1849" w:rsidRPr="002E5CFB" w:rsidTr="00DA1849">
        <w:trPr>
          <w:trHeight w:val="287"/>
        </w:trPr>
        <w:tc>
          <w:tcPr>
            <w:tcW w:w="1101" w:type="dxa"/>
          </w:tcPr>
          <w:p w:rsidR="00DA1849" w:rsidRDefault="00DA1849" w:rsidP="003978B6">
            <w:pPr>
              <w:jc w:val="both"/>
            </w:pPr>
            <w:r>
              <w:t>40</w:t>
            </w:r>
          </w:p>
        </w:tc>
        <w:tc>
          <w:tcPr>
            <w:tcW w:w="7655" w:type="dxa"/>
          </w:tcPr>
          <w:p w:rsidR="00DA1849" w:rsidRPr="002E5CFB" w:rsidRDefault="00DA1849" w:rsidP="005C05C1">
            <w:pPr>
              <w:ind w:left="-108"/>
            </w:pPr>
            <w:r w:rsidRPr="002E5CFB">
              <w:t>5.2. Расстояние между точками координатной прямой</w:t>
            </w:r>
          </w:p>
        </w:tc>
        <w:tc>
          <w:tcPr>
            <w:tcW w:w="850" w:type="dxa"/>
          </w:tcPr>
          <w:p w:rsidR="00DA1849" w:rsidRPr="002E5CFB" w:rsidRDefault="00DA1849" w:rsidP="00DA1849">
            <w:pPr>
              <w:jc w:val="center"/>
            </w:pPr>
            <w:r>
              <w:t>1</w:t>
            </w:r>
          </w:p>
        </w:tc>
      </w:tr>
      <w:tr w:rsidR="00DA1849" w:rsidRPr="002E5CFB" w:rsidTr="00DA1849">
        <w:tc>
          <w:tcPr>
            <w:tcW w:w="1101" w:type="dxa"/>
          </w:tcPr>
          <w:p w:rsidR="00DA1849" w:rsidRPr="002E5CFB" w:rsidRDefault="00DA1849" w:rsidP="003978B6">
            <w:pPr>
              <w:jc w:val="both"/>
            </w:pPr>
            <w:r>
              <w:t>41-42</w:t>
            </w:r>
          </w:p>
        </w:tc>
        <w:tc>
          <w:tcPr>
            <w:tcW w:w="7655" w:type="dxa"/>
          </w:tcPr>
          <w:p w:rsidR="00DA1849" w:rsidRPr="002E5CFB" w:rsidRDefault="00DA1849" w:rsidP="005C05C1">
            <w:pPr>
              <w:ind w:left="-108"/>
            </w:pPr>
            <w:r w:rsidRPr="002E5CFB">
              <w:t>5.3. Множества точек на координатной плоскости</w:t>
            </w:r>
          </w:p>
        </w:tc>
        <w:tc>
          <w:tcPr>
            <w:tcW w:w="850" w:type="dxa"/>
          </w:tcPr>
          <w:p w:rsidR="00DA1849" w:rsidRPr="002E5CFB" w:rsidRDefault="00DA1849" w:rsidP="00DA1849">
            <w:pPr>
              <w:jc w:val="center"/>
            </w:pPr>
            <w:r w:rsidRPr="002E5CFB">
              <w:t>2</w:t>
            </w:r>
          </w:p>
        </w:tc>
      </w:tr>
      <w:tr w:rsidR="00DA1849" w:rsidRPr="002E5CFB" w:rsidTr="00DA1849">
        <w:tc>
          <w:tcPr>
            <w:tcW w:w="1101" w:type="dxa"/>
          </w:tcPr>
          <w:p w:rsidR="00DA1849" w:rsidRDefault="00DA1849" w:rsidP="003978B6">
            <w:pPr>
              <w:jc w:val="both"/>
            </w:pPr>
            <w:r>
              <w:t>43</w:t>
            </w:r>
          </w:p>
        </w:tc>
        <w:tc>
          <w:tcPr>
            <w:tcW w:w="7655" w:type="dxa"/>
          </w:tcPr>
          <w:p w:rsidR="00DA1849" w:rsidRPr="002E5CFB" w:rsidRDefault="00DA1849" w:rsidP="005C05C1">
            <w:pPr>
              <w:ind w:left="-108"/>
            </w:pPr>
            <w:r w:rsidRPr="002E5CFB">
              <w:t>5.4. Графики</w:t>
            </w:r>
          </w:p>
        </w:tc>
        <w:tc>
          <w:tcPr>
            <w:tcW w:w="850" w:type="dxa"/>
          </w:tcPr>
          <w:p w:rsidR="00DA1849" w:rsidRPr="002E5CFB" w:rsidRDefault="00DA1849" w:rsidP="00DA1849">
            <w:pPr>
              <w:jc w:val="center"/>
            </w:pPr>
            <w:r>
              <w:t>1</w:t>
            </w:r>
          </w:p>
        </w:tc>
      </w:tr>
      <w:tr w:rsidR="00DA1849" w:rsidRPr="002E5CFB" w:rsidTr="00DA1849">
        <w:tc>
          <w:tcPr>
            <w:tcW w:w="1101" w:type="dxa"/>
          </w:tcPr>
          <w:p w:rsidR="00DA1849" w:rsidRPr="002E5CFB" w:rsidRDefault="00DA1849" w:rsidP="008B2265">
            <w:pPr>
              <w:jc w:val="both"/>
            </w:pPr>
            <w:r>
              <w:t>44-45</w:t>
            </w:r>
          </w:p>
        </w:tc>
        <w:tc>
          <w:tcPr>
            <w:tcW w:w="7655" w:type="dxa"/>
          </w:tcPr>
          <w:p w:rsidR="00DA1849" w:rsidRPr="002E5CFB" w:rsidRDefault="00DA1849" w:rsidP="005C05C1">
            <w:pPr>
              <w:ind w:left="-108"/>
            </w:pPr>
            <w:r w:rsidRPr="002E5CFB">
              <w:t>5.5. Еще несколько важных графиков</w:t>
            </w:r>
          </w:p>
        </w:tc>
        <w:tc>
          <w:tcPr>
            <w:tcW w:w="850" w:type="dxa"/>
          </w:tcPr>
          <w:p w:rsidR="00DA1849" w:rsidRPr="002E5CFB" w:rsidRDefault="00DA1849" w:rsidP="00DA1849">
            <w:pPr>
              <w:jc w:val="center"/>
            </w:pPr>
            <w:r>
              <w:t>2</w:t>
            </w:r>
          </w:p>
        </w:tc>
      </w:tr>
      <w:tr w:rsidR="00DA1849" w:rsidRPr="002E5CFB" w:rsidTr="00DA1849">
        <w:tc>
          <w:tcPr>
            <w:tcW w:w="1101" w:type="dxa"/>
          </w:tcPr>
          <w:p w:rsidR="00DA1849" w:rsidRPr="002E5CFB" w:rsidRDefault="00DA1849" w:rsidP="003978B6">
            <w:pPr>
              <w:jc w:val="both"/>
            </w:pPr>
            <w:r>
              <w:t>46</w:t>
            </w:r>
          </w:p>
        </w:tc>
        <w:tc>
          <w:tcPr>
            <w:tcW w:w="7655" w:type="dxa"/>
          </w:tcPr>
          <w:p w:rsidR="00DA1849" w:rsidRPr="002E5CFB" w:rsidRDefault="00DA1849" w:rsidP="005C05C1">
            <w:pPr>
              <w:ind w:left="-108"/>
            </w:pPr>
            <w:r w:rsidRPr="002E5CFB">
              <w:t>5.6. Графики вокруг нас</w:t>
            </w:r>
          </w:p>
        </w:tc>
        <w:tc>
          <w:tcPr>
            <w:tcW w:w="850" w:type="dxa"/>
          </w:tcPr>
          <w:p w:rsidR="00DA1849" w:rsidRPr="002E5CFB" w:rsidRDefault="00DA1849" w:rsidP="00DA1849">
            <w:pPr>
              <w:jc w:val="center"/>
            </w:pPr>
            <w:r w:rsidRPr="002E5CFB">
              <w:t>1</w:t>
            </w:r>
          </w:p>
        </w:tc>
      </w:tr>
      <w:tr w:rsidR="00DA1849" w:rsidRPr="002E5CFB" w:rsidTr="00DA1849">
        <w:tc>
          <w:tcPr>
            <w:tcW w:w="1101" w:type="dxa"/>
          </w:tcPr>
          <w:p w:rsidR="00DA1849" w:rsidRPr="002E5CFB" w:rsidRDefault="00DA1849" w:rsidP="003978B6">
            <w:pPr>
              <w:jc w:val="both"/>
            </w:pPr>
            <w:r>
              <w:t>47</w:t>
            </w:r>
          </w:p>
        </w:tc>
        <w:tc>
          <w:tcPr>
            <w:tcW w:w="7655" w:type="dxa"/>
          </w:tcPr>
          <w:p w:rsidR="00DA1849" w:rsidRPr="002E5CFB" w:rsidRDefault="00DA1849" w:rsidP="00DA1849">
            <w:pPr>
              <w:ind w:left="-108"/>
              <w:rPr>
                <w:b/>
                <w:bCs/>
              </w:rPr>
            </w:pPr>
            <w:r w:rsidRPr="002E5CFB">
              <w:t>Обобщающий урок</w:t>
            </w:r>
            <w:r w:rsidRPr="002E5CFB">
              <w:rPr>
                <w:b/>
              </w:rPr>
              <w:t xml:space="preserve"> </w:t>
            </w:r>
          </w:p>
        </w:tc>
        <w:tc>
          <w:tcPr>
            <w:tcW w:w="850" w:type="dxa"/>
          </w:tcPr>
          <w:p w:rsidR="00DA1849" w:rsidRPr="002E5CFB" w:rsidRDefault="00DA1849" w:rsidP="00DA1849">
            <w:pPr>
              <w:jc w:val="center"/>
              <w:rPr>
                <w:b/>
                <w:bCs/>
              </w:rPr>
            </w:pPr>
            <w:r w:rsidRPr="002E5CFB">
              <w:rPr>
                <w:b/>
                <w:bCs/>
              </w:rPr>
              <w:t>1</w:t>
            </w:r>
          </w:p>
        </w:tc>
      </w:tr>
      <w:tr w:rsidR="00DA1849" w:rsidRPr="002E5CFB" w:rsidTr="00DA1849">
        <w:tc>
          <w:tcPr>
            <w:tcW w:w="1101" w:type="dxa"/>
          </w:tcPr>
          <w:p w:rsidR="00DA1849" w:rsidRPr="002E5CFB" w:rsidRDefault="00DA1849" w:rsidP="003978B6">
            <w:pPr>
              <w:jc w:val="both"/>
            </w:pPr>
            <w:r>
              <w:t>48</w:t>
            </w:r>
          </w:p>
        </w:tc>
        <w:tc>
          <w:tcPr>
            <w:tcW w:w="7655" w:type="dxa"/>
          </w:tcPr>
          <w:p w:rsidR="00DA1849" w:rsidRPr="002E5CFB" w:rsidRDefault="00DA1849" w:rsidP="00D72806">
            <w:pPr>
              <w:ind w:left="-108"/>
              <w:rPr>
                <w:b/>
              </w:rPr>
            </w:pPr>
            <w:r w:rsidRPr="002E5CFB">
              <w:rPr>
                <w:b/>
              </w:rPr>
              <w:t>Контрольная работа № 5</w:t>
            </w:r>
          </w:p>
        </w:tc>
        <w:tc>
          <w:tcPr>
            <w:tcW w:w="850" w:type="dxa"/>
          </w:tcPr>
          <w:p w:rsidR="00DA1849" w:rsidRPr="002E5CFB" w:rsidRDefault="00DA1849" w:rsidP="00DA1849">
            <w:pPr>
              <w:jc w:val="center"/>
              <w:rPr>
                <w:bCs/>
              </w:rPr>
            </w:pPr>
            <w:r w:rsidRPr="002E5CFB">
              <w:rPr>
                <w:bCs/>
              </w:rPr>
              <w:t>1</w:t>
            </w:r>
          </w:p>
        </w:tc>
      </w:tr>
      <w:tr w:rsidR="00DA1849" w:rsidRPr="002E5CFB" w:rsidTr="00DA1849">
        <w:tc>
          <w:tcPr>
            <w:tcW w:w="1101" w:type="dxa"/>
          </w:tcPr>
          <w:p w:rsidR="00DA1849" w:rsidRPr="002E5CFB" w:rsidRDefault="00DA1849" w:rsidP="003978B6">
            <w:pPr>
              <w:jc w:val="both"/>
            </w:pPr>
          </w:p>
        </w:tc>
        <w:tc>
          <w:tcPr>
            <w:tcW w:w="7655" w:type="dxa"/>
          </w:tcPr>
          <w:p w:rsidR="00DA1849" w:rsidRPr="002E5CFB" w:rsidRDefault="00DA1849" w:rsidP="005C05C1">
            <w:pPr>
              <w:ind w:left="-108"/>
            </w:pPr>
            <w:r w:rsidRPr="002E5CFB">
              <w:rPr>
                <w:b/>
                <w:bCs/>
              </w:rPr>
              <w:t>Глава 6. Свойства степени с натуральным показателем</w:t>
            </w:r>
          </w:p>
        </w:tc>
        <w:tc>
          <w:tcPr>
            <w:tcW w:w="850" w:type="dxa"/>
          </w:tcPr>
          <w:p w:rsidR="00DA1849" w:rsidRPr="002E5CFB" w:rsidRDefault="00DA1849" w:rsidP="00DA1849">
            <w:pPr>
              <w:jc w:val="center"/>
            </w:pPr>
            <w:r w:rsidRPr="002E5CFB">
              <w:rPr>
                <w:b/>
                <w:bCs/>
              </w:rPr>
              <w:t>10</w:t>
            </w:r>
          </w:p>
        </w:tc>
      </w:tr>
      <w:tr w:rsidR="00DA1849" w:rsidRPr="002E5CFB" w:rsidTr="00DA1849">
        <w:tc>
          <w:tcPr>
            <w:tcW w:w="1101" w:type="dxa"/>
          </w:tcPr>
          <w:p w:rsidR="00DA1849" w:rsidRPr="002E5CFB" w:rsidRDefault="00DA1849" w:rsidP="003978B6">
            <w:pPr>
              <w:jc w:val="both"/>
            </w:pPr>
            <w:r>
              <w:t>49-50</w:t>
            </w:r>
          </w:p>
        </w:tc>
        <w:tc>
          <w:tcPr>
            <w:tcW w:w="7655" w:type="dxa"/>
          </w:tcPr>
          <w:p w:rsidR="00DA1849" w:rsidRPr="002E5CFB" w:rsidRDefault="00DA1849" w:rsidP="005C05C1">
            <w:pPr>
              <w:ind w:left="-108"/>
            </w:pPr>
            <w:r w:rsidRPr="002E5CFB">
              <w:t>6.1. Произведение и частное степеней</w:t>
            </w:r>
          </w:p>
        </w:tc>
        <w:tc>
          <w:tcPr>
            <w:tcW w:w="850" w:type="dxa"/>
          </w:tcPr>
          <w:p w:rsidR="00DA1849" w:rsidRPr="002E5CFB" w:rsidRDefault="00DA1849" w:rsidP="00DA1849">
            <w:pPr>
              <w:jc w:val="center"/>
            </w:pPr>
            <w:r w:rsidRPr="002E5CFB">
              <w:t>2</w:t>
            </w:r>
          </w:p>
        </w:tc>
      </w:tr>
      <w:tr w:rsidR="00DA1849" w:rsidRPr="002E5CFB" w:rsidTr="00DA1849">
        <w:tc>
          <w:tcPr>
            <w:tcW w:w="1101" w:type="dxa"/>
          </w:tcPr>
          <w:p w:rsidR="00DA1849" w:rsidRPr="002E5CFB" w:rsidRDefault="00DA1849" w:rsidP="003978B6">
            <w:pPr>
              <w:jc w:val="both"/>
            </w:pPr>
            <w:r>
              <w:t>50-51</w:t>
            </w:r>
          </w:p>
        </w:tc>
        <w:tc>
          <w:tcPr>
            <w:tcW w:w="7655" w:type="dxa"/>
          </w:tcPr>
          <w:p w:rsidR="00DA1849" w:rsidRPr="002E5CFB" w:rsidRDefault="00DA1849" w:rsidP="005C05C1">
            <w:pPr>
              <w:ind w:left="-108"/>
            </w:pPr>
            <w:r w:rsidRPr="002E5CFB">
              <w:t>6.2. Степень степени, произведения и дроби</w:t>
            </w:r>
          </w:p>
        </w:tc>
        <w:tc>
          <w:tcPr>
            <w:tcW w:w="850" w:type="dxa"/>
          </w:tcPr>
          <w:p w:rsidR="00DA1849" w:rsidRPr="002E5CFB" w:rsidRDefault="00DA1849" w:rsidP="00DA1849">
            <w:pPr>
              <w:jc w:val="center"/>
            </w:pPr>
            <w:r w:rsidRPr="002E5CFB">
              <w:t>2</w:t>
            </w:r>
          </w:p>
        </w:tc>
      </w:tr>
      <w:tr w:rsidR="00DA1849" w:rsidRPr="002E5CFB" w:rsidTr="00DA1849">
        <w:tc>
          <w:tcPr>
            <w:tcW w:w="1101" w:type="dxa"/>
          </w:tcPr>
          <w:p w:rsidR="00DA1849" w:rsidRPr="002E5CFB" w:rsidRDefault="00DA1849" w:rsidP="008B2265">
            <w:pPr>
              <w:jc w:val="both"/>
            </w:pPr>
            <w:r>
              <w:t>52-53</w:t>
            </w:r>
          </w:p>
        </w:tc>
        <w:tc>
          <w:tcPr>
            <w:tcW w:w="7655" w:type="dxa"/>
          </w:tcPr>
          <w:p w:rsidR="00DA1849" w:rsidRPr="002E5CFB" w:rsidRDefault="00DA1849" w:rsidP="005C05C1">
            <w:pPr>
              <w:ind w:left="-108"/>
            </w:pPr>
            <w:r w:rsidRPr="002E5CFB">
              <w:t>6.3. Решение комбинаторных задач</w:t>
            </w:r>
          </w:p>
        </w:tc>
        <w:tc>
          <w:tcPr>
            <w:tcW w:w="850" w:type="dxa"/>
          </w:tcPr>
          <w:p w:rsidR="00DA1849" w:rsidRPr="002E5CFB" w:rsidRDefault="00DA1849" w:rsidP="00DA1849">
            <w:pPr>
              <w:jc w:val="center"/>
            </w:pPr>
            <w:r>
              <w:t>2</w:t>
            </w:r>
          </w:p>
        </w:tc>
      </w:tr>
      <w:tr w:rsidR="00DA1849" w:rsidRPr="002E5CFB" w:rsidTr="00DA1849">
        <w:tc>
          <w:tcPr>
            <w:tcW w:w="1101" w:type="dxa"/>
          </w:tcPr>
          <w:p w:rsidR="00DA1849" w:rsidRPr="002E5CFB" w:rsidRDefault="00DA1849" w:rsidP="003978B6">
            <w:pPr>
              <w:jc w:val="both"/>
            </w:pPr>
            <w:r>
              <w:t>54-55</w:t>
            </w:r>
          </w:p>
        </w:tc>
        <w:tc>
          <w:tcPr>
            <w:tcW w:w="7655" w:type="dxa"/>
          </w:tcPr>
          <w:p w:rsidR="00DA1849" w:rsidRPr="002E5CFB" w:rsidRDefault="00DA1849" w:rsidP="005C05C1">
            <w:pPr>
              <w:ind w:left="-108"/>
            </w:pPr>
            <w:r w:rsidRPr="002E5CFB">
              <w:t>6.4. Перестановки</w:t>
            </w:r>
          </w:p>
        </w:tc>
        <w:tc>
          <w:tcPr>
            <w:tcW w:w="850" w:type="dxa"/>
          </w:tcPr>
          <w:p w:rsidR="00DA1849" w:rsidRPr="002E5CFB" w:rsidRDefault="00DA1849" w:rsidP="00DA1849">
            <w:pPr>
              <w:jc w:val="center"/>
            </w:pPr>
            <w:r>
              <w:t>2</w:t>
            </w:r>
          </w:p>
        </w:tc>
      </w:tr>
      <w:tr w:rsidR="00DA1849" w:rsidRPr="002E5CFB" w:rsidTr="00DA1849">
        <w:tc>
          <w:tcPr>
            <w:tcW w:w="1101" w:type="dxa"/>
          </w:tcPr>
          <w:p w:rsidR="00DA1849" w:rsidRPr="002E5CFB" w:rsidRDefault="00DA1849" w:rsidP="003978B6">
            <w:pPr>
              <w:jc w:val="both"/>
            </w:pPr>
            <w:r>
              <w:t>56</w:t>
            </w:r>
          </w:p>
        </w:tc>
        <w:tc>
          <w:tcPr>
            <w:tcW w:w="7655" w:type="dxa"/>
          </w:tcPr>
          <w:p w:rsidR="00DA1849" w:rsidRPr="002E5CFB" w:rsidRDefault="00DA1849" w:rsidP="005C05C1">
            <w:pPr>
              <w:ind w:left="-108"/>
            </w:pPr>
            <w:r w:rsidRPr="002E5CFB">
              <w:t xml:space="preserve">Обобщающий урок </w:t>
            </w:r>
          </w:p>
        </w:tc>
        <w:tc>
          <w:tcPr>
            <w:tcW w:w="850" w:type="dxa"/>
          </w:tcPr>
          <w:p w:rsidR="00DA1849" w:rsidRPr="002E5CFB" w:rsidRDefault="00DA1849" w:rsidP="00DA1849">
            <w:pPr>
              <w:jc w:val="center"/>
              <w:rPr>
                <w:bCs/>
              </w:rPr>
            </w:pPr>
            <w:r w:rsidRPr="002E5CFB">
              <w:rPr>
                <w:bCs/>
              </w:rPr>
              <w:t>1</w:t>
            </w:r>
          </w:p>
        </w:tc>
      </w:tr>
      <w:tr w:rsidR="00DA1849" w:rsidRPr="002E5CFB" w:rsidTr="00DA1849">
        <w:tc>
          <w:tcPr>
            <w:tcW w:w="1101" w:type="dxa"/>
          </w:tcPr>
          <w:p w:rsidR="00DA1849" w:rsidRPr="002E5CFB" w:rsidRDefault="00DA1849" w:rsidP="003978B6">
            <w:pPr>
              <w:jc w:val="both"/>
            </w:pPr>
            <w:r>
              <w:t>57</w:t>
            </w:r>
          </w:p>
        </w:tc>
        <w:tc>
          <w:tcPr>
            <w:tcW w:w="7655" w:type="dxa"/>
          </w:tcPr>
          <w:p w:rsidR="00DA1849" w:rsidRPr="002E5CFB" w:rsidRDefault="00DA1849" w:rsidP="005C05C1">
            <w:pPr>
              <w:ind w:left="-108"/>
              <w:rPr>
                <w:b/>
              </w:rPr>
            </w:pPr>
            <w:r w:rsidRPr="002E5CFB">
              <w:rPr>
                <w:b/>
              </w:rPr>
              <w:t>Контрольная работа № 6</w:t>
            </w:r>
          </w:p>
        </w:tc>
        <w:tc>
          <w:tcPr>
            <w:tcW w:w="850" w:type="dxa"/>
          </w:tcPr>
          <w:p w:rsidR="00DA1849" w:rsidRPr="002E5CFB" w:rsidRDefault="00DA1849" w:rsidP="00DA1849">
            <w:pPr>
              <w:jc w:val="center"/>
              <w:rPr>
                <w:b/>
                <w:bCs/>
              </w:rPr>
            </w:pPr>
            <w:r w:rsidRPr="002E5CFB">
              <w:rPr>
                <w:b/>
                <w:bCs/>
              </w:rPr>
              <w:t>1</w:t>
            </w:r>
          </w:p>
        </w:tc>
      </w:tr>
      <w:tr w:rsidR="00DA1849" w:rsidRPr="002E5CFB" w:rsidTr="00DA1849">
        <w:tc>
          <w:tcPr>
            <w:tcW w:w="1101" w:type="dxa"/>
          </w:tcPr>
          <w:p w:rsidR="00DA1849" w:rsidRPr="002E5CFB" w:rsidRDefault="00DA1849" w:rsidP="003978B6">
            <w:pPr>
              <w:jc w:val="both"/>
            </w:pPr>
          </w:p>
        </w:tc>
        <w:tc>
          <w:tcPr>
            <w:tcW w:w="7655" w:type="dxa"/>
          </w:tcPr>
          <w:p w:rsidR="00DA1849" w:rsidRPr="002E5CFB" w:rsidRDefault="00DA1849" w:rsidP="005C05C1">
            <w:pPr>
              <w:ind w:left="-108"/>
            </w:pPr>
            <w:r w:rsidRPr="002E5CFB">
              <w:rPr>
                <w:b/>
                <w:bCs/>
              </w:rPr>
              <w:t>Глава 7. Многочлены</w:t>
            </w:r>
          </w:p>
        </w:tc>
        <w:tc>
          <w:tcPr>
            <w:tcW w:w="850" w:type="dxa"/>
          </w:tcPr>
          <w:p w:rsidR="00DA1849" w:rsidRPr="002E5CFB" w:rsidRDefault="00DA1849" w:rsidP="00DA1849">
            <w:pPr>
              <w:jc w:val="center"/>
            </w:pPr>
            <w:r w:rsidRPr="002E5CFB">
              <w:rPr>
                <w:b/>
                <w:bCs/>
              </w:rPr>
              <w:t>1</w:t>
            </w:r>
            <w:r>
              <w:rPr>
                <w:b/>
                <w:bCs/>
              </w:rPr>
              <w:t>7</w:t>
            </w:r>
          </w:p>
        </w:tc>
      </w:tr>
      <w:tr w:rsidR="00DA1849" w:rsidRPr="002E5CFB" w:rsidTr="00DA1849">
        <w:tc>
          <w:tcPr>
            <w:tcW w:w="1101" w:type="dxa"/>
          </w:tcPr>
          <w:p w:rsidR="00DA1849" w:rsidRPr="002E5CFB" w:rsidRDefault="00DA1849" w:rsidP="003978B6">
            <w:pPr>
              <w:jc w:val="both"/>
            </w:pPr>
            <w:r>
              <w:t>58</w:t>
            </w:r>
          </w:p>
        </w:tc>
        <w:tc>
          <w:tcPr>
            <w:tcW w:w="7655" w:type="dxa"/>
          </w:tcPr>
          <w:p w:rsidR="00DA1849" w:rsidRPr="002E5CFB" w:rsidRDefault="00DA1849" w:rsidP="005C05C1">
            <w:pPr>
              <w:ind w:left="-108"/>
            </w:pPr>
            <w:r w:rsidRPr="002E5CFB">
              <w:t>7.1. Одночлены и многочлены</w:t>
            </w:r>
          </w:p>
        </w:tc>
        <w:tc>
          <w:tcPr>
            <w:tcW w:w="850" w:type="dxa"/>
          </w:tcPr>
          <w:p w:rsidR="00DA1849" w:rsidRPr="002E5CFB" w:rsidRDefault="00DA1849" w:rsidP="00DA1849">
            <w:pPr>
              <w:jc w:val="center"/>
            </w:pPr>
            <w:r w:rsidRPr="002E5CFB">
              <w:t>1</w:t>
            </w:r>
          </w:p>
        </w:tc>
      </w:tr>
      <w:tr w:rsidR="00DA1849" w:rsidRPr="002E5CFB" w:rsidTr="00DA1849">
        <w:tc>
          <w:tcPr>
            <w:tcW w:w="1101" w:type="dxa"/>
          </w:tcPr>
          <w:p w:rsidR="00DA1849" w:rsidRPr="002E5CFB" w:rsidRDefault="00DA1849" w:rsidP="003978B6">
            <w:pPr>
              <w:jc w:val="both"/>
            </w:pPr>
            <w:r>
              <w:t>59-60</w:t>
            </w:r>
          </w:p>
        </w:tc>
        <w:tc>
          <w:tcPr>
            <w:tcW w:w="7655" w:type="dxa"/>
          </w:tcPr>
          <w:p w:rsidR="00DA1849" w:rsidRPr="002E5CFB" w:rsidRDefault="00DA1849" w:rsidP="005C05C1">
            <w:pPr>
              <w:ind w:left="-108"/>
            </w:pPr>
            <w:r w:rsidRPr="002E5CFB">
              <w:t>7.2. Сложение и вычитание многочленов</w:t>
            </w:r>
          </w:p>
        </w:tc>
        <w:tc>
          <w:tcPr>
            <w:tcW w:w="850" w:type="dxa"/>
          </w:tcPr>
          <w:p w:rsidR="00DA1849" w:rsidRPr="002E5CFB" w:rsidRDefault="00DA1849" w:rsidP="00DA1849">
            <w:pPr>
              <w:jc w:val="center"/>
            </w:pPr>
            <w:r w:rsidRPr="002E5CFB">
              <w:t>2</w:t>
            </w:r>
          </w:p>
        </w:tc>
      </w:tr>
      <w:tr w:rsidR="00DA1849" w:rsidRPr="002E5CFB" w:rsidTr="00DA1849">
        <w:tc>
          <w:tcPr>
            <w:tcW w:w="1101" w:type="dxa"/>
          </w:tcPr>
          <w:p w:rsidR="00DA1849" w:rsidRPr="002E5CFB" w:rsidRDefault="00DA1849" w:rsidP="003978B6">
            <w:pPr>
              <w:jc w:val="both"/>
            </w:pPr>
            <w:r>
              <w:t>61-62</w:t>
            </w:r>
          </w:p>
        </w:tc>
        <w:tc>
          <w:tcPr>
            <w:tcW w:w="7655" w:type="dxa"/>
          </w:tcPr>
          <w:p w:rsidR="00DA1849" w:rsidRPr="002E5CFB" w:rsidRDefault="00DA1849" w:rsidP="005C05C1">
            <w:pPr>
              <w:ind w:left="-108"/>
            </w:pPr>
            <w:r w:rsidRPr="002E5CFB">
              <w:t>7.3. Умножение одночлена на многочлен</w:t>
            </w:r>
          </w:p>
        </w:tc>
        <w:tc>
          <w:tcPr>
            <w:tcW w:w="850" w:type="dxa"/>
          </w:tcPr>
          <w:p w:rsidR="00DA1849" w:rsidRPr="002E5CFB" w:rsidRDefault="00DA1849" w:rsidP="00DA1849">
            <w:pPr>
              <w:jc w:val="center"/>
            </w:pPr>
            <w:r w:rsidRPr="002E5CFB">
              <w:t>2</w:t>
            </w:r>
          </w:p>
        </w:tc>
      </w:tr>
      <w:tr w:rsidR="00DA1849" w:rsidRPr="002E5CFB" w:rsidTr="00DA1849">
        <w:tc>
          <w:tcPr>
            <w:tcW w:w="1101" w:type="dxa"/>
          </w:tcPr>
          <w:p w:rsidR="00DA1849" w:rsidRPr="002E5CFB" w:rsidRDefault="00DA1849" w:rsidP="003978B6">
            <w:pPr>
              <w:jc w:val="both"/>
            </w:pPr>
            <w:r>
              <w:t>63-65</w:t>
            </w:r>
          </w:p>
        </w:tc>
        <w:tc>
          <w:tcPr>
            <w:tcW w:w="7655" w:type="dxa"/>
          </w:tcPr>
          <w:p w:rsidR="00DA1849" w:rsidRPr="002E5CFB" w:rsidRDefault="00DA1849" w:rsidP="005C05C1">
            <w:pPr>
              <w:ind w:left="-108"/>
            </w:pPr>
            <w:r w:rsidRPr="002E5CFB">
              <w:t>7.4. Умножение многочлена на многочлен</w:t>
            </w:r>
          </w:p>
        </w:tc>
        <w:tc>
          <w:tcPr>
            <w:tcW w:w="850" w:type="dxa"/>
          </w:tcPr>
          <w:p w:rsidR="00DA1849" w:rsidRPr="002E5CFB" w:rsidRDefault="00DA1849" w:rsidP="00DA1849">
            <w:pPr>
              <w:jc w:val="center"/>
            </w:pPr>
            <w:r>
              <w:t>3</w:t>
            </w:r>
          </w:p>
        </w:tc>
      </w:tr>
      <w:tr w:rsidR="00DA1849" w:rsidRPr="002E5CFB" w:rsidTr="00DA1849">
        <w:tc>
          <w:tcPr>
            <w:tcW w:w="1101" w:type="dxa"/>
          </w:tcPr>
          <w:p w:rsidR="00DA1849" w:rsidRDefault="00DA1849" w:rsidP="003978B6">
            <w:pPr>
              <w:jc w:val="both"/>
            </w:pPr>
            <w:r>
              <w:t>66-69</w:t>
            </w:r>
          </w:p>
          <w:p w:rsidR="00DA1849" w:rsidRPr="002E5CFB" w:rsidRDefault="00DA1849" w:rsidP="003978B6">
            <w:pPr>
              <w:jc w:val="both"/>
            </w:pPr>
          </w:p>
        </w:tc>
        <w:tc>
          <w:tcPr>
            <w:tcW w:w="7655" w:type="dxa"/>
          </w:tcPr>
          <w:p w:rsidR="00DA1849" w:rsidRPr="002E5CFB" w:rsidRDefault="00DA1849" w:rsidP="005C05C1">
            <w:pPr>
              <w:ind w:left="-108"/>
            </w:pPr>
            <w:r w:rsidRPr="002E5CFB">
              <w:t>7.5. Формулы квадрата суммы и квадрата разности</w:t>
            </w:r>
          </w:p>
        </w:tc>
        <w:tc>
          <w:tcPr>
            <w:tcW w:w="850" w:type="dxa"/>
          </w:tcPr>
          <w:p w:rsidR="00DA1849" w:rsidRPr="002E5CFB" w:rsidRDefault="00DA1849" w:rsidP="00DA1849">
            <w:pPr>
              <w:jc w:val="center"/>
            </w:pPr>
            <w:r w:rsidRPr="002E5CFB">
              <w:t>4</w:t>
            </w:r>
          </w:p>
        </w:tc>
      </w:tr>
      <w:tr w:rsidR="00DA1849" w:rsidRPr="002E5CFB" w:rsidTr="00DA1849">
        <w:tc>
          <w:tcPr>
            <w:tcW w:w="1101" w:type="dxa"/>
          </w:tcPr>
          <w:p w:rsidR="00DA1849" w:rsidRPr="002E5CFB" w:rsidRDefault="00DA1849" w:rsidP="003978B6">
            <w:pPr>
              <w:jc w:val="both"/>
            </w:pPr>
            <w:r>
              <w:t>70-72</w:t>
            </w:r>
          </w:p>
        </w:tc>
        <w:tc>
          <w:tcPr>
            <w:tcW w:w="7655" w:type="dxa"/>
          </w:tcPr>
          <w:p w:rsidR="00DA1849" w:rsidRPr="002E5CFB" w:rsidRDefault="00DA1849" w:rsidP="005C05C1">
            <w:pPr>
              <w:ind w:left="-108"/>
            </w:pPr>
            <w:r w:rsidRPr="002E5CFB">
              <w:t>7.6. Решение задач с помощью уравнений</w:t>
            </w:r>
          </w:p>
        </w:tc>
        <w:tc>
          <w:tcPr>
            <w:tcW w:w="850" w:type="dxa"/>
          </w:tcPr>
          <w:p w:rsidR="00DA1849" w:rsidRPr="002E5CFB" w:rsidRDefault="00DA1849" w:rsidP="00DA1849">
            <w:pPr>
              <w:jc w:val="center"/>
            </w:pPr>
            <w:r w:rsidRPr="002E5CFB">
              <w:t>3</w:t>
            </w:r>
          </w:p>
        </w:tc>
      </w:tr>
      <w:tr w:rsidR="00DA1849" w:rsidRPr="002E5CFB" w:rsidTr="00DA1849">
        <w:tc>
          <w:tcPr>
            <w:tcW w:w="1101" w:type="dxa"/>
          </w:tcPr>
          <w:p w:rsidR="00DA1849" w:rsidRPr="002E5CFB" w:rsidRDefault="00DA1849" w:rsidP="003978B6">
            <w:pPr>
              <w:jc w:val="both"/>
            </w:pPr>
            <w:r>
              <w:t>73</w:t>
            </w:r>
          </w:p>
        </w:tc>
        <w:tc>
          <w:tcPr>
            <w:tcW w:w="7655" w:type="dxa"/>
          </w:tcPr>
          <w:p w:rsidR="00DA1849" w:rsidRPr="002E5CFB" w:rsidRDefault="00DA1849" w:rsidP="005C05C1">
            <w:pPr>
              <w:ind w:left="-108"/>
            </w:pPr>
            <w:r w:rsidRPr="002E5CFB">
              <w:t xml:space="preserve">Обобщающий урок </w:t>
            </w:r>
          </w:p>
        </w:tc>
        <w:tc>
          <w:tcPr>
            <w:tcW w:w="850" w:type="dxa"/>
          </w:tcPr>
          <w:p w:rsidR="00DA1849" w:rsidRPr="002E5CFB" w:rsidRDefault="00DA1849" w:rsidP="00DA1849">
            <w:pPr>
              <w:jc w:val="center"/>
            </w:pPr>
            <w:r w:rsidRPr="002E5CFB">
              <w:t>1</w:t>
            </w:r>
          </w:p>
        </w:tc>
      </w:tr>
      <w:tr w:rsidR="00DA1849" w:rsidRPr="002E5CFB" w:rsidTr="00DA1849">
        <w:tc>
          <w:tcPr>
            <w:tcW w:w="1101" w:type="dxa"/>
          </w:tcPr>
          <w:p w:rsidR="00DA1849" w:rsidRPr="002E5CFB" w:rsidRDefault="00DA1849" w:rsidP="003978B6">
            <w:pPr>
              <w:jc w:val="both"/>
            </w:pPr>
            <w:r>
              <w:t>74</w:t>
            </w:r>
          </w:p>
        </w:tc>
        <w:tc>
          <w:tcPr>
            <w:tcW w:w="7655" w:type="dxa"/>
          </w:tcPr>
          <w:p w:rsidR="00DA1849" w:rsidRPr="002E5CFB" w:rsidRDefault="00DA1849" w:rsidP="005C05C1">
            <w:pPr>
              <w:ind w:left="-108"/>
            </w:pPr>
            <w:r w:rsidRPr="002E5CFB">
              <w:t>Контрольная работа № 7</w:t>
            </w:r>
          </w:p>
        </w:tc>
        <w:tc>
          <w:tcPr>
            <w:tcW w:w="850" w:type="dxa"/>
          </w:tcPr>
          <w:p w:rsidR="00DA1849" w:rsidRPr="002E5CFB" w:rsidRDefault="00DA1849" w:rsidP="00DA1849">
            <w:pPr>
              <w:jc w:val="center"/>
            </w:pPr>
            <w:r w:rsidRPr="002E5CFB">
              <w:t>1</w:t>
            </w:r>
          </w:p>
        </w:tc>
      </w:tr>
      <w:tr w:rsidR="00DA1849" w:rsidRPr="002E5CFB" w:rsidTr="00DA1849">
        <w:tc>
          <w:tcPr>
            <w:tcW w:w="1101" w:type="dxa"/>
          </w:tcPr>
          <w:p w:rsidR="00DA1849" w:rsidRPr="002E5CFB" w:rsidRDefault="00DA1849" w:rsidP="003978B6">
            <w:pPr>
              <w:jc w:val="both"/>
            </w:pPr>
          </w:p>
        </w:tc>
        <w:tc>
          <w:tcPr>
            <w:tcW w:w="7655" w:type="dxa"/>
          </w:tcPr>
          <w:p w:rsidR="00DA1849" w:rsidRPr="002E5CFB" w:rsidRDefault="00DA1849" w:rsidP="005C05C1">
            <w:pPr>
              <w:ind w:left="-108"/>
            </w:pPr>
            <w:r w:rsidRPr="002E5CFB">
              <w:rPr>
                <w:b/>
                <w:bCs/>
              </w:rPr>
              <w:t>Глава 8. Разложение многочленов на множители</w:t>
            </w:r>
          </w:p>
        </w:tc>
        <w:tc>
          <w:tcPr>
            <w:tcW w:w="850" w:type="dxa"/>
          </w:tcPr>
          <w:p w:rsidR="00DA1849" w:rsidRPr="002E5CFB" w:rsidRDefault="00DA1849" w:rsidP="00DA1849">
            <w:pPr>
              <w:jc w:val="center"/>
            </w:pPr>
            <w:r w:rsidRPr="002E5CFB">
              <w:rPr>
                <w:b/>
                <w:bCs/>
              </w:rPr>
              <w:t>1</w:t>
            </w:r>
            <w:r>
              <w:rPr>
                <w:b/>
                <w:bCs/>
              </w:rPr>
              <w:t>7</w:t>
            </w:r>
          </w:p>
        </w:tc>
      </w:tr>
      <w:tr w:rsidR="00DA1849" w:rsidRPr="002E5CFB" w:rsidTr="00DA1849">
        <w:tc>
          <w:tcPr>
            <w:tcW w:w="1101" w:type="dxa"/>
          </w:tcPr>
          <w:p w:rsidR="00DA1849" w:rsidRPr="002E5CFB" w:rsidRDefault="00DA1849" w:rsidP="003978B6">
            <w:pPr>
              <w:jc w:val="both"/>
            </w:pPr>
            <w:r>
              <w:t>75-76</w:t>
            </w:r>
          </w:p>
        </w:tc>
        <w:tc>
          <w:tcPr>
            <w:tcW w:w="7655" w:type="dxa"/>
          </w:tcPr>
          <w:p w:rsidR="00DA1849" w:rsidRPr="002E5CFB" w:rsidRDefault="00DA1849" w:rsidP="005C05C1">
            <w:pPr>
              <w:ind w:left="-108"/>
            </w:pPr>
            <w:r w:rsidRPr="002E5CFB">
              <w:t>8.1. Вынесение общего множителя за скобки</w:t>
            </w:r>
          </w:p>
        </w:tc>
        <w:tc>
          <w:tcPr>
            <w:tcW w:w="850" w:type="dxa"/>
          </w:tcPr>
          <w:p w:rsidR="00DA1849" w:rsidRPr="002E5CFB" w:rsidRDefault="00DA1849" w:rsidP="00DA1849">
            <w:pPr>
              <w:jc w:val="center"/>
            </w:pPr>
            <w:r w:rsidRPr="002E5CFB">
              <w:t>2</w:t>
            </w:r>
          </w:p>
        </w:tc>
      </w:tr>
      <w:tr w:rsidR="00DA1849" w:rsidRPr="002E5CFB" w:rsidTr="00DA1849">
        <w:tc>
          <w:tcPr>
            <w:tcW w:w="1101" w:type="dxa"/>
          </w:tcPr>
          <w:p w:rsidR="00DA1849" w:rsidRPr="002E5CFB" w:rsidRDefault="00DA1849" w:rsidP="00194691">
            <w:pPr>
              <w:jc w:val="both"/>
            </w:pPr>
            <w:r>
              <w:t>77-80</w:t>
            </w:r>
          </w:p>
        </w:tc>
        <w:tc>
          <w:tcPr>
            <w:tcW w:w="7655" w:type="dxa"/>
          </w:tcPr>
          <w:p w:rsidR="00DA1849" w:rsidRPr="002E5CFB" w:rsidRDefault="00DA1849" w:rsidP="005C05C1">
            <w:pPr>
              <w:ind w:left="-108"/>
            </w:pPr>
            <w:r w:rsidRPr="002E5CFB">
              <w:t>8.2. Способ группировки</w:t>
            </w:r>
          </w:p>
        </w:tc>
        <w:tc>
          <w:tcPr>
            <w:tcW w:w="850" w:type="dxa"/>
          </w:tcPr>
          <w:p w:rsidR="00DA1849" w:rsidRPr="002E5CFB" w:rsidRDefault="00DA1849" w:rsidP="00DA1849">
            <w:pPr>
              <w:jc w:val="center"/>
            </w:pPr>
            <w:r>
              <w:t>3</w:t>
            </w:r>
          </w:p>
        </w:tc>
      </w:tr>
      <w:tr w:rsidR="00DA1849" w:rsidRPr="002E5CFB" w:rsidTr="00DA1849">
        <w:tc>
          <w:tcPr>
            <w:tcW w:w="1101" w:type="dxa"/>
          </w:tcPr>
          <w:p w:rsidR="00DA1849" w:rsidRPr="002E5CFB" w:rsidRDefault="00DA1849" w:rsidP="00194691">
            <w:pPr>
              <w:jc w:val="both"/>
            </w:pPr>
            <w:r>
              <w:t>81-83</w:t>
            </w:r>
          </w:p>
        </w:tc>
        <w:tc>
          <w:tcPr>
            <w:tcW w:w="7655" w:type="dxa"/>
          </w:tcPr>
          <w:p w:rsidR="00DA1849" w:rsidRPr="002E5CFB" w:rsidRDefault="00DA1849" w:rsidP="005C05C1">
            <w:pPr>
              <w:ind w:left="-108"/>
            </w:pPr>
            <w:r w:rsidRPr="002E5CFB">
              <w:t>8.3. Формула разности квадратов</w:t>
            </w:r>
          </w:p>
        </w:tc>
        <w:tc>
          <w:tcPr>
            <w:tcW w:w="850" w:type="dxa"/>
          </w:tcPr>
          <w:p w:rsidR="00DA1849" w:rsidRPr="002E5CFB" w:rsidRDefault="00DA1849" w:rsidP="00DA1849">
            <w:pPr>
              <w:jc w:val="center"/>
            </w:pPr>
            <w:r w:rsidRPr="002E5CFB">
              <w:t>3</w:t>
            </w:r>
          </w:p>
        </w:tc>
      </w:tr>
      <w:tr w:rsidR="00DA1849" w:rsidRPr="002E5CFB" w:rsidTr="00DA1849">
        <w:tc>
          <w:tcPr>
            <w:tcW w:w="1101" w:type="dxa"/>
          </w:tcPr>
          <w:p w:rsidR="00DA1849" w:rsidRPr="002E5CFB" w:rsidRDefault="00DA1849" w:rsidP="00194691">
            <w:pPr>
              <w:jc w:val="both"/>
            </w:pPr>
            <w:r>
              <w:t>84-85</w:t>
            </w:r>
          </w:p>
        </w:tc>
        <w:tc>
          <w:tcPr>
            <w:tcW w:w="7655" w:type="dxa"/>
          </w:tcPr>
          <w:p w:rsidR="00DA1849" w:rsidRPr="002E5CFB" w:rsidRDefault="00DA1849" w:rsidP="005C05C1">
            <w:pPr>
              <w:ind w:left="-108"/>
            </w:pPr>
            <w:r w:rsidRPr="002E5CFB">
              <w:t>8.4. Формулы разности и суммы кубов</w:t>
            </w:r>
          </w:p>
        </w:tc>
        <w:tc>
          <w:tcPr>
            <w:tcW w:w="850" w:type="dxa"/>
          </w:tcPr>
          <w:p w:rsidR="00DA1849" w:rsidRPr="002E5CFB" w:rsidRDefault="00DA1849" w:rsidP="00DA1849">
            <w:pPr>
              <w:jc w:val="center"/>
            </w:pPr>
            <w:r w:rsidRPr="002E5CFB">
              <w:t>2</w:t>
            </w:r>
          </w:p>
        </w:tc>
      </w:tr>
      <w:tr w:rsidR="00DA1849" w:rsidRPr="002E5CFB" w:rsidTr="00DA1849">
        <w:tc>
          <w:tcPr>
            <w:tcW w:w="1101" w:type="dxa"/>
          </w:tcPr>
          <w:p w:rsidR="00DA1849" w:rsidRPr="002E5CFB" w:rsidRDefault="00DA1849" w:rsidP="00194691">
            <w:pPr>
              <w:jc w:val="both"/>
            </w:pPr>
            <w:r>
              <w:t>86-88</w:t>
            </w:r>
          </w:p>
        </w:tc>
        <w:tc>
          <w:tcPr>
            <w:tcW w:w="7655" w:type="dxa"/>
          </w:tcPr>
          <w:p w:rsidR="00DA1849" w:rsidRPr="002E5CFB" w:rsidRDefault="00DA1849" w:rsidP="005C05C1">
            <w:pPr>
              <w:ind w:left="-108"/>
            </w:pPr>
            <w:r w:rsidRPr="002E5CFB">
              <w:t>8.5. Разложение на множители с применением нескольких способов</w:t>
            </w:r>
          </w:p>
        </w:tc>
        <w:tc>
          <w:tcPr>
            <w:tcW w:w="850" w:type="dxa"/>
          </w:tcPr>
          <w:p w:rsidR="00DA1849" w:rsidRPr="002E5CFB" w:rsidRDefault="00DA1849" w:rsidP="00DA1849">
            <w:pPr>
              <w:jc w:val="center"/>
            </w:pPr>
            <w:r w:rsidRPr="002E5CFB">
              <w:t>3</w:t>
            </w:r>
          </w:p>
        </w:tc>
      </w:tr>
      <w:tr w:rsidR="00DA1849" w:rsidRPr="002E5CFB" w:rsidTr="00DA1849">
        <w:tc>
          <w:tcPr>
            <w:tcW w:w="1101" w:type="dxa"/>
          </w:tcPr>
          <w:p w:rsidR="00DA1849" w:rsidRPr="002E5CFB" w:rsidRDefault="00DA1849" w:rsidP="00194691">
            <w:pPr>
              <w:jc w:val="both"/>
            </w:pPr>
            <w:r>
              <w:t>89-90</w:t>
            </w:r>
          </w:p>
        </w:tc>
        <w:tc>
          <w:tcPr>
            <w:tcW w:w="7655" w:type="dxa"/>
          </w:tcPr>
          <w:p w:rsidR="00DA1849" w:rsidRPr="002E5CFB" w:rsidRDefault="00DA1849" w:rsidP="005C05C1">
            <w:pPr>
              <w:ind w:left="-108"/>
            </w:pPr>
            <w:r w:rsidRPr="002E5CFB">
              <w:t>8.6. Решение уравнений с помощью разложения на множители</w:t>
            </w:r>
          </w:p>
        </w:tc>
        <w:tc>
          <w:tcPr>
            <w:tcW w:w="850" w:type="dxa"/>
          </w:tcPr>
          <w:p w:rsidR="00DA1849" w:rsidRPr="002E5CFB" w:rsidRDefault="00DA1849" w:rsidP="00DA1849">
            <w:pPr>
              <w:jc w:val="center"/>
            </w:pPr>
            <w:r w:rsidRPr="002E5CFB">
              <w:t>2</w:t>
            </w:r>
          </w:p>
        </w:tc>
      </w:tr>
      <w:tr w:rsidR="00DA1849" w:rsidRPr="002E5CFB" w:rsidTr="00DA1849">
        <w:tc>
          <w:tcPr>
            <w:tcW w:w="1101" w:type="dxa"/>
          </w:tcPr>
          <w:p w:rsidR="00DA1849" w:rsidRPr="002E5CFB" w:rsidRDefault="00DA1849" w:rsidP="00194691">
            <w:pPr>
              <w:jc w:val="both"/>
            </w:pPr>
            <w:r>
              <w:t>91</w:t>
            </w:r>
          </w:p>
        </w:tc>
        <w:tc>
          <w:tcPr>
            <w:tcW w:w="7655" w:type="dxa"/>
          </w:tcPr>
          <w:p w:rsidR="00DA1849" w:rsidRPr="002E5CFB" w:rsidRDefault="00DA1849" w:rsidP="005C05C1">
            <w:pPr>
              <w:ind w:left="-108"/>
            </w:pPr>
            <w:r w:rsidRPr="002E5CFB">
              <w:t xml:space="preserve">Обобщающий урок </w:t>
            </w:r>
          </w:p>
        </w:tc>
        <w:tc>
          <w:tcPr>
            <w:tcW w:w="850" w:type="dxa"/>
          </w:tcPr>
          <w:p w:rsidR="00DA1849" w:rsidRPr="002E5CFB" w:rsidRDefault="00DA1849" w:rsidP="00DA1849">
            <w:pPr>
              <w:jc w:val="center"/>
            </w:pPr>
            <w:r w:rsidRPr="002E5CFB">
              <w:t>1</w:t>
            </w:r>
          </w:p>
        </w:tc>
      </w:tr>
      <w:tr w:rsidR="00DA1849" w:rsidRPr="002E5CFB" w:rsidTr="00DA1849">
        <w:tc>
          <w:tcPr>
            <w:tcW w:w="1101" w:type="dxa"/>
          </w:tcPr>
          <w:p w:rsidR="00DA1849" w:rsidRPr="002E5CFB" w:rsidRDefault="00DA1849" w:rsidP="00194691">
            <w:pPr>
              <w:jc w:val="both"/>
            </w:pPr>
            <w:r>
              <w:t>92</w:t>
            </w:r>
          </w:p>
        </w:tc>
        <w:tc>
          <w:tcPr>
            <w:tcW w:w="7655" w:type="dxa"/>
          </w:tcPr>
          <w:p w:rsidR="00DA1849" w:rsidRPr="002E5CFB" w:rsidRDefault="00DA1849" w:rsidP="005C05C1">
            <w:pPr>
              <w:ind w:left="-108"/>
              <w:rPr>
                <w:b/>
              </w:rPr>
            </w:pPr>
            <w:r w:rsidRPr="002E5CFB">
              <w:rPr>
                <w:b/>
              </w:rPr>
              <w:t>Контрольная работа № 8</w:t>
            </w:r>
          </w:p>
        </w:tc>
        <w:tc>
          <w:tcPr>
            <w:tcW w:w="850" w:type="dxa"/>
          </w:tcPr>
          <w:p w:rsidR="00DA1849" w:rsidRPr="002E5CFB" w:rsidRDefault="00DA1849" w:rsidP="00DA1849">
            <w:pPr>
              <w:jc w:val="center"/>
              <w:rPr>
                <w:b/>
              </w:rPr>
            </w:pPr>
            <w:r w:rsidRPr="002E5CFB">
              <w:rPr>
                <w:b/>
              </w:rPr>
              <w:t>1</w:t>
            </w:r>
          </w:p>
        </w:tc>
      </w:tr>
      <w:tr w:rsidR="00DA1849" w:rsidRPr="002E5CFB" w:rsidTr="00DA1849">
        <w:tc>
          <w:tcPr>
            <w:tcW w:w="1101" w:type="dxa"/>
          </w:tcPr>
          <w:p w:rsidR="00DA1849" w:rsidRPr="002E5CFB" w:rsidRDefault="00DA1849" w:rsidP="003978B6">
            <w:pPr>
              <w:jc w:val="both"/>
            </w:pPr>
          </w:p>
        </w:tc>
        <w:tc>
          <w:tcPr>
            <w:tcW w:w="7655" w:type="dxa"/>
          </w:tcPr>
          <w:p w:rsidR="00DA1849" w:rsidRPr="002E5CFB" w:rsidRDefault="00DA1849" w:rsidP="005C05C1">
            <w:pPr>
              <w:ind w:left="-108"/>
            </w:pPr>
            <w:r w:rsidRPr="002E5CFB">
              <w:rPr>
                <w:b/>
                <w:bCs/>
              </w:rPr>
              <w:t>Глава 9. Частота и вероятность</w:t>
            </w:r>
          </w:p>
        </w:tc>
        <w:tc>
          <w:tcPr>
            <w:tcW w:w="850" w:type="dxa"/>
          </w:tcPr>
          <w:p w:rsidR="00DA1849" w:rsidRPr="002E5CFB" w:rsidRDefault="00DA1849" w:rsidP="00DA1849">
            <w:pPr>
              <w:jc w:val="center"/>
            </w:pPr>
            <w:r>
              <w:rPr>
                <w:b/>
                <w:bCs/>
              </w:rPr>
              <w:t>6</w:t>
            </w:r>
          </w:p>
        </w:tc>
      </w:tr>
      <w:tr w:rsidR="00DA1849" w:rsidRPr="002E5CFB" w:rsidTr="00DA1849">
        <w:tc>
          <w:tcPr>
            <w:tcW w:w="1101" w:type="dxa"/>
          </w:tcPr>
          <w:p w:rsidR="00DA1849" w:rsidRPr="002E5CFB" w:rsidRDefault="00DA1849" w:rsidP="00194691">
            <w:pPr>
              <w:jc w:val="both"/>
            </w:pPr>
            <w:r>
              <w:t>93</w:t>
            </w:r>
          </w:p>
        </w:tc>
        <w:tc>
          <w:tcPr>
            <w:tcW w:w="7655" w:type="dxa"/>
          </w:tcPr>
          <w:p w:rsidR="00DA1849" w:rsidRPr="002E5CFB" w:rsidRDefault="00DA1849" w:rsidP="005C05C1">
            <w:pPr>
              <w:ind w:left="-108"/>
              <w:rPr>
                <w:bCs/>
              </w:rPr>
            </w:pPr>
            <w:r w:rsidRPr="002E5CFB">
              <w:rPr>
                <w:bCs/>
              </w:rPr>
              <w:t xml:space="preserve">9.1. Случайные события </w:t>
            </w:r>
          </w:p>
        </w:tc>
        <w:tc>
          <w:tcPr>
            <w:tcW w:w="850" w:type="dxa"/>
          </w:tcPr>
          <w:p w:rsidR="00DA1849" w:rsidRPr="002E5CFB" w:rsidRDefault="00DA1849" w:rsidP="00DA1849">
            <w:pPr>
              <w:jc w:val="center"/>
              <w:rPr>
                <w:bCs/>
              </w:rPr>
            </w:pPr>
            <w:r w:rsidRPr="002E5CFB">
              <w:rPr>
                <w:bCs/>
              </w:rPr>
              <w:t>1</w:t>
            </w:r>
          </w:p>
        </w:tc>
      </w:tr>
      <w:tr w:rsidR="00DA1849" w:rsidRPr="002E5CFB" w:rsidTr="00DA1849">
        <w:tc>
          <w:tcPr>
            <w:tcW w:w="1101" w:type="dxa"/>
          </w:tcPr>
          <w:p w:rsidR="00DA1849" w:rsidRPr="002E5CFB" w:rsidRDefault="00DA1849" w:rsidP="00194691">
            <w:pPr>
              <w:jc w:val="both"/>
            </w:pPr>
            <w:r>
              <w:t>94-95</w:t>
            </w:r>
          </w:p>
        </w:tc>
        <w:tc>
          <w:tcPr>
            <w:tcW w:w="7655" w:type="dxa"/>
          </w:tcPr>
          <w:p w:rsidR="00DA1849" w:rsidRPr="002E5CFB" w:rsidRDefault="00DA1849" w:rsidP="005C05C1">
            <w:pPr>
              <w:ind w:left="-108"/>
            </w:pPr>
            <w:r w:rsidRPr="002E5CFB">
              <w:t>9.2. Частота случайного события</w:t>
            </w:r>
          </w:p>
        </w:tc>
        <w:tc>
          <w:tcPr>
            <w:tcW w:w="850" w:type="dxa"/>
          </w:tcPr>
          <w:p w:rsidR="00DA1849" w:rsidRPr="002E5CFB" w:rsidRDefault="00DA1849" w:rsidP="00DA1849">
            <w:pPr>
              <w:jc w:val="center"/>
            </w:pPr>
            <w:r>
              <w:t>2</w:t>
            </w:r>
          </w:p>
        </w:tc>
      </w:tr>
      <w:tr w:rsidR="00DA1849" w:rsidRPr="002E5CFB" w:rsidTr="00DA1849">
        <w:tc>
          <w:tcPr>
            <w:tcW w:w="1101" w:type="dxa"/>
          </w:tcPr>
          <w:p w:rsidR="00DA1849" w:rsidRPr="002E5CFB" w:rsidRDefault="00DA1849" w:rsidP="00194691">
            <w:pPr>
              <w:jc w:val="both"/>
            </w:pPr>
            <w:r>
              <w:t>96-97</w:t>
            </w:r>
          </w:p>
        </w:tc>
        <w:tc>
          <w:tcPr>
            <w:tcW w:w="7655" w:type="dxa"/>
          </w:tcPr>
          <w:p w:rsidR="00DA1849" w:rsidRPr="002E5CFB" w:rsidRDefault="00DA1849" w:rsidP="005C05C1">
            <w:pPr>
              <w:ind w:left="-108"/>
            </w:pPr>
            <w:r w:rsidRPr="002E5CFB">
              <w:t>9.3. Вероятность случайного события</w:t>
            </w:r>
          </w:p>
        </w:tc>
        <w:tc>
          <w:tcPr>
            <w:tcW w:w="850" w:type="dxa"/>
          </w:tcPr>
          <w:p w:rsidR="00DA1849" w:rsidRPr="002E5CFB" w:rsidRDefault="00DA1849" w:rsidP="00DA1849">
            <w:pPr>
              <w:jc w:val="center"/>
            </w:pPr>
            <w:r w:rsidRPr="002E5CFB">
              <w:t>2</w:t>
            </w:r>
          </w:p>
        </w:tc>
      </w:tr>
      <w:tr w:rsidR="00DA1849" w:rsidRPr="002E5CFB" w:rsidTr="00DA1849">
        <w:tc>
          <w:tcPr>
            <w:tcW w:w="1101" w:type="dxa"/>
          </w:tcPr>
          <w:p w:rsidR="00DA1849" w:rsidRPr="002E5CFB" w:rsidRDefault="00DA1849" w:rsidP="00194691">
            <w:pPr>
              <w:jc w:val="both"/>
            </w:pPr>
            <w:r>
              <w:t>98</w:t>
            </w:r>
          </w:p>
        </w:tc>
        <w:tc>
          <w:tcPr>
            <w:tcW w:w="7655" w:type="dxa"/>
          </w:tcPr>
          <w:p w:rsidR="00DA1849" w:rsidRPr="002E5CFB" w:rsidRDefault="00DA1849" w:rsidP="005C05C1">
            <w:pPr>
              <w:ind w:left="-108"/>
              <w:rPr>
                <w:b/>
              </w:rPr>
            </w:pPr>
            <w:r w:rsidRPr="002E5CFB">
              <w:rPr>
                <w:b/>
              </w:rPr>
              <w:t>Контрольная работа № 9</w:t>
            </w:r>
          </w:p>
        </w:tc>
        <w:tc>
          <w:tcPr>
            <w:tcW w:w="850" w:type="dxa"/>
          </w:tcPr>
          <w:p w:rsidR="00DA1849" w:rsidRPr="002E5CFB" w:rsidRDefault="00DA1849" w:rsidP="00DA1849">
            <w:pPr>
              <w:jc w:val="center"/>
              <w:rPr>
                <w:b/>
              </w:rPr>
            </w:pPr>
            <w:r w:rsidRPr="002E5CFB">
              <w:rPr>
                <w:b/>
              </w:rPr>
              <w:t>1</w:t>
            </w:r>
          </w:p>
        </w:tc>
      </w:tr>
      <w:tr w:rsidR="00DA1849" w:rsidRPr="002E5CFB" w:rsidTr="00DA1849">
        <w:tc>
          <w:tcPr>
            <w:tcW w:w="1101" w:type="dxa"/>
          </w:tcPr>
          <w:p w:rsidR="00DA1849" w:rsidRPr="002E5CFB" w:rsidRDefault="00DA1849" w:rsidP="00194691">
            <w:pPr>
              <w:jc w:val="both"/>
            </w:pPr>
            <w:r>
              <w:t>99-105</w:t>
            </w:r>
          </w:p>
        </w:tc>
        <w:tc>
          <w:tcPr>
            <w:tcW w:w="7655" w:type="dxa"/>
          </w:tcPr>
          <w:p w:rsidR="00DA1849" w:rsidRPr="002E5CFB" w:rsidRDefault="00DA1849" w:rsidP="005C05C1">
            <w:pPr>
              <w:ind w:left="-108"/>
              <w:rPr>
                <w:b/>
                <w:bCs/>
              </w:rPr>
            </w:pPr>
            <w:r w:rsidRPr="002E5CFB">
              <w:rPr>
                <w:b/>
                <w:bCs/>
              </w:rPr>
              <w:t>Повторение</w:t>
            </w:r>
          </w:p>
        </w:tc>
        <w:tc>
          <w:tcPr>
            <w:tcW w:w="850" w:type="dxa"/>
          </w:tcPr>
          <w:p w:rsidR="00DA1849" w:rsidRPr="002E5CFB" w:rsidRDefault="00DA1849" w:rsidP="00DA1849">
            <w:pPr>
              <w:jc w:val="center"/>
              <w:rPr>
                <w:b/>
                <w:bCs/>
              </w:rPr>
            </w:pPr>
            <w:r>
              <w:rPr>
                <w:b/>
                <w:bCs/>
              </w:rPr>
              <w:t>4</w:t>
            </w:r>
          </w:p>
        </w:tc>
      </w:tr>
      <w:tr w:rsidR="00DA1849" w:rsidRPr="002E5CFB" w:rsidTr="00DA1849">
        <w:tc>
          <w:tcPr>
            <w:tcW w:w="1101" w:type="dxa"/>
          </w:tcPr>
          <w:p w:rsidR="00DA1849" w:rsidRPr="002E5CFB" w:rsidRDefault="00DA1849" w:rsidP="003978B6">
            <w:pPr>
              <w:jc w:val="both"/>
            </w:pPr>
          </w:p>
        </w:tc>
        <w:tc>
          <w:tcPr>
            <w:tcW w:w="7655" w:type="dxa"/>
          </w:tcPr>
          <w:p w:rsidR="00DA1849" w:rsidRPr="002E5CFB" w:rsidRDefault="00DA1849" w:rsidP="005C05C1">
            <w:pPr>
              <w:ind w:left="-108"/>
              <w:rPr>
                <w:b/>
              </w:rPr>
            </w:pPr>
            <w:r w:rsidRPr="002E5CFB">
              <w:rPr>
                <w:b/>
              </w:rPr>
              <w:t>Итоговая контрольная работа</w:t>
            </w:r>
          </w:p>
        </w:tc>
        <w:tc>
          <w:tcPr>
            <w:tcW w:w="850" w:type="dxa"/>
          </w:tcPr>
          <w:p w:rsidR="00DA1849" w:rsidRPr="002E5CFB" w:rsidRDefault="00DA1849" w:rsidP="00DA1849">
            <w:pPr>
              <w:jc w:val="center"/>
              <w:rPr>
                <w:b/>
              </w:rPr>
            </w:pPr>
            <w:r w:rsidRPr="002E5CFB">
              <w:rPr>
                <w:b/>
              </w:rPr>
              <w:t>1</w:t>
            </w:r>
          </w:p>
        </w:tc>
      </w:tr>
      <w:tr w:rsidR="00DA1849" w:rsidRPr="002E5CFB" w:rsidTr="00DA1849">
        <w:tc>
          <w:tcPr>
            <w:tcW w:w="1101" w:type="dxa"/>
          </w:tcPr>
          <w:p w:rsidR="00DA1849" w:rsidRPr="002E5CFB" w:rsidRDefault="00DA1849" w:rsidP="003978B6">
            <w:pPr>
              <w:jc w:val="both"/>
            </w:pPr>
          </w:p>
        </w:tc>
        <w:tc>
          <w:tcPr>
            <w:tcW w:w="7655" w:type="dxa"/>
          </w:tcPr>
          <w:p w:rsidR="00DA1849" w:rsidRPr="002E5CFB" w:rsidRDefault="00DA1849" w:rsidP="005C05C1">
            <w:pPr>
              <w:ind w:left="-108"/>
            </w:pPr>
            <w:r w:rsidRPr="002E5CFB">
              <w:t>ИТОГО</w:t>
            </w:r>
          </w:p>
        </w:tc>
        <w:tc>
          <w:tcPr>
            <w:tcW w:w="850" w:type="dxa"/>
          </w:tcPr>
          <w:p w:rsidR="00DA1849" w:rsidRPr="002E5CFB" w:rsidRDefault="00DA1849" w:rsidP="00DA1849">
            <w:pPr>
              <w:jc w:val="center"/>
              <w:rPr>
                <w:b/>
              </w:rPr>
            </w:pPr>
            <w:r w:rsidRPr="002E5CFB">
              <w:rPr>
                <w:b/>
              </w:rPr>
              <w:t>10</w:t>
            </w:r>
            <w:r>
              <w:rPr>
                <w:b/>
              </w:rPr>
              <w:t>2</w:t>
            </w:r>
          </w:p>
        </w:tc>
      </w:tr>
    </w:tbl>
    <w:p w:rsidR="00D32DB7" w:rsidRDefault="00D32DB7" w:rsidP="00D32DB7">
      <w:pPr>
        <w:tabs>
          <w:tab w:val="left" w:pos="10206"/>
        </w:tabs>
        <w:ind w:firstLine="567"/>
        <w:jc w:val="center"/>
        <w:rPr>
          <w:b/>
        </w:rPr>
      </w:pPr>
    </w:p>
    <w:p w:rsidR="00DA1849" w:rsidRDefault="00DA1849" w:rsidP="00D32DB7">
      <w:pPr>
        <w:tabs>
          <w:tab w:val="left" w:pos="10206"/>
        </w:tabs>
        <w:ind w:firstLine="567"/>
        <w:jc w:val="center"/>
        <w:rPr>
          <w:b/>
        </w:rPr>
      </w:pPr>
    </w:p>
    <w:p w:rsidR="00DA1849" w:rsidRDefault="00DA1849" w:rsidP="00D32DB7">
      <w:pPr>
        <w:tabs>
          <w:tab w:val="left" w:pos="10206"/>
        </w:tabs>
        <w:ind w:firstLine="567"/>
        <w:jc w:val="center"/>
        <w:rPr>
          <w:b/>
        </w:rPr>
      </w:pPr>
    </w:p>
    <w:p w:rsidR="00DA1849" w:rsidRDefault="00DA1849" w:rsidP="00D32DB7">
      <w:pPr>
        <w:tabs>
          <w:tab w:val="left" w:pos="10206"/>
        </w:tabs>
        <w:ind w:firstLine="567"/>
        <w:jc w:val="center"/>
        <w:rPr>
          <w:b/>
        </w:rPr>
      </w:pPr>
    </w:p>
    <w:p w:rsidR="00DA1849" w:rsidRDefault="00DA1849" w:rsidP="00D32DB7">
      <w:pPr>
        <w:tabs>
          <w:tab w:val="left" w:pos="10206"/>
        </w:tabs>
        <w:ind w:firstLine="567"/>
        <w:jc w:val="center"/>
        <w:rPr>
          <w:b/>
        </w:rPr>
      </w:pPr>
    </w:p>
    <w:p w:rsidR="00DA1849" w:rsidRDefault="00DA1849" w:rsidP="00D32DB7">
      <w:pPr>
        <w:tabs>
          <w:tab w:val="left" w:pos="10206"/>
        </w:tabs>
        <w:ind w:firstLine="567"/>
        <w:jc w:val="center"/>
        <w:rPr>
          <w:b/>
        </w:rPr>
      </w:pPr>
    </w:p>
    <w:p w:rsidR="00DA1849" w:rsidRDefault="00DA1849" w:rsidP="00D32DB7">
      <w:pPr>
        <w:tabs>
          <w:tab w:val="left" w:pos="10206"/>
        </w:tabs>
        <w:ind w:firstLine="567"/>
        <w:jc w:val="center"/>
        <w:rPr>
          <w:b/>
        </w:rPr>
      </w:pPr>
    </w:p>
    <w:p w:rsidR="00DA1849" w:rsidRDefault="00DA1849" w:rsidP="00D32DB7">
      <w:pPr>
        <w:tabs>
          <w:tab w:val="left" w:pos="10206"/>
        </w:tabs>
        <w:ind w:firstLine="567"/>
        <w:jc w:val="center"/>
        <w:rPr>
          <w:b/>
        </w:rPr>
      </w:pPr>
    </w:p>
    <w:p w:rsidR="00DA1849" w:rsidRDefault="00DA1849" w:rsidP="00D32DB7">
      <w:pPr>
        <w:tabs>
          <w:tab w:val="left" w:pos="10206"/>
        </w:tabs>
        <w:ind w:firstLine="567"/>
        <w:jc w:val="center"/>
        <w:rPr>
          <w:b/>
        </w:rPr>
      </w:pPr>
    </w:p>
    <w:p w:rsidR="00DA1849" w:rsidRDefault="00DA1849" w:rsidP="00D32DB7">
      <w:pPr>
        <w:tabs>
          <w:tab w:val="left" w:pos="10206"/>
        </w:tabs>
        <w:ind w:firstLine="567"/>
        <w:jc w:val="center"/>
        <w:rPr>
          <w:b/>
        </w:rPr>
      </w:pPr>
    </w:p>
    <w:p w:rsidR="00DA1849" w:rsidRDefault="00DA1849" w:rsidP="00D32DB7">
      <w:pPr>
        <w:tabs>
          <w:tab w:val="left" w:pos="10206"/>
        </w:tabs>
        <w:ind w:firstLine="567"/>
        <w:jc w:val="center"/>
        <w:rPr>
          <w:b/>
        </w:rPr>
      </w:pPr>
    </w:p>
    <w:p w:rsidR="00DA1849" w:rsidRDefault="00DA1849" w:rsidP="00D32DB7">
      <w:pPr>
        <w:tabs>
          <w:tab w:val="left" w:pos="10206"/>
        </w:tabs>
        <w:ind w:firstLine="567"/>
        <w:jc w:val="center"/>
        <w:rPr>
          <w:b/>
        </w:rPr>
      </w:pPr>
    </w:p>
    <w:p w:rsidR="00DA1849" w:rsidRDefault="00DA1849" w:rsidP="00D32DB7">
      <w:pPr>
        <w:tabs>
          <w:tab w:val="left" w:pos="10206"/>
        </w:tabs>
        <w:ind w:firstLine="567"/>
        <w:jc w:val="center"/>
        <w:rPr>
          <w:b/>
        </w:rPr>
      </w:pPr>
    </w:p>
    <w:p w:rsidR="00DA1849" w:rsidRDefault="00DA1849" w:rsidP="00D32DB7">
      <w:pPr>
        <w:tabs>
          <w:tab w:val="left" w:pos="10206"/>
        </w:tabs>
        <w:ind w:firstLine="567"/>
        <w:jc w:val="center"/>
        <w:rPr>
          <w:b/>
        </w:rPr>
      </w:pPr>
    </w:p>
    <w:p w:rsidR="00DA1849" w:rsidRDefault="00DA1849" w:rsidP="00D32DB7">
      <w:pPr>
        <w:tabs>
          <w:tab w:val="left" w:pos="10206"/>
        </w:tabs>
        <w:ind w:firstLine="567"/>
        <w:jc w:val="center"/>
        <w:rPr>
          <w:b/>
        </w:rPr>
      </w:pPr>
    </w:p>
    <w:p w:rsidR="00DA1849" w:rsidRDefault="00DA1849" w:rsidP="00D32DB7">
      <w:pPr>
        <w:tabs>
          <w:tab w:val="left" w:pos="10206"/>
        </w:tabs>
        <w:ind w:firstLine="567"/>
        <w:jc w:val="center"/>
        <w:rPr>
          <w:b/>
        </w:rPr>
      </w:pPr>
    </w:p>
    <w:p w:rsidR="00DA1849" w:rsidRDefault="00DA1849" w:rsidP="00D32DB7">
      <w:pPr>
        <w:tabs>
          <w:tab w:val="left" w:pos="10206"/>
        </w:tabs>
        <w:ind w:firstLine="567"/>
        <w:jc w:val="center"/>
        <w:rPr>
          <w:b/>
        </w:rPr>
      </w:pPr>
    </w:p>
    <w:p w:rsidR="00DA1849" w:rsidRDefault="00DA1849" w:rsidP="00D32DB7">
      <w:pPr>
        <w:tabs>
          <w:tab w:val="left" w:pos="10206"/>
        </w:tabs>
        <w:ind w:firstLine="567"/>
        <w:jc w:val="center"/>
        <w:rPr>
          <w:b/>
        </w:rPr>
      </w:pPr>
    </w:p>
    <w:p w:rsidR="00DA1849" w:rsidRDefault="00DA1849" w:rsidP="00D32DB7">
      <w:pPr>
        <w:tabs>
          <w:tab w:val="left" w:pos="10206"/>
        </w:tabs>
        <w:ind w:firstLine="567"/>
        <w:jc w:val="center"/>
        <w:rPr>
          <w:b/>
        </w:rPr>
      </w:pPr>
    </w:p>
    <w:p w:rsidR="00DA1849" w:rsidRDefault="00DA1849" w:rsidP="00D32DB7">
      <w:pPr>
        <w:tabs>
          <w:tab w:val="left" w:pos="10206"/>
        </w:tabs>
        <w:ind w:firstLine="567"/>
        <w:jc w:val="center"/>
        <w:rPr>
          <w:b/>
        </w:rPr>
      </w:pPr>
    </w:p>
    <w:p w:rsidR="00DA1849" w:rsidRDefault="00DA1849" w:rsidP="00D32DB7">
      <w:pPr>
        <w:tabs>
          <w:tab w:val="left" w:pos="10206"/>
        </w:tabs>
        <w:ind w:firstLine="567"/>
        <w:jc w:val="center"/>
        <w:rPr>
          <w:b/>
        </w:rPr>
      </w:pPr>
    </w:p>
    <w:p w:rsidR="00DA1849" w:rsidRDefault="00DA1849" w:rsidP="00D32DB7">
      <w:pPr>
        <w:tabs>
          <w:tab w:val="left" w:pos="10206"/>
        </w:tabs>
        <w:ind w:firstLine="567"/>
        <w:jc w:val="center"/>
        <w:rPr>
          <w:b/>
        </w:rPr>
      </w:pPr>
    </w:p>
    <w:p w:rsidR="00DA1849" w:rsidRDefault="00DA1849" w:rsidP="00D32DB7">
      <w:pPr>
        <w:tabs>
          <w:tab w:val="left" w:pos="10206"/>
        </w:tabs>
        <w:ind w:firstLine="567"/>
        <w:jc w:val="center"/>
        <w:rPr>
          <w:b/>
        </w:rPr>
      </w:pPr>
    </w:p>
    <w:p w:rsidR="00DA1849" w:rsidRDefault="00DA1849" w:rsidP="00D32DB7">
      <w:pPr>
        <w:tabs>
          <w:tab w:val="left" w:pos="10206"/>
        </w:tabs>
        <w:ind w:firstLine="567"/>
        <w:jc w:val="center"/>
        <w:rPr>
          <w:b/>
        </w:rPr>
      </w:pPr>
    </w:p>
    <w:p w:rsidR="00DA1849" w:rsidRDefault="00DA1849" w:rsidP="00D32DB7">
      <w:pPr>
        <w:tabs>
          <w:tab w:val="left" w:pos="10206"/>
        </w:tabs>
        <w:ind w:firstLine="567"/>
        <w:jc w:val="center"/>
        <w:rPr>
          <w:b/>
        </w:rPr>
      </w:pPr>
      <w:r>
        <w:rPr>
          <w:b/>
        </w:rPr>
        <w:lastRenderedPageBreak/>
        <w:t>8 класс</w:t>
      </w:r>
    </w:p>
    <w:tbl>
      <w:tblPr>
        <w:tblpPr w:leftFromText="180" w:rightFromText="180" w:horzAnchor="margin" w:tblpY="480"/>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7938"/>
        <w:gridCol w:w="850"/>
      </w:tblGrid>
      <w:tr w:rsidR="00DA1849" w:rsidRPr="002E5CFB" w:rsidTr="00DA1849">
        <w:tc>
          <w:tcPr>
            <w:tcW w:w="817" w:type="dxa"/>
          </w:tcPr>
          <w:p w:rsidR="00DA1849" w:rsidRPr="00A8120A" w:rsidRDefault="00DA1849" w:rsidP="00CB2180">
            <w:pPr>
              <w:jc w:val="both"/>
            </w:pPr>
            <w:r w:rsidRPr="00A8120A">
              <w:t xml:space="preserve">№ </w:t>
            </w:r>
            <w:proofErr w:type="spellStart"/>
            <w:proofErr w:type="gramStart"/>
            <w:r w:rsidRPr="00A8120A">
              <w:t>п</w:t>
            </w:r>
            <w:proofErr w:type="spellEnd"/>
            <w:proofErr w:type="gramEnd"/>
            <w:r w:rsidRPr="00A8120A">
              <w:t>/</w:t>
            </w:r>
            <w:proofErr w:type="spellStart"/>
            <w:r w:rsidRPr="00A8120A">
              <w:t>п</w:t>
            </w:r>
            <w:proofErr w:type="spellEnd"/>
          </w:p>
        </w:tc>
        <w:tc>
          <w:tcPr>
            <w:tcW w:w="7938" w:type="dxa"/>
          </w:tcPr>
          <w:p w:rsidR="00DA1849" w:rsidRPr="00A8120A" w:rsidRDefault="00DA1849" w:rsidP="00CB2180">
            <w:pPr>
              <w:ind w:left="-108"/>
              <w:jc w:val="both"/>
            </w:pPr>
            <w:r w:rsidRPr="00A8120A">
              <w:t>Наименование разделов, тем</w:t>
            </w:r>
          </w:p>
        </w:tc>
        <w:tc>
          <w:tcPr>
            <w:tcW w:w="850" w:type="dxa"/>
          </w:tcPr>
          <w:p w:rsidR="00DA1849" w:rsidRPr="00A8120A" w:rsidRDefault="00DA1849" w:rsidP="00CB2180">
            <w:pPr>
              <w:ind w:right="-109" w:hanging="108"/>
              <w:jc w:val="both"/>
            </w:pPr>
            <w:r w:rsidRPr="00A8120A">
              <w:t>Кол-во час</w:t>
            </w:r>
          </w:p>
        </w:tc>
      </w:tr>
      <w:tr w:rsidR="00DA1849" w:rsidRPr="002E5CFB" w:rsidTr="00DA1849">
        <w:tc>
          <w:tcPr>
            <w:tcW w:w="817" w:type="dxa"/>
          </w:tcPr>
          <w:p w:rsidR="00DA1849" w:rsidRPr="00647722" w:rsidRDefault="00DA1849" w:rsidP="00427C2D">
            <w:pPr>
              <w:ind w:right="-108"/>
              <w:rPr>
                <w:lang w:val="en-US"/>
              </w:rPr>
            </w:pPr>
            <w:r>
              <w:rPr>
                <w:b/>
                <w:bCs/>
                <w:color w:val="000000"/>
              </w:rPr>
              <w:t>Гл. 1</w:t>
            </w:r>
            <w:r>
              <w:rPr>
                <w:rStyle w:val="dash0410005f0431005f0437005f0430005f0446005f0020005f0441005f043f005f0438005f0441005f043a005f0430005f005fchar1char1"/>
                <w:b/>
              </w:rPr>
              <w:t xml:space="preserve"> </w:t>
            </w:r>
          </w:p>
        </w:tc>
        <w:tc>
          <w:tcPr>
            <w:tcW w:w="7938" w:type="dxa"/>
          </w:tcPr>
          <w:p w:rsidR="00DA1849" w:rsidRDefault="00DA1849" w:rsidP="00C30D45">
            <w:pPr>
              <w:rPr>
                <w:b/>
                <w:bCs/>
                <w:color w:val="000000"/>
              </w:rPr>
            </w:pPr>
            <w:r>
              <w:rPr>
                <w:b/>
                <w:bCs/>
                <w:color w:val="000000"/>
              </w:rPr>
              <w:t>Алгебраические дроби</w:t>
            </w:r>
          </w:p>
        </w:tc>
        <w:tc>
          <w:tcPr>
            <w:tcW w:w="850" w:type="dxa"/>
          </w:tcPr>
          <w:p w:rsidR="00DA1849" w:rsidRDefault="00DA1849" w:rsidP="00C30D45">
            <w:pPr>
              <w:rPr>
                <w:b/>
                <w:bCs/>
                <w:color w:val="000000"/>
              </w:rPr>
            </w:pPr>
            <w:r>
              <w:rPr>
                <w:b/>
                <w:bCs/>
                <w:color w:val="000000"/>
              </w:rPr>
              <w:t>23</w:t>
            </w:r>
          </w:p>
        </w:tc>
      </w:tr>
      <w:tr w:rsidR="00DA1849" w:rsidRPr="002E5CFB" w:rsidTr="00DA1849">
        <w:tc>
          <w:tcPr>
            <w:tcW w:w="817" w:type="dxa"/>
          </w:tcPr>
          <w:p w:rsidR="00DA1849" w:rsidRPr="00CD5314" w:rsidRDefault="00DA1849" w:rsidP="00C30D45">
            <w:r>
              <w:t>1-2</w:t>
            </w:r>
          </w:p>
        </w:tc>
        <w:tc>
          <w:tcPr>
            <w:tcW w:w="7938" w:type="dxa"/>
          </w:tcPr>
          <w:p w:rsidR="00DA1849" w:rsidRDefault="00DA1849" w:rsidP="00C30D45">
            <w:pPr>
              <w:rPr>
                <w:color w:val="000000"/>
              </w:rPr>
            </w:pPr>
            <w:r>
              <w:rPr>
                <w:color w:val="000000"/>
              </w:rPr>
              <w:t>1.1. Что такое алгебраическая дробь</w:t>
            </w:r>
          </w:p>
        </w:tc>
        <w:tc>
          <w:tcPr>
            <w:tcW w:w="850" w:type="dxa"/>
          </w:tcPr>
          <w:p w:rsidR="00DA1849" w:rsidRDefault="00DA1849" w:rsidP="00C30D45">
            <w:pPr>
              <w:rPr>
                <w:color w:val="000000"/>
              </w:rPr>
            </w:pPr>
            <w:r>
              <w:rPr>
                <w:color w:val="000000"/>
              </w:rPr>
              <w:t>2</w:t>
            </w:r>
          </w:p>
        </w:tc>
      </w:tr>
      <w:tr w:rsidR="00DA1849" w:rsidRPr="002E5CFB" w:rsidTr="00DA1849">
        <w:tc>
          <w:tcPr>
            <w:tcW w:w="817" w:type="dxa"/>
          </w:tcPr>
          <w:p w:rsidR="00DA1849" w:rsidRPr="002E5CFB" w:rsidRDefault="00DA1849" w:rsidP="00C30D45">
            <w:r>
              <w:t>3-5</w:t>
            </w:r>
          </w:p>
        </w:tc>
        <w:tc>
          <w:tcPr>
            <w:tcW w:w="7938" w:type="dxa"/>
          </w:tcPr>
          <w:p w:rsidR="00DA1849" w:rsidRDefault="00DA1849" w:rsidP="00C30D45">
            <w:pPr>
              <w:rPr>
                <w:color w:val="000000"/>
              </w:rPr>
            </w:pPr>
            <w:r>
              <w:rPr>
                <w:color w:val="000000"/>
              </w:rPr>
              <w:t>1.2. Основное свойство дроби</w:t>
            </w:r>
          </w:p>
        </w:tc>
        <w:tc>
          <w:tcPr>
            <w:tcW w:w="850" w:type="dxa"/>
          </w:tcPr>
          <w:p w:rsidR="00DA1849" w:rsidRDefault="00DA1849" w:rsidP="00C30D45">
            <w:pPr>
              <w:rPr>
                <w:color w:val="000000"/>
              </w:rPr>
            </w:pPr>
            <w:r>
              <w:rPr>
                <w:color w:val="000000"/>
              </w:rPr>
              <w:t>3</w:t>
            </w:r>
          </w:p>
        </w:tc>
      </w:tr>
      <w:tr w:rsidR="00DA1849" w:rsidRPr="002E5CFB" w:rsidTr="00DA1849">
        <w:tc>
          <w:tcPr>
            <w:tcW w:w="817" w:type="dxa"/>
          </w:tcPr>
          <w:p w:rsidR="00DA1849" w:rsidRPr="00CD5314" w:rsidRDefault="00DA1849" w:rsidP="00CB2180">
            <w:r>
              <w:t>6-9</w:t>
            </w:r>
          </w:p>
        </w:tc>
        <w:tc>
          <w:tcPr>
            <w:tcW w:w="7938" w:type="dxa"/>
          </w:tcPr>
          <w:p w:rsidR="00DA1849" w:rsidRPr="00456DAA" w:rsidRDefault="00DA1849" w:rsidP="00CB2180">
            <w:r w:rsidRPr="00456DAA">
              <w:t>1.3. Сложение и вычитание алгебраических дробей</w:t>
            </w:r>
          </w:p>
        </w:tc>
        <w:tc>
          <w:tcPr>
            <w:tcW w:w="850" w:type="dxa"/>
          </w:tcPr>
          <w:p w:rsidR="00DA1849" w:rsidRDefault="00DA1849" w:rsidP="00CB2180">
            <w:pPr>
              <w:rPr>
                <w:color w:val="000000"/>
              </w:rPr>
            </w:pPr>
            <w:r>
              <w:rPr>
                <w:color w:val="000000"/>
              </w:rPr>
              <w:t>4</w:t>
            </w:r>
          </w:p>
        </w:tc>
      </w:tr>
      <w:tr w:rsidR="00DA1849" w:rsidRPr="002E5CFB" w:rsidTr="00DA1849">
        <w:tc>
          <w:tcPr>
            <w:tcW w:w="817" w:type="dxa"/>
          </w:tcPr>
          <w:p w:rsidR="00DA1849" w:rsidRPr="00510A5B" w:rsidRDefault="00DA1849" w:rsidP="00CB2180">
            <w:r>
              <w:t>10-12</w:t>
            </w:r>
          </w:p>
        </w:tc>
        <w:tc>
          <w:tcPr>
            <w:tcW w:w="7938" w:type="dxa"/>
          </w:tcPr>
          <w:p w:rsidR="00DA1849" w:rsidRPr="00456DAA" w:rsidRDefault="00DA1849" w:rsidP="00CB2180">
            <w:r w:rsidRPr="00456DAA">
              <w:t>1.4. Умножение и деление алгебраических дробей</w:t>
            </w:r>
          </w:p>
        </w:tc>
        <w:tc>
          <w:tcPr>
            <w:tcW w:w="850" w:type="dxa"/>
          </w:tcPr>
          <w:p w:rsidR="00DA1849" w:rsidRDefault="00DA1849" w:rsidP="00CB2180">
            <w:pPr>
              <w:rPr>
                <w:color w:val="000000"/>
              </w:rPr>
            </w:pPr>
            <w:r>
              <w:rPr>
                <w:color w:val="000000"/>
              </w:rPr>
              <w:t>3</w:t>
            </w:r>
          </w:p>
        </w:tc>
      </w:tr>
      <w:tr w:rsidR="00DA1849" w:rsidRPr="002E5CFB" w:rsidTr="00DA1849">
        <w:tc>
          <w:tcPr>
            <w:tcW w:w="817" w:type="dxa"/>
          </w:tcPr>
          <w:p w:rsidR="00DA1849" w:rsidRPr="00510A5B" w:rsidRDefault="00DA1849" w:rsidP="00CB2180">
            <w:r>
              <w:t>13-14</w:t>
            </w:r>
          </w:p>
        </w:tc>
        <w:tc>
          <w:tcPr>
            <w:tcW w:w="7938" w:type="dxa"/>
          </w:tcPr>
          <w:p w:rsidR="00DA1849" w:rsidRPr="00456DAA" w:rsidRDefault="00DA1849" w:rsidP="00CB2180">
            <w:r w:rsidRPr="00456DAA">
              <w:t>1.5. Преобразование выражений, содержащих алгебраические дроби</w:t>
            </w:r>
          </w:p>
        </w:tc>
        <w:tc>
          <w:tcPr>
            <w:tcW w:w="850" w:type="dxa"/>
          </w:tcPr>
          <w:p w:rsidR="00DA1849" w:rsidRPr="00456DAA" w:rsidRDefault="00DA1849" w:rsidP="00CB2180">
            <w:pPr>
              <w:rPr>
                <w:color w:val="000000"/>
              </w:rPr>
            </w:pPr>
            <w:r w:rsidRPr="00456DAA">
              <w:rPr>
                <w:color w:val="000000"/>
              </w:rPr>
              <w:t>2</w:t>
            </w:r>
          </w:p>
        </w:tc>
      </w:tr>
      <w:tr w:rsidR="00DA1849" w:rsidRPr="002E5CFB" w:rsidTr="00DA1849">
        <w:tc>
          <w:tcPr>
            <w:tcW w:w="817" w:type="dxa"/>
          </w:tcPr>
          <w:p w:rsidR="00DA1849" w:rsidRPr="00CD5314" w:rsidRDefault="00DA1849" w:rsidP="00CB2180">
            <w:r>
              <w:t>15-17</w:t>
            </w:r>
          </w:p>
        </w:tc>
        <w:tc>
          <w:tcPr>
            <w:tcW w:w="7938" w:type="dxa"/>
          </w:tcPr>
          <w:p w:rsidR="00DA1849" w:rsidRDefault="00DA1849" w:rsidP="00CB2180">
            <w:pPr>
              <w:rPr>
                <w:color w:val="000000"/>
              </w:rPr>
            </w:pPr>
            <w:r>
              <w:rPr>
                <w:color w:val="000000"/>
              </w:rPr>
              <w:t>1.6. Степень с целым показателем</w:t>
            </w:r>
          </w:p>
        </w:tc>
        <w:tc>
          <w:tcPr>
            <w:tcW w:w="850" w:type="dxa"/>
          </w:tcPr>
          <w:p w:rsidR="00DA1849" w:rsidRDefault="00DA1849" w:rsidP="00CB2180">
            <w:pPr>
              <w:rPr>
                <w:color w:val="000000"/>
              </w:rPr>
            </w:pPr>
            <w:r>
              <w:rPr>
                <w:color w:val="000000"/>
              </w:rPr>
              <w:t>3</w:t>
            </w:r>
          </w:p>
        </w:tc>
      </w:tr>
      <w:tr w:rsidR="00DA1849" w:rsidRPr="002E5CFB" w:rsidTr="00DA1849">
        <w:tc>
          <w:tcPr>
            <w:tcW w:w="817" w:type="dxa"/>
          </w:tcPr>
          <w:p w:rsidR="00DA1849" w:rsidRPr="00CD5314" w:rsidRDefault="00DA1849" w:rsidP="00CB2180">
            <w:r>
              <w:t>18-19</w:t>
            </w:r>
          </w:p>
        </w:tc>
        <w:tc>
          <w:tcPr>
            <w:tcW w:w="7938" w:type="dxa"/>
          </w:tcPr>
          <w:p w:rsidR="00DA1849" w:rsidRDefault="00DA1849" w:rsidP="00CB2180">
            <w:pPr>
              <w:rPr>
                <w:color w:val="000000"/>
              </w:rPr>
            </w:pPr>
            <w:r>
              <w:rPr>
                <w:color w:val="000000"/>
              </w:rPr>
              <w:t>1.7. Свойства степени с целым показателем</w:t>
            </w:r>
          </w:p>
        </w:tc>
        <w:tc>
          <w:tcPr>
            <w:tcW w:w="850" w:type="dxa"/>
          </w:tcPr>
          <w:p w:rsidR="00DA1849" w:rsidRDefault="00DA1849" w:rsidP="00CB2180">
            <w:pPr>
              <w:rPr>
                <w:color w:val="000000"/>
              </w:rPr>
            </w:pPr>
            <w:r>
              <w:rPr>
                <w:color w:val="000000"/>
              </w:rPr>
              <w:t>2</w:t>
            </w:r>
          </w:p>
        </w:tc>
      </w:tr>
      <w:tr w:rsidR="00DA1849" w:rsidRPr="002E5CFB" w:rsidTr="00DA1849">
        <w:tc>
          <w:tcPr>
            <w:tcW w:w="817" w:type="dxa"/>
          </w:tcPr>
          <w:p w:rsidR="00DA1849" w:rsidRPr="00CD5314" w:rsidRDefault="00DA1849" w:rsidP="00CB2180">
            <w:r>
              <w:t>20-21</w:t>
            </w:r>
          </w:p>
        </w:tc>
        <w:tc>
          <w:tcPr>
            <w:tcW w:w="7938" w:type="dxa"/>
          </w:tcPr>
          <w:p w:rsidR="00DA1849" w:rsidRDefault="00DA1849" w:rsidP="00CB2180">
            <w:pPr>
              <w:rPr>
                <w:color w:val="000000"/>
              </w:rPr>
            </w:pPr>
            <w:r>
              <w:rPr>
                <w:color w:val="000000"/>
              </w:rPr>
              <w:t>1.8. Решение уравнений и задач</w:t>
            </w:r>
          </w:p>
        </w:tc>
        <w:tc>
          <w:tcPr>
            <w:tcW w:w="850" w:type="dxa"/>
          </w:tcPr>
          <w:p w:rsidR="00DA1849" w:rsidRDefault="00DA1849" w:rsidP="00CB2180">
            <w:pPr>
              <w:rPr>
                <w:color w:val="000000"/>
              </w:rPr>
            </w:pPr>
            <w:r>
              <w:rPr>
                <w:color w:val="000000"/>
              </w:rPr>
              <w:t>2</w:t>
            </w:r>
          </w:p>
        </w:tc>
      </w:tr>
      <w:tr w:rsidR="00DA1849" w:rsidRPr="002E5CFB" w:rsidTr="00DA1849">
        <w:tc>
          <w:tcPr>
            <w:tcW w:w="817" w:type="dxa"/>
          </w:tcPr>
          <w:p w:rsidR="00DA1849" w:rsidRPr="00CD5314" w:rsidRDefault="00DA1849" w:rsidP="00CB2180">
            <w:r>
              <w:t>22</w:t>
            </w:r>
          </w:p>
        </w:tc>
        <w:tc>
          <w:tcPr>
            <w:tcW w:w="7938" w:type="dxa"/>
          </w:tcPr>
          <w:p w:rsidR="00DA1849" w:rsidRDefault="00DA1849" w:rsidP="00CB2180">
            <w:pPr>
              <w:rPr>
                <w:color w:val="000000"/>
              </w:rPr>
            </w:pPr>
            <w:r>
              <w:rPr>
                <w:color w:val="000000"/>
              </w:rPr>
              <w:t xml:space="preserve">Обобщающий урок </w:t>
            </w:r>
          </w:p>
        </w:tc>
        <w:tc>
          <w:tcPr>
            <w:tcW w:w="850" w:type="dxa"/>
          </w:tcPr>
          <w:p w:rsidR="00DA1849" w:rsidRDefault="00DA1849" w:rsidP="00CB2180">
            <w:pPr>
              <w:rPr>
                <w:color w:val="000000"/>
              </w:rPr>
            </w:pPr>
            <w:r>
              <w:rPr>
                <w:color w:val="000000"/>
              </w:rPr>
              <w:t>1</w:t>
            </w:r>
          </w:p>
        </w:tc>
      </w:tr>
      <w:tr w:rsidR="00DA1849" w:rsidRPr="002E5CFB" w:rsidTr="00DA1849">
        <w:tc>
          <w:tcPr>
            <w:tcW w:w="817" w:type="dxa"/>
          </w:tcPr>
          <w:p w:rsidR="00DA1849" w:rsidRPr="00CD5314" w:rsidRDefault="00DA1849" w:rsidP="00CB2180">
            <w:r>
              <w:t>23</w:t>
            </w:r>
          </w:p>
        </w:tc>
        <w:tc>
          <w:tcPr>
            <w:tcW w:w="7938" w:type="dxa"/>
          </w:tcPr>
          <w:p w:rsidR="00DA1849" w:rsidRDefault="00DA1849" w:rsidP="00CB2180">
            <w:pPr>
              <w:rPr>
                <w:b/>
                <w:bCs/>
                <w:i/>
                <w:iCs/>
                <w:color w:val="000000"/>
              </w:rPr>
            </w:pPr>
            <w:r>
              <w:rPr>
                <w:b/>
                <w:bCs/>
                <w:i/>
                <w:iCs/>
                <w:color w:val="000000"/>
              </w:rPr>
              <w:t>Контрольная работа  № 1</w:t>
            </w:r>
          </w:p>
        </w:tc>
        <w:tc>
          <w:tcPr>
            <w:tcW w:w="850" w:type="dxa"/>
          </w:tcPr>
          <w:p w:rsidR="00DA1849" w:rsidRDefault="00DA1849" w:rsidP="00CB2180">
            <w:pPr>
              <w:rPr>
                <w:b/>
                <w:bCs/>
                <w:i/>
                <w:iCs/>
                <w:color w:val="000000"/>
              </w:rPr>
            </w:pPr>
            <w:r>
              <w:rPr>
                <w:b/>
                <w:bCs/>
                <w:i/>
                <w:iCs/>
                <w:color w:val="000000"/>
              </w:rPr>
              <w:t>1</w:t>
            </w:r>
          </w:p>
        </w:tc>
      </w:tr>
      <w:tr w:rsidR="00DA1849" w:rsidRPr="002E5CFB" w:rsidTr="00DA1849">
        <w:tc>
          <w:tcPr>
            <w:tcW w:w="817" w:type="dxa"/>
          </w:tcPr>
          <w:p w:rsidR="00DA1849" w:rsidRPr="00CD5314" w:rsidRDefault="00DA1849" w:rsidP="00695D57">
            <w:r>
              <w:rPr>
                <w:b/>
                <w:bCs/>
                <w:color w:val="000000"/>
              </w:rPr>
              <w:t>Гл. 2.</w:t>
            </w:r>
          </w:p>
        </w:tc>
        <w:tc>
          <w:tcPr>
            <w:tcW w:w="7938" w:type="dxa"/>
          </w:tcPr>
          <w:p w:rsidR="00DA1849" w:rsidRDefault="00DA1849" w:rsidP="00CB2180">
            <w:pPr>
              <w:rPr>
                <w:b/>
                <w:bCs/>
                <w:color w:val="000000"/>
              </w:rPr>
            </w:pPr>
            <w:r>
              <w:rPr>
                <w:b/>
                <w:bCs/>
                <w:color w:val="000000"/>
              </w:rPr>
              <w:t>Квадратные корни</w:t>
            </w:r>
          </w:p>
        </w:tc>
        <w:tc>
          <w:tcPr>
            <w:tcW w:w="850" w:type="dxa"/>
          </w:tcPr>
          <w:p w:rsidR="00DA1849" w:rsidRDefault="00DA1849" w:rsidP="00CB2180">
            <w:pPr>
              <w:rPr>
                <w:b/>
                <w:bCs/>
                <w:color w:val="000000"/>
              </w:rPr>
            </w:pPr>
            <w:r>
              <w:rPr>
                <w:b/>
                <w:bCs/>
                <w:color w:val="000000"/>
              </w:rPr>
              <w:t>18</w:t>
            </w:r>
          </w:p>
        </w:tc>
      </w:tr>
      <w:tr w:rsidR="00DA1849" w:rsidRPr="002E5CFB" w:rsidTr="00DA1849">
        <w:tc>
          <w:tcPr>
            <w:tcW w:w="817" w:type="dxa"/>
          </w:tcPr>
          <w:p w:rsidR="00DA1849" w:rsidRPr="00510A5B" w:rsidRDefault="00DA1849" w:rsidP="00CB2180">
            <w:r>
              <w:t>24-25</w:t>
            </w:r>
          </w:p>
        </w:tc>
        <w:tc>
          <w:tcPr>
            <w:tcW w:w="7938" w:type="dxa"/>
          </w:tcPr>
          <w:p w:rsidR="00DA1849" w:rsidRDefault="00DA1849" w:rsidP="00CB2180">
            <w:pPr>
              <w:rPr>
                <w:color w:val="000000"/>
              </w:rPr>
            </w:pPr>
            <w:r>
              <w:rPr>
                <w:color w:val="000000"/>
              </w:rPr>
              <w:t>2.1. Задача о нахождении стороны квадрата</w:t>
            </w:r>
          </w:p>
        </w:tc>
        <w:tc>
          <w:tcPr>
            <w:tcW w:w="850" w:type="dxa"/>
          </w:tcPr>
          <w:p w:rsidR="00DA1849" w:rsidRDefault="00DA1849" w:rsidP="00CB2180">
            <w:pPr>
              <w:rPr>
                <w:color w:val="000000"/>
              </w:rPr>
            </w:pPr>
            <w:r>
              <w:rPr>
                <w:color w:val="000000"/>
              </w:rPr>
              <w:t>2</w:t>
            </w:r>
          </w:p>
        </w:tc>
      </w:tr>
      <w:tr w:rsidR="00DA1849" w:rsidRPr="002E5CFB" w:rsidTr="00DA1849">
        <w:tc>
          <w:tcPr>
            <w:tcW w:w="817" w:type="dxa"/>
          </w:tcPr>
          <w:p w:rsidR="00DA1849" w:rsidRPr="00CD5314" w:rsidRDefault="00DA1849" w:rsidP="00CB2180">
            <w:r>
              <w:t>26-27</w:t>
            </w:r>
          </w:p>
        </w:tc>
        <w:tc>
          <w:tcPr>
            <w:tcW w:w="7938" w:type="dxa"/>
          </w:tcPr>
          <w:p w:rsidR="00DA1849" w:rsidRDefault="00DA1849" w:rsidP="00CB2180">
            <w:pPr>
              <w:rPr>
                <w:color w:val="000000"/>
              </w:rPr>
            </w:pPr>
            <w:r>
              <w:rPr>
                <w:color w:val="000000"/>
              </w:rPr>
              <w:t>2.2. Иррациональные числа</w:t>
            </w:r>
          </w:p>
        </w:tc>
        <w:tc>
          <w:tcPr>
            <w:tcW w:w="850" w:type="dxa"/>
          </w:tcPr>
          <w:p w:rsidR="00DA1849" w:rsidRDefault="00DA1849" w:rsidP="00CB2180">
            <w:pPr>
              <w:rPr>
                <w:color w:val="000000"/>
              </w:rPr>
            </w:pPr>
            <w:r>
              <w:rPr>
                <w:color w:val="000000"/>
              </w:rPr>
              <w:t>2</w:t>
            </w:r>
          </w:p>
        </w:tc>
      </w:tr>
      <w:tr w:rsidR="00DA1849" w:rsidRPr="002E5CFB" w:rsidTr="00DA1849">
        <w:tc>
          <w:tcPr>
            <w:tcW w:w="817" w:type="dxa"/>
          </w:tcPr>
          <w:p w:rsidR="00DA1849" w:rsidRPr="00CD5314" w:rsidRDefault="00DA1849" w:rsidP="00CB2180">
            <w:r>
              <w:t>28-29</w:t>
            </w:r>
          </w:p>
        </w:tc>
        <w:tc>
          <w:tcPr>
            <w:tcW w:w="7938" w:type="dxa"/>
          </w:tcPr>
          <w:p w:rsidR="00DA1849" w:rsidRDefault="00DA1849" w:rsidP="00CB2180">
            <w:pPr>
              <w:rPr>
                <w:color w:val="000000"/>
              </w:rPr>
            </w:pPr>
            <w:r>
              <w:rPr>
                <w:color w:val="000000"/>
              </w:rPr>
              <w:t>2.3. Теорема Пифагора</w:t>
            </w:r>
          </w:p>
        </w:tc>
        <w:tc>
          <w:tcPr>
            <w:tcW w:w="850" w:type="dxa"/>
          </w:tcPr>
          <w:p w:rsidR="00DA1849" w:rsidRDefault="00DA1849" w:rsidP="00CB2180">
            <w:pPr>
              <w:rPr>
                <w:color w:val="000000"/>
              </w:rPr>
            </w:pPr>
            <w:r>
              <w:rPr>
                <w:color w:val="000000"/>
              </w:rPr>
              <w:t>2</w:t>
            </w:r>
          </w:p>
        </w:tc>
      </w:tr>
      <w:tr w:rsidR="00DA1849" w:rsidRPr="002E5CFB" w:rsidTr="00DA1849">
        <w:tc>
          <w:tcPr>
            <w:tcW w:w="817" w:type="dxa"/>
          </w:tcPr>
          <w:p w:rsidR="00DA1849" w:rsidRPr="00510A5B" w:rsidRDefault="00DA1849" w:rsidP="00CB2180">
            <w:r>
              <w:t>30-31</w:t>
            </w:r>
          </w:p>
        </w:tc>
        <w:tc>
          <w:tcPr>
            <w:tcW w:w="7938" w:type="dxa"/>
          </w:tcPr>
          <w:p w:rsidR="00DA1849" w:rsidRDefault="00DA1849" w:rsidP="00CB2180">
            <w:pPr>
              <w:rPr>
                <w:color w:val="000000"/>
              </w:rPr>
            </w:pPr>
            <w:r>
              <w:rPr>
                <w:color w:val="000000"/>
              </w:rPr>
              <w:t>2.4. Квадратный корень (алгебраический подход)</w:t>
            </w:r>
          </w:p>
        </w:tc>
        <w:tc>
          <w:tcPr>
            <w:tcW w:w="850" w:type="dxa"/>
          </w:tcPr>
          <w:p w:rsidR="00DA1849" w:rsidRDefault="00DA1849" w:rsidP="00CB2180">
            <w:pPr>
              <w:rPr>
                <w:color w:val="000000"/>
              </w:rPr>
            </w:pPr>
            <w:r>
              <w:rPr>
                <w:color w:val="000000"/>
              </w:rPr>
              <w:t>2</w:t>
            </w:r>
          </w:p>
        </w:tc>
      </w:tr>
      <w:tr w:rsidR="00DA1849" w:rsidRPr="002E5CFB" w:rsidTr="00DA1849">
        <w:tc>
          <w:tcPr>
            <w:tcW w:w="817" w:type="dxa"/>
          </w:tcPr>
          <w:p w:rsidR="00DA1849" w:rsidRPr="00CD5314" w:rsidRDefault="00DA1849" w:rsidP="00CB2180">
            <w:r>
              <w:t>32</w:t>
            </w:r>
          </w:p>
        </w:tc>
        <w:tc>
          <w:tcPr>
            <w:tcW w:w="7938" w:type="dxa"/>
          </w:tcPr>
          <w:p w:rsidR="00DA1849" w:rsidRPr="00CF621C" w:rsidRDefault="00DA1849" w:rsidP="00DA1849">
            <w:pPr>
              <w:autoSpaceDE w:val="0"/>
              <w:autoSpaceDN w:val="0"/>
              <w:adjustRightInd w:val="0"/>
              <w:ind w:right="-108"/>
              <w:rPr>
                <w:rFonts w:ascii="Arial" w:eastAsia="Calibri" w:hAnsi="Arial" w:cs="Arial"/>
                <w:lang w:val="en-US" w:eastAsia="en-US"/>
              </w:rPr>
            </w:pPr>
            <w:r>
              <w:rPr>
                <w:color w:val="000000"/>
              </w:rPr>
              <w:t>2.5. График зависимости</w:t>
            </w:r>
            <w:r>
              <w:rPr>
                <w:color w:val="000000"/>
                <w:lang w:val="en-US"/>
              </w:rPr>
              <w:t xml:space="preserve">  </w:t>
            </w:r>
            <w:r>
              <w:rPr>
                <w:color w:val="000000"/>
              </w:rPr>
              <w:t xml:space="preserve"> </w:t>
            </w:r>
            <w:proofErr w:type="spellStart"/>
            <w:r>
              <w:rPr>
                <w:color w:val="000000"/>
              </w:rPr>
              <w:t>y</w:t>
            </w:r>
            <w:proofErr w:type="spellEnd"/>
            <w:r>
              <w:rPr>
                <w:color w:val="000000"/>
              </w:rPr>
              <w:t xml:space="preserve"> =   </w:t>
            </w:r>
            <w:r>
              <w:rPr>
                <w:rFonts w:ascii="Arial" w:eastAsia="Calibri" w:hAnsi="Arial" w:cs="Arial"/>
                <w:noProof/>
              </w:rPr>
              <w:drawing>
                <wp:inline distT="0" distB="0" distL="0" distR="0">
                  <wp:extent cx="257175" cy="238125"/>
                  <wp:effectExtent l="0" t="0" r="0" b="0"/>
                  <wp:docPr id="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cstate="print"/>
                          <a:srcRect/>
                          <a:stretch>
                            <a:fillRect/>
                          </a:stretch>
                        </pic:blipFill>
                        <pic:spPr bwMode="auto">
                          <a:xfrm>
                            <a:off x="0" y="0"/>
                            <a:ext cx="257175" cy="238125"/>
                          </a:xfrm>
                          <a:prstGeom prst="rect">
                            <a:avLst/>
                          </a:prstGeom>
                          <a:noFill/>
                          <a:ln w="9525">
                            <a:noFill/>
                            <a:miter lim="800000"/>
                            <a:headEnd/>
                            <a:tailEnd/>
                          </a:ln>
                        </pic:spPr>
                      </pic:pic>
                    </a:graphicData>
                  </a:graphic>
                </wp:inline>
              </w:drawing>
            </w:r>
          </w:p>
        </w:tc>
        <w:tc>
          <w:tcPr>
            <w:tcW w:w="850" w:type="dxa"/>
          </w:tcPr>
          <w:p w:rsidR="00DA1849" w:rsidRDefault="00DA1849" w:rsidP="00CB2180">
            <w:pPr>
              <w:rPr>
                <w:color w:val="000000"/>
              </w:rPr>
            </w:pPr>
            <w:r>
              <w:rPr>
                <w:color w:val="000000"/>
              </w:rPr>
              <w:t>1</w:t>
            </w:r>
          </w:p>
        </w:tc>
      </w:tr>
      <w:tr w:rsidR="00DA1849" w:rsidRPr="002E5CFB" w:rsidTr="00DA1849">
        <w:tc>
          <w:tcPr>
            <w:tcW w:w="817" w:type="dxa"/>
          </w:tcPr>
          <w:p w:rsidR="00DA1849" w:rsidRPr="00CD5314" w:rsidRDefault="00DA1849" w:rsidP="00CB2180">
            <w:r>
              <w:t>33-35</w:t>
            </w:r>
          </w:p>
        </w:tc>
        <w:tc>
          <w:tcPr>
            <w:tcW w:w="7938" w:type="dxa"/>
          </w:tcPr>
          <w:p w:rsidR="00DA1849" w:rsidRDefault="00DA1849" w:rsidP="00CB2180">
            <w:pPr>
              <w:rPr>
                <w:color w:val="000000"/>
              </w:rPr>
            </w:pPr>
            <w:r>
              <w:rPr>
                <w:color w:val="000000"/>
              </w:rPr>
              <w:t>2.6.</w:t>
            </w:r>
            <w:proofErr w:type="gramStart"/>
            <w:r>
              <w:rPr>
                <w:color w:val="000000"/>
              </w:rPr>
              <w:t>C</w:t>
            </w:r>
            <w:proofErr w:type="gramEnd"/>
            <w:r>
              <w:rPr>
                <w:color w:val="000000"/>
              </w:rPr>
              <w:t>войства квадратных корней</w:t>
            </w:r>
          </w:p>
        </w:tc>
        <w:tc>
          <w:tcPr>
            <w:tcW w:w="850" w:type="dxa"/>
          </w:tcPr>
          <w:p w:rsidR="00DA1849" w:rsidRDefault="00DA1849" w:rsidP="00CB2180">
            <w:pPr>
              <w:rPr>
                <w:color w:val="000000"/>
              </w:rPr>
            </w:pPr>
            <w:r>
              <w:rPr>
                <w:color w:val="000000"/>
              </w:rPr>
              <w:t>3</w:t>
            </w:r>
          </w:p>
        </w:tc>
      </w:tr>
      <w:tr w:rsidR="00DA1849" w:rsidRPr="002E5CFB" w:rsidTr="00DA1849">
        <w:tc>
          <w:tcPr>
            <w:tcW w:w="817" w:type="dxa"/>
          </w:tcPr>
          <w:p w:rsidR="00DA1849" w:rsidRDefault="00DA1849" w:rsidP="00CB2180">
            <w:r>
              <w:t>36-38</w:t>
            </w:r>
          </w:p>
        </w:tc>
        <w:tc>
          <w:tcPr>
            <w:tcW w:w="7938" w:type="dxa"/>
          </w:tcPr>
          <w:p w:rsidR="00DA1849" w:rsidRDefault="00DA1849" w:rsidP="00CB2180">
            <w:pPr>
              <w:rPr>
                <w:color w:val="000000"/>
              </w:rPr>
            </w:pPr>
            <w:r>
              <w:rPr>
                <w:color w:val="000000"/>
              </w:rPr>
              <w:t>2.7. Преобразование выражений, содержащих квадратные корни</w:t>
            </w:r>
          </w:p>
        </w:tc>
        <w:tc>
          <w:tcPr>
            <w:tcW w:w="850" w:type="dxa"/>
          </w:tcPr>
          <w:p w:rsidR="00DA1849" w:rsidRDefault="00DA1849" w:rsidP="00CB2180">
            <w:pPr>
              <w:rPr>
                <w:color w:val="000000"/>
              </w:rPr>
            </w:pPr>
            <w:r>
              <w:rPr>
                <w:color w:val="000000"/>
              </w:rPr>
              <w:t>3</w:t>
            </w:r>
          </w:p>
        </w:tc>
      </w:tr>
      <w:tr w:rsidR="00DA1849" w:rsidRPr="002E5CFB" w:rsidTr="00DA1849">
        <w:tc>
          <w:tcPr>
            <w:tcW w:w="817" w:type="dxa"/>
          </w:tcPr>
          <w:p w:rsidR="00DA1849" w:rsidRDefault="00DA1849" w:rsidP="00CB2180">
            <w:r>
              <w:t>39</w:t>
            </w:r>
          </w:p>
        </w:tc>
        <w:tc>
          <w:tcPr>
            <w:tcW w:w="7938" w:type="dxa"/>
          </w:tcPr>
          <w:p w:rsidR="00DA1849" w:rsidRDefault="00DA1849" w:rsidP="00CB2180">
            <w:pPr>
              <w:rPr>
                <w:color w:val="000000"/>
              </w:rPr>
            </w:pPr>
            <w:r>
              <w:rPr>
                <w:color w:val="000000"/>
              </w:rPr>
              <w:t>2.8. Кубический корень</w:t>
            </w:r>
          </w:p>
        </w:tc>
        <w:tc>
          <w:tcPr>
            <w:tcW w:w="850" w:type="dxa"/>
          </w:tcPr>
          <w:p w:rsidR="00DA1849" w:rsidRDefault="00DA1849" w:rsidP="00CB2180">
            <w:pPr>
              <w:rPr>
                <w:color w:val="000000"/>
              </w:rPr>
            </w:pPr>
            <w:r>
              <w:rPr>
                <w:color w:val="000000"/>
              </w:rPr>
              <w:t>1</w:t>
            </w:r>
          </w:p>
        </w:tc>
      </w:tr>
      <w:tr w:rsidR="00DA1849" w:rsidRPr="002E5CFB" w:rsidTr="00DA1849">
        <w:tc>
          <w:tcPr>
            <w:tcW w:w="817" w:type="dxa"/>
          </w:tcPr>
          <w:p w:rsidR="00DA1849" w:rsidRPr="00510A5B" w:rsidRDefault="00DA1849" w:rsidP="00CB2180">
            <w:r>
              <w:t>40</w:t>
            </w:r>
          </w:p>
        </w:tc>
        <w:tc>
          <w:tcPr>
            <w:tcW w:w="7938" w:type="dxa"/>
          </w:tcPr>
          <w:p w:rsidR="00DA1849" w:rsidRDefault="00DA1849" w:rsidP="00CB2180">
            <w:pPr>
              <w:rPr>
                <w:color w:val="000000"/>
              </w:rPr>
            </w:pPr>
            <w:r>
              <w:rPr>
                <w:color w:val="000000"/>
              </w:rPr>
              <w:t xml:space="preserve">Обобщающий урок </w:t>
            </w:r>
          </w:p>
        </w:tc>
        <w:tc>
          <w:tcPr>
            <w:tcW w:w="850" w:type="dxa"/>
          </w:tcPr>
          <w:p w:rsidR="00DA1849" w:rsidRDefault="00DA1849" w:rsidP="00CB2180">
            <w:pPr>
              <w:rPr>
                <w:color w:val="000000"/>
              </w:rPr>
            </w:pPr>
            <w:r>
              <w:rPr>
                <w:color w:val="000000"/>
              </w:rPr>
              <w:t>1</w:t>
            </w:r>
          </w:p>
        </w:tc>
      </w:tr>
      <w:tr w:rsidR="00DA1849" w:rsidRPr="002E5CFB" w:rsidTr="00DA1849">
        <w:tc>
          <w:tcPr>
            <w:tcW w:w="817" w:type="dxa"/>
          </w:tcPr>
          <w:p w:rsidR="00DA1849" w:rsidRPr="00510A5B" w:rsidRDefault="00DA1849" w:rsidP="00CB2180">
            <w:r>
              <w:t>41</w:t>
            </w:r>
          </w:p>
        </w:tc>
        <w:tc>
          <w:tcPr>
            <w:tcW w:w="7938" w:type="dxa"/>
          </w:tcPr>
          <w:p w:rsidR="00DA1849" w:rsidRDefault="00DA1849" w:rsidP="00CB2180">
            <w:pPr>
              <w:rPr>
                <w:b/>
                <w:bCs/>
                <w:i/>
                <w:iCs/>
                <w:color w:val="000000"/>
              </w:rPr>
            </w:pPr>
            <w:r>
              <w:rPr>
                <w:b/>
                <w:bCs/>
                <w:i/>
                <w:iCs/>
                <w:color w:val="000000"/>
              </w:rPr>
              <w:t>Контрольная работа № 2</w:t>
            </w:r>
          </w:p>
        </w:tc>
        <w:tc>
          <w:tcPr>
            <w:tcW w:w="850" w:type="dxa"/>
          </w:tcPr>
          <w:p w:rsidR="00DA1849" w:rsidRDefault="00DA1849" w:rsidP="00CB2180">
            <w:pPr>
              <w:rPr>
                <w:b/>
                <w:bCs/>
                <w:i/>
                <w:iCs/>
                <w:color w:val="000000"/>
              </w:rPr>
            </w:pPr>
            <w:r>
              <w:rPr>
                <w:b/>
                <w:bCs/>
                <w:i/>
                <w:iCs/>
                <w:color w:val="000000"/>
              </w:rPr>
              <w:t>1</w:t>
            </w:r>
          </w:p>
        </w:tc>
      </w:tr>
      <w:tr w:rsidR="00DA1849" w:rsidRPr="002E5CFB" w:rsidTr="00DA1849">
        <w:tc>
          <w:tcPr>
            <w:tcW w:w="817" w:type="dxa"/>
          </w:tcPr>
          <w:p w:rsidR="00DA1849" w:rsidRPr="001A51A5" w:rsidRDefault="00DA1849" w:rsidP="00695D57">
            <w:r>
              <w:rPr>
                <w:b/>
                <w:bCs/>
                <w:color w:val="000000"/>
              </w:rPr>
              <w:t>Гл. 3.</w:t>
            </w:r>
          </w:p>
        </w:tc>
        <w:tc>
          <w:tcPr>
            <w:tcW w:w="7938" w:type="dxa"/>
          </w:tcPr>
          <w:p w:rsidR="00DA1849" w:rsidRDefault="00DA1849" w:rsidP="00CB2180">
            <w:pPr>
              <w:rPr>
                <w:b/>
                <w:bCs/>
                <w:color w:val="000000"/>
              </w:rPr>
            </w:pPr>
            <w:r>
              <w:rPr>
                <w:b/>
                <w:bCs/>
                <w:color w:val="000000"/>
              </w:rPr>
              <w:t>Квадратные уравнения</w:t>
            </w:r>
          </w:p>
        </w:tc>
        <w:tc>
          <w:tcPr>
            <w:tcW w:w="850" w:type="dxa"/>
          </w:tcPr>
          <w:p w:rsidR="00DA1849" w:rsidRDefault="00DA1849" w:rsidP="00CB2180">
            <w:pPr>
              <w:rPr>
                <w:b/>
                <w:bCs/>
                <w:color w:val="000000"/>
              </w:rPr>
            </w:pPr>
            <w:r>
              <w:rPr>
                <w:b/>
                <w:bCs/>
                <w:color w:val="000000"/>
              </w:rPr>
              <w:t>20</w:t>
            </w:r>
          </w:p>
        </w:tc>
      </w:tr>
      <w:tr w:rsidR="00DA1849" w:rsidRPr="002E5CFB" w:rsidTr="00DA1849">
        <w:tc>
          <w:tcPr>
            <w:tcW w:w="817" w:type="dxa"/>
          </w:tcPr>
          <w:p w:rsidR="00DA1849" w:rsidRPr="001A51A5" w:rsidRDefault="00DA1849" w:rsidP="00CB2180">
            <w:r>
              <w:t>42-43</w:t>
            </w:r>
          </w:p>
        </w:tc>
        <w:tc>
          <w:tcPr>
            <w:tcW w:w="7938" w:type="dxa"/>
          </w:tcPr>
          <w:p w:rsidR="00DA1849" w:rsidRDefault="00DA1849" w:rsidP="00CB2180">
            <w:pPr>
              <w:rPr>
                <w:color w:val="000000"/>
              </w:rPr>
            </w:pPr>
            <w:r>
              <w:rPr>
                <w:color w:val="000000"/>
              </w:rPr>
              <w:t>3.1. Какие уравнения называют квадратными</w:t>
            </w:r>
          </w:p>
        </w:tc>
        <w:tc>
          <w:tcPr>
            <w:tcW w:w="850" w:type="dxa"/>
          </w:tcPr>
          <w:p w:rsidR="00DA1849" w:rsidRDefault="00DA1849" w:rsidP="00CB2180">
            <w:pPr>
              <w:rPr>
                <w:color w:val="000000"/>
              </w:rPr>
            </w:pPr>
            <w:r>
              <w:rPr>
                <w:color w:val="000000"/>
              </w:rPr>
              <w:t>2</w:t>
            </w:r>
          </w:p>
        </w:tc>
      </w:tr>
      <w:tr w:rsidR="00DA1849" w:rsidRPr="002E5CFB" w:rsidTr="00DA1849">
        <w:tc>
          <w:tcPr>
            <w:tcW w:w="817" w:type="dxa"/>
          </w:tcPr>
          <w:p w:rsidR="00DA1849" w:rsidRPr="001A51A5" w:rsidRDefault="00DA1849" w:rsidP="00CB2180">
            <w:r>
              <w:t>44-47</w:t>
            </w:r>
          </w:p>
        </w:tc>
        <w:tc>
          <w:tcPr>
            <w:tcW w:w="7938" w:type="dxa"/>
          </w:tcPr>
          <w:p w:rsidR="00DA1849" w:rsidRDefault="00DA1849" w:rsidP="00CB2180">
            <w:pPr>
              <w:rPr>
                <w:color w:val="000000"/>
              </w:rPr>
            </w:pPr>
            <w:r>
              <w:rPr>
                <w:color w:val="000000"/>
              </w:rPr>
              <w:t>3.2. Формула корней квадратного уравнения</w:t>
            </w:r>
          </w:p>
        </w:tc>
        <w:tc>
          <w:tcPr>
            <w:tcW w:w="850" w:type="dxa"/>
          </w:tcPr>
          <w:p w:rsidR="00DA1849" w:rsidRDefault="00DA1849" w:rsidP="00CB2180">
            <w:pPr>
              <w:rPr>
                <w:color w:val="000000"/>
              </w:rPr>
            </w:pPr>
            <w:r>
              <w:rPr>
                <w:color w:val="000000"/>
              </w:rPr>
              <w:t>4</w:t>
            </w:r>
          </w:p>
        </w:tc>
      </w:tr>
      <w:tr w:rsidR="00DA1849" w:rsidRPr="002E5CFB" w:rsidTr="00DA1849">
        <w:tc>
          <w:tcPr>
            <w:tcW w:w="817" w:type="dxa"/>
          </w:tcPr>
          <w:p w:rsidR="00DA1849" w:rsidRPr="001A51A5" w:rsidRDefault="00DA1849" w:rsidP="00CB2180">
            <w:r>
              <w:t>48-49</w:t>
            </w:r>
          </w:p>
        </w:tc>
        <w:tc>
          <w:tcPr>
            <w:tcW w:w="7938" w:type="dxa"/>
          </w:tcPr>
          <w:p w:rsidR="00DA1849" w:rsidRDefault="00DA1849" w:rsidP="00CB2180">
            <w:pPr>
              <w:rPr>
                <w:color w:val="000000"/>
              </w:rPr>
            </w:pPr>
            <w:r>
              <w:rPr>
                <w:color w:val="000000"/>
              </w:rPr>
              <w:t>3.3. Вторая формула корней квадратного уравнения</w:t>
            </w:r>
          </w:p>
        </w:tc>
        <w:tc>
          <w:tcPr>
            <w:tcW w:w="850" w:type="dxa"/>
          </w:tcPr>
          <w:p w:rsidR="00DA1849" w:rsidRDefault="00DA1849" w:rsidP="00CB2180">
            <w:pPr>
              <w:rPr>
                <w:color w:val="000000"/>
              </w:rPr>
            </w:pPr>
            <w:r>
              <w:rPr>
                <w:color w:val="000000"/>
              </w:rPr>
              <w:t>2</w:t>
            </w:r>
          </w:p>
        </w:tc>
      </w:tr>
      <w:tr w:rsidR="00DA1849" w:rsidRPr="002E5CFB" w:rsidTr="00DA1849">
        <w:tc>
          <w:tcPr>
            <w:tcW w:w="817" w:type="dxa"/>
          </w:tcPr>
          <w:p w:rsidR="00DA1849" w:rsidRDefault="00DA1849" w:rsidP="00C30D45">
            <w:r>
              <w:t>50-52</w:t>
            </w:r>
          </w:p>
        </w:tc>
        <w:tc>
          <w:tcPr>
            <w:tcW w:w="7938" w:type="dxa"/>
          </w:tcPr>
          <w:p w:rsidR="00DA1849" w:rsidRDefault="00DA1849" w:rsidP="00C30D45">
            <w:pPr>
              <w:rPr>
                <w:color w:val="000000"/>
              </w:rPr>
            </w:pPr>
            <w:r>
              <w:rPr>
                <w:color w:val="000000"/>
              </w:rPr>
              <w:t>3.4. Решение задач</w:t>
            </w:r>
          </w:p>
        </w:tc>
        <w:tc>
          <w:tcPr>
            <w:tcW w:w="850" w:type="dxa"/>
          </w:tcPr>
          <w:p w:rsidR="00DA1849" w:rsidRDefault="00DA1849" w:rsidP="00C30D45">
            <w:pPr>
              <w:rPr>
                <w:color w:val="000000"/>
              </w:rPr>
            </w:pPr>
            <w:r>
              <w:rPr>
                <w:color w:val="000000"/>
              </w:rPr>
              <w:t>3</w:t>
            </w:r>
          </w:p>
        </w:tc>
      </w:tr>
      <w:tr w:rsidR="00DA1849" w:rsidRPr="002E5CFB" w:rsidTr="00DA1849">
        <w:tc>
          <w:tcPr>
            <w:tcW w:w="817" w:type="dxa"/>
          </w:tcPr>
          <w:p w:rsidR="00DA1849" w:rsidRDefault="00DA1849" w:rsidP="00CB2180">
            <w:r>
              <w:t>53-55</w:t>
            </w:r>
          </w:p>
        </w:tc>
        <w:tc>
          <w:tcPr>
            <w:tcW w:w="7938" w:type="dxa"/>
          </w:tcPr>
          <w:p w:rsidR="00DA1849" w:rsidRDefault="00DA1849" w:rsidP="00CB2180">
            <w:pPr>
              <w:rPr>
                <w:color w:val="000000"/>
              </w:rPr>
            </w:pPr>
            <w:r>
              <w:rPr>
                <w:color w:val="000000"/>
              </w:rPr>
              <w:t>3.5. Неполные квадратные уравнения</w:t>
            </w:r>
          </w:p>
        </w:tc>
        <w:tc>
          <w:tcPr>
            <w:tcW w:w="850" w:type="dxa"/>
          </w:tcPr>
          <w:p w:rsidR="00DA1849" w:rsidRDefault="00DA1849" w:rsidP="00CB2180">
            <w:pPr>
              <w:rPr>
                <w:color w:val="000000"/>
              </w:rPr>
            </w:pPr>
            <w:r>
              <w:rPr>
                <w:color w:val="000000"/>
              </w:rPr>
              <w:t>3</w:t>
            </w:r>
          </w:p>
        </w:tc>
      </w:tr>
      <w:tr w:rsidR="00DA1849" w:rsidRPr="002E5CFB" w:rsidTr="00DA1849">
        <w:tc>
          <w:tcPr>
            <w:tcW w:w="817" w:type="dxa"/>
          </w:tcPr>
          <w:p w:rsidR="00DA1849" w:rsidRDefault="00DA1849" w:rsidP="00CB2180">
            <w:r>
              <w:t>56-57</w:t>
            </w:r>
          </w:p>
        </w:tc>
        <w:tc>
          <w:tcPr>
            <w:tcW w:w="7938" w:type="dxa"/>
          </w:tcPr>
          <w:p w:rsidR="00DA1849" w:rsidRDefault="00DA1849" w:rsidP="00CB2180">
            <w:pPr>
              <w:rPr>
                <w:color w:val="000000"/>
              </w:rPr>
            </w:pPr>
            <w:r>
              <w:rPr>
                <w:color w:val="000000"/>
              </w:rPr>
              <w:t>3.6. Теорема Виета</w:t>
            </w:r>
          </w:p>
        </w:tc>
        <w:tc>
          <w:tcPr>
            <w:tcW w:w="850" w:type="dxa"/>
          </w:tcPr>
          <w:p w:rsidR="00DA1849" w:rsidRDefault="00DA1849" w:rsidP="00CB2180">
            <w:pPr>
              <w:rPr>
                <w:color w:val="000000"/>
              </w:rPr>
            </w:pPr>
            <w:r>
              <w:rPr>
                <w:color w:val="000000"/>
              </w:rPr>
              <w:t>2</w:t>
            </w:r>
          </w:p>
        </w:tc>
      </w:tr>
      <w:tr w:rsidR="00DA1849" w:rsidRPr="002E5CFB" w:rsidTr="00DA1849">
        <w:tc>
          <w:tcPr>
            <w:tcW w:w="817" w:type="dxa"/>
          </w:tcPr>
          <w:p w:rsidR="00DA1849" w:rsidRDefault="00DA1849" w:rsidP="00CB2180">
            <w:r>
              <w:t>58-59</w:t>
            </w:r>
          </w:p>
        </w:tc>
        <w:tc>
          <w:tcPr>
            <w:tcW w:w="7938" w:type="dxa"/>
          </w:tcPr>
          <w:p w:rsidR="00DA1849" w:rsidRDefault="00DA1849" w:rsidP="00CB2180">
            <w:pPr>
              <w:rPr>
                <w:color w:val="000000"/>
              </w:rPr>
            </w:pPr>
            <w:r>
              <w:rPr>
                <w:color w:val="000000"/>
              </w:rPr>
              <w:t>3.7. Разложение квадратного трехчлена на множители</w:t>
            </w:r>
          </w:p>
        </w:tc>
        <w:tc>
          <w:tcPr>
            <w:tcW w:w="850" w:type="dxa"/>
          </w:tcPr>
          <w:p w:rsidR="00DA1849" w:rsidRDefault="00DA1849" w:rsidP="00CB2180">
            <w:pPr>
              <w:rPr>
                <w:color w:val="000000"/>
              </w:rPr>
            </w:pPr>
            <w:r>
              <w:rPr>
                <w:color w:val="000000"/>
              </w:rPr>
              <w:t>2</w:t>
            </w:r>
          </w:p>
        </w:tc>
      </w:tr>
      <w:tr w:rsidR="00DA1849" w:rsidRPr="002E5CFB" w:rsidTr="00DA1849">
        <w:tc>
          <w:tcPr>
            <w:tcW w:w="817" w:type="dxa"/>
          </w:tcPr>
          <w:p w:rsidR="00DA1849" w:rsidRDefault="00DA1849" w:rsidP="00CB2180">
            <w:r>
              <w:t>60</w:t>
            </w:r>
          </w:p>
        </w:tc>
        <w:tc>
          <w:tcPr>
            <w:tcW w:w="7938" w:type="dxa"/>
          </w:tcPr>
          <w:p w:rsidR="00DA1849" w:rsidRDefault="00DA1849" w:rsidP="00717B37">
            <w:pPr>
              <w:rPr>
                <w:color w:val="000000"/>
              </w:rPr>
            </w:pPr>
            <w:r>
              <w:rPr>
                <w:color w:val="000000"/>
              </w:rPr>
              <w:t xml:space="preserve">Обобщающий урок </w:t>
            </w:r>
          </w:p>
        </w:tc>
        <w:tc>
          <w:tcPr>
            <w:tcW w:w="850" w:type="dxa"/>
          </w:tcPr>
          <w:p w:rsidR="00DA1849" w:rsidRDefault="00DA1849" w:rsidP="00CB2180">
            <w:pPr>
              <w:rPr>
                <w:color w:val="000000"/>
              </w:rPr>
            </w:pPr>
            <w:r>
              <w:rPr>
                <w:color w:val="000000"/>
              </w:rPr>
              <w:t>1</w:t>
            </w:r>
          </w:p>
        </w:tc>
      </w:tr>
      <w:tr w:rsidR="00DA1849" w:rsidRPr="002E5CFB" w:rsidTr="00DA1849">
        <w:tc>
          <w:tcPr>
            <w:tcW w:w="817" w:type="dxa"/>
          </w:tcPr>
          <w:p w:rsidR="00DA1849" w:rsidRDefault="00DA1849" w:rsidP="00CB2180">
            <w:r>
              <w:t>61</w:t>
            </w:r>
          </w:p>
        </w:tc>
        <w:tc>
          <w:tcPr>
            <w:tcW w:w="7938" w:type="dxa"/>
          </w:tcPr>
          <w:p w:rsidR="00DA1849" w:rsidRPr="001A69AA" w:rsidRDefault="00DA1849" w:rsidP="00CB2180">
            <w:pPr>
              <w:rPr>
                <w:b/>
                <w:i/>
                <w:color w:val="000000"/>
              </w:rPr>
            </w:pPr>
            <w:r w:rsidRPr="001A69AA">
              <w:rPr>
                <w:b/>
                <w:i/>
                <w:color w:val="000000"/>
              </w:rPr>
              <w:t>Контрольная работа № 3</w:t>
            </w:r>
          </w:p>
        </w:tc>
        <w:tc>
          <w:tcPr>
            <w:tcW w:w="850" w:type="dxa"/>
          </w:tcPr>
          <w:p w:rsidR="00DA1849" w:rsidRPr="001A69AA" w:rsidRDefault="00DA1849" w:rsidP="00CB2180">
            <w:pPr>
              <w:rPr>
                <w:b/>
                <w:color w:val="000000"/>
              </w:rPr>
            </w:pPr>
            <w:r w:rsidRPr="001A69AA">
              <w:rPr>
                <w:b/>
                <w:color w:val="000000"/>
              </w:rPr>
              <w:t>1</w:t>
            </w:r>
          </w:p>
        </w:tc>
      </w:tr>
      <w:tr w:rsidR="00DA1849" w:rsidRPr="002E5CFB" w:rsidTr="00DA1849">
        <w:tc>
          <w:tcPr>
            <w:tcW w:w="817" w:type="dxa"/>
          </w:tcPr>
          <w:p w:rsidR="00DA1849" w:rsidRDefault="00DA1849" w:rsidP="00695D57">
            <w:r>
              <w:rPr>
                <w:b/>
                <w:bCs/>
                <w:color w:val="000000"/>
              </w:rPr>
              <w:t>Гл. 4.</w:t>
            </w:r>
          </w:p>
        </w:tc>
        <w:tc>
          <w:tcPr>
            <w:tcW w:w="7938" w:type="dxa"/>
          </w:tcPr>
          <w:p w:rsidR="00DA1849" w:rsidRDefault="00DA1849" w:rsidP="00CB2180">
            <w:pPr>
              <w:rPr>
                <w:b/>
                <w:bCs/>
                <w:color w:val="000000"/>
              </w:rPr>
            </w:pPr>
            <w:r>
              <w:rPr>
                <w:b/>
                <w:bCs/>
                <w:color w:val="000000"/>
              </w:rPr>
              <w:t>Системы уравнений</w:t>
            </w:r>
          </w:p>
        </w:tc>
        <w:tc>
          <w:tcPr>
            <w:tcW w:w="850" w:type="dxa"/>
          </w:tcPr>
          <w:p w:rsidR="00DA1849" w:rsidRDefault="00DA1849" w:rsidP="00CB2180">
            <w:pPr>
              <w:rPr>
                <w:b/>
                <w:bCs/>
                <w:color w:val="000000"/>
              </w:rPr>
            </w:pPr>
            <w:r>
              <w:rPr>
                <w:b/>
                <w:bCs/>
                <w:color w:val="000000"/>
              </w:rPr>
              <w:t>19</w:t>
            </w:r>
          </w:p>
        </w:tc>
      </w:tr>
      <w:tr w:rsidR="00DA1849" w:rsidRPr="002E5CFB" w:rsidTr="00DA1849">
        <w:tc>
          <w:tcPr>
            <w:tcW w:w="817" w:type="dxa"/>
          </w:tcPr>
          <w:p w:rsidR="00DA1849" w:rsidRDefault="00DA1849" w:rsidP="00CB2180">
            <w:r>
              <w:t>62</w:t>
            </w:r>
          </w:p>
        </w:tc>
        <w:tc>
          <w:tcPr>
            <w:tcW w:w="7938" w:type="dxa"/>
          </w:tcPr>
          <w:p w:rsidR="00DA1849" w:rsidRDefault="00DA1849" w:rsidP="00CB2180">
            <w:pPr>
              <w:rPr>
                <w:color w:val="000000"/>
              </w:rPr>
            </w:pPr>
            <w:r>
              <w:rPr>
                <w:color w:val="000000"/>
              </w:rPr>
              <w:t>4.1.Линейное уравнение с двумя переменными</w:t>
            </w:r>
          </w:p>
        </w:tc>
        <w:tc>
          <w:tcPr>
            <w:tcW w:w="850" w:type="dxa"/>
          </w:tcPr>
          <w:p w:rsidR="00DA1849" w:rsidRDefault="00DA1849" w:rsidP="00CB2180">
            <w:pPr>
              <w:rPr>
                <w:color w:val="000000"/>
              </w:rPr>
            </w:pPr>
            <w:r>
              <w:rPr>
                <w:color w:val="000000"/>
              </w:rPr>
              <w:t>1</w:t>
            </w:r>
          </w:p>
        </w:tc>
      </w:tr>
      <w:tr w:rsidR="00DA1849" w:rsidRPr="002E5CFB" w:rsidTr="00DA1849">
        <w:tc>
          <w:tcPr>
            <w:tcW w:w="817" w:type="dxa"/>
          </w:tcPr>
          <w:p w:rsidR="00DA1849" w:rsidRDefault="00DA1849" w:rsidP="00CB2180">
            <w:r>
              <w:t>63-64</w:t>
            </w:r>
          </w:p>
        </w:tc>
        <w:tc>
          <w:tcPr>
            <w:tcW w:w="7938" w:type="dxa"/>
          </w:tcPr>
          <w:p w:rsidR="00DA1849" w:rsidRDefault="00DA1849" w:rsidP="00CB2180">
            <w:pPr>
              <w:rPr>
                <w:color w:val="000000"/>
              </w:rPr>
            </w:pPr>
            <w:r>
              <w:rPr>
                <w:color w:val="000000"/>
              </w:rPr>
              <w:t>4.2. График линейного уравнения с двумя переменными</w:t>
            </w:r>
          </w:p>
        </w:tc>
        <w:tc>
          <w:tcPr>
            <w:tcW w:w="850" w:type="dxa"/>
          </w:tcPr>
          <w:p w:rsidR="00DA1849" w:rsidRDefault="00DA1849" w:rsidP="00CB2180">
            <w:pPr>
              <w:rPr>
                <w:color w:val="000000"/>
              </w:rPr>
            </w:pPr>
            <w:r>
              <w:rPr>
                <w:color w:val="000000"/>
              </w:rPr>
              <w:t>2</w:t>
            </w:r>
          </w:p>
        </w:tc>
      </w:tr>
      <w:tr w:rsidR="00DA1849" w:rsidRPr="002E5CFB" w:rsidTr="00DA1849">
        <w:tc>
          <w:tcPr>
            <w:tcW w:w="817" w:type="dxa"/>
          </w:tcPr>
          <w:p w:rsidR="00DA1849" w:rsidRDefault="00DA1849" w:rsidP="00CB2180">
            <w:r>
              <w:t>65-67</w:t>
            </w:r>
          </w:p>
        </w:tc>
        <w:tc>
          <w:tcPr>
            <w:tcW w:w="7938" w:type="dxa"/>
          </w:tcPr>
          <w:p w:rsidR="00DA1849" w:rsidRPr="00DB058E" w:rsidRDefault="00DA1849" w:rsidP="00CB2180">
            <w:pPr>
              <w:rPr>
                <w:color w:val="000000"/>
              </w:rPr>
            </w:pPr>
            <w:r>
              <w:rPr>
                <w:color w:val="000000"/>
              </w:rPr>
              <w:t xml:space="preserve">4.3. Уравнение </w:t>
            </w:r>
            <w:proofErr w:type="gramStart"/>
            <w:r>
              <w:rPr>
                <w:color w:val="000000"/>
              </w:rPr>
              <w:t>прямой</w:t>
            </w:r>
            <w:proofErr w:type="gramEnd"/>
            <w:r>
              <w:rPr>
                <w:color w:val="000000"/>
              </w:rPr>
              <w:t xml:space="preserve"> вида у = </w:t>
            </w:r>
            <w:proofErr w:type="spellStart"/>
            <w:r>
              <w:rPr>
                <w:color w:val="000000"/>
              </w:rPr>
              <w:t>kx</w:t>
            </w:r>
            <w:proofErr w:type="spellEnd"/>
            <w:r>
              <w:rPr>
                <w:color w:val="000000"/>
              </w:rPr>
              <w:t xml:space="preserve"> + в</w:t>
            </w:r>
          </w:p>
        </w:tc>
        <w:tc>
          <w:tcPr>
            <w:tcW w:w="850" w:type="dxa"/>
          </w:tcPr>
          <w:p w:rsidR="00DA1849" w:rsidRDefault="00DA1849" w:rsidP="00CB2180">
            <w:pPr>
              <w:rPr>
                <w:color w:val="000000"/>
              </w:rPr>
            </w:pPr>
            <w:r>
              <w:rPr>
                <w:color w:val="000000"/>
              </w:rPr>
              <w:t>3</w:t>
            </w:r>
          </w:p>
        </w:tc>
      </w:tr>
      <w:tr w:rsidR="00DA1849" w:rsidRPr="002E5CFB" w:rsidTr="00DA1849">
        <w:tc>
          <w:tcPr>
            <w:tcW w:w="817" w:type="dxa"/>
          </w:tcPr>
          <w:p w:rsidR="00DA1849" w:rsidRDefault="00DA1849" w:rsidP="00CB2180">
            <w:r>
              <w:t>68-70</w:t>
            </w:r>
          </w:p>
        </w:tc>
        <w:tc>
          <w:tcPr>
            <w:tcW w:w="7938" w:type="dxa"/>
          </w:tcPr>
          <w:p w:rsidR="00DA1849" w:rsidRDefault="00DA1849" w:rsidP="00CB2180">
            <w:pPr>
              <w:rPr>
                <w:color w:val="000000"/>
              </w:rPr>
            </w:pPr>
            <w:r>
              <w:rPr>
                <w:color w:val="000000"/>
              </w:rPr>
              <w:t>4.4. Системы уравнений. Решение систем способом сложения</w:t>
            </w:r>
          </w:p>
        </w:tc>
        <w:tc>
          <w:tcPr>
            <w:tcW w:w="850" w:type="dxa"/>
          </w:tcPr>
          <w:p w:rsidR="00DA1849" w:rsidRDefault="00DA1849" w:rsidP="00CB2180">
            <w:pPr>
              <w:rPr>
                <w:color w:val="000000"/>
              </w:rPr>
            </w:pPr>
            <w:r>
              <w:rPr>
                <w:color w:val="000000"/>
              </w:rPr>
              <w:t>3</w:t>
            </w:r>
          </w:p>
        </w:tc>
      </w:tr>
      <w:tr w:rsidR="00DA1849" w:rsidRPr="002E5CFB" w:rsidTr="00DA1849">
        <w:tc>
          <w:tcPr>
            <w:tcW w:w="817" w:type="dxa"/>
          </w:tcPr>
          <w:p w:rsidR="00DA1849" w:rsidRDefault="00DA1849" w:rsidP="00CB2180">
            <w:r>
              <w:t>71-73</w:t>
            </w:r>
          </w:p>
        </w:tc>
        <w:tc>
          <w:tcPr>
            <w:tcW w:w="7938" w:type="dxa"/>
          </w:tcPr>
          <w:p w:rsidR="00DA1849" w:rsidRDefault="00DA1849" w:rsidP="00CB2180">
            <w:pPr>
              <w:rPr>
                <w:color w:val="000000"/>
              </w:rPr>
            </w:pPr>
            <w:r>
              <w:rPr>
                <w:color w:val="000000"/>
              </w:rPr>
              <w:t>4.5. Решение систем уравнений способом подстановки</w:t>
            </w:r>
          </w:p>
        </w:tc>
        <w:tc>
          <w:tcPr>
            <w:tcW w:w="850" w:type="dxa"/>
          </w:tcPr>
          <w:p w:rsidR="00DA1849" w:rsidRDefault="00DA1849" w:rsidP="00CB2180">
            <w:pPr>
              <w:rPr>
                <w:color w:val="000000"/>
              </w:rPr>
            </w:pPr>
            <w:r>
              <w:rPr>
                <w:color w:val="000000"/>
              </w:rPr>
              <w:t>3</w:t>
            </w:r>
          </w:p>
        </w:tc>
      </w:tr>
      <w:tr w:rsidR="00DA1849" w:rsidRPr="002E5CFB" w:rsidTr="00DA1849">
        <w:tc>
          <w:tcPr>
            <w:tcW w:w="817" w:type="dxa"/>
          </w:tcPr>
          <w:p w:rsidR="00DA1849" w:rsidRDefault="00DA1849" w:rsidP="00CB2180">
            <w:r>
              <w:t>74-77</w:t>
            </w:r>
          </w:p>
        </w:tc>
        <w:tc>
          <w:tcPr>
            <w:tcW w:w="7938" w:type="dxa"/>
          </w:tcPr>
          <w:p w:rsidR="00DA1849" w:rsidRDefault="00DA1849" w:rsidP="00CB2180">
            <w:pPr>
              <w:rPr>
                <w:color w:val="000000"/>
              </w:rPr>
            </w:pPr>
            <w:r>
              <w:rPr>
                <w:color w:val="000000"/>
              </w:rPr>
              <w:t>4.6. Решение задач с помощью систем уравнений</w:t>
            </w:r>
          </w:p>
        </w:tc>
        <w:tc>
          <w:tcPr>
            <w:tcW w:w="850" w:type="dxa"/>
          </w:tcPr>
          <w:p w:rsidR="00DA1849" w:rsidRDefault="00DA1849" w:rsidP="00CB2180">
            <w:pPr>
              <w:rPr>
                <w:color w:val="000000"/>
              </w:rPr>
            </w:pPr>
            <w:r>
              <w:rPr>
                <w:color w:val="000000"/>
              </w:rPr>
              <w:t>4</w:t>
            </w:r>
          </w:p>
        </w:tc>
      </w:tr>
      <w:tr w:rsidR="00DA1849" w:rsidRPr="002E5CFB" w:rsidTr="00DA1849">
        <w:tc>
          <w:tcPr>
            <w:tcW w:w="817" w:type="dxa"/>
          </w:tcPr>
          <w:p w:rsidR="00DA1849" w:rsidRDefault="00DA1849" w:rsidP="00CB2180">
            <w:r>
              <w:t>78-79</w:t>
            </w:r>
          </w:p>
        </w:tc>
        <w:tc>
          <w:tcPr>
            <w:tcW w:w="7938" w:type="dxa"/>
          </w:tcPr>
          <w:p w:rsidR="00DA1849" w:rsidRDefault="00DA1849" w:rsidP="00CB2180">
            <w:pPr>
              <w:rPr>
                <w:color w:val="000000"/>
              </w:rPr>
            </w:pPr>
            <w:r>
              <w:rPr>
                <w:color w:val="000000"/>
              </w:rPr>
              <w:t>4.7. Задачи на координатной плоскости</w:t>
            </w:r>
          </w:p>
        </w:tc>
        <w:tc>
          <w:tcPr>
            <w:tcW w:w="850" w:type="dxa"/>
          </w:tcPr>
          <w:p w:rsidR="00DA1849" w:rsidRDefault="00DA1849" w:rsidP="00CB2180">
            <w:pPr>
              <w:rPr>
                <w:color w:val="000000"/>
              </w:rPr>
            </w:pPr>
            <w:r>
              <w:rPr>
                <w:color w:val="000000"/>
              </w:rPr>
              <w:t>2</w:t>
            </w:r>
          </w:p>
        </w:tc>
      </w:tr>
      <w:tr w:rsidR="00DA1849" w:rsidRPr="002E5CFB" w:rsidTr="00DA1849">
        <w:tc>
          <w:tcPr>
            <w:tcW w:w="817" w:type="dxa"/>
          </w:tcPr>
          <w:p w:rsidR="00DA1849" w:rsidRDefault="00DA1849" w:rsidP="00CB2180">
            <w:r>
              <w:t>80</w:t>
            </w:r>
          </w:p>
        </w:tc>
        <w:tc>
          <w:tcPr>
            <w:tcW w:w="7938" w:type="dxa"/>
          </w:tcPr>
          <w:p w:rsidR="00DA1849" w:rsidRDefault="00DA1849" w:rsidP="00CB2180">
            <w:pPr>
              <w:rPr>
                <w:b/>
                <w:bCs/>
                <w:i/>
                <w:iCs/>
                <w:color w:val="000000"/>
              </w:rPr>
            </w:pPr>
            <w:r>
              <w:rPr>
                <w:b/>
                <w:bCs/>
                <w:i/>
                <w:iCs/>
                <w:color w:val="000000"/>
              </w:rPr>
              <w:t>Контрольная работа  № 4</w:t>
            </w:r>
          </w:p>
        </w:tc>
        <w:tc>
          <w:tcPr>
            <w:tcW w:w="850" w:type="dxa"/>
          </w:tcPr>
          <w:p w:rsidR="00DA1849" w:rsidRDefault="00DA1849" w:rsidP="00CB2180">
            <w:pPr>
              <w:rPr>
                <w:b/>
                <w:bCs/>
                <w:i/>
                <w:iCs/>
                <w:color w:val="000000"/>
              </w:rPr>
            </w:pPr>
            <w:r>
              <w:rPr>
                <w:b/>
                <w:bCs/>
                <w:i/>
                <w:iCs/>
                <w:color w:val="000000"/>
              </w:rPr>
              <w:t>1</w:t>
            </w:r>
          </w:p>
        </w:tc>
      </w:tr>
      <w:tr w:rsidR="00DA1849" w:rsidRPr="002E5CFB" w:rsidTr="00DA1849">
        <w:tc>
          <w:tcPr>
            <w:tcW w:w="817" w:type="dxa"/>
          </w:tcPr>
          <w:p w:rsidR="00DA1849" w:rsidRDefault="00DA1849" w:rsidP="00695D57">
            <w:r>
              <w:rPr>
                <w:b/>
                <w:bCs/>
                <w:color w:val="000000"/>
              </w:rPr>
              <w:t>Гл. 5.</w:t>
            </w:r>
          </w:p>
        </w:tc>
        <w:tc>
          <w:tcPr>
            <w:tcW w:w="7938" w:type="dxa"/>
          </w:tcPr>
          <w:p w:rsidR="00DA1849" w:rsidRDefault="00DA1849" w:rsidP="00CB2180">
            <w:pPr>
              <w:rPr>
                <w:b/>
                <w:bCs/>
                <w:color w:val="000000"/>
              </w:rPr>
            </w:pPr>
            <w:r>
              <w:rPr>
                <w:b/>
                <w:bCs/>
                <w:color w:val="000000"/>
              </w:rPr>
              <w:t>Функции</w:t>
            </w:r>
          </w:p>
        </w:tc>
        <w:tc>
          <w:tcPr>
            <w:tcW w:w="850" w:type="dxa"/>
          </w:tcPr>
          <w:p w:rsidR="00DA1849" w:rsidRDefault="00DA1849" w:rsidP="00CB2180">
            <w:pPr>
              <w:rPr>
                <w:b/>
                <w:bCs/>
                <w:color w:val="000000"/>
              </w:rPr>
            </w:pPr>
            <w:r>
              <w:rPr>
                <w:b/>
                <w:bCs/>
                <w:color w:val="000000"/>
              </w:rPr>
              <w:t>14</w:t>
            </w:r>
          </w:p>
        </w:tc>
      </w:tr>
      <w:tr w:rsidR="00DA1849" w:rsidRPr="002E5CFB" w:rsidTr="00DA1849">
        <w:tc>
          <w:tcPr>
            <w:tcW w:w="817" w:type="dxa"/>
          </w:tcPr>
          <w:p w:rsidR="00DA1849" w:rsidRDefault="00DA1849" w:rsidP="00CB2180">
            <w:r>
              <w:t>81-82</w:t>
            </w:r>
          </w:p>
        </w:tc>
        <w:tc>
          <w:tcPr>
            <w:tcW w:w="7938" w:type="dxa"/>
          </w:tcPr>
          <w:p w:rsidR="00DA1849" w:rsidRDefault="00DA1849" w:rsidP="00CB2180">
            <w:pPr>
              <w:rPr>
                <w:color w:val="000000"/>
              </w:rPr>
            </w:pPr>
            <w:r>
              <w:rPr>
                <w:color w:val="000000"/>
              </w:rPr>
              <w:t>5.1. Чтение графиков</w:t>
            </w:r>
          </w:p>
        </w:tc>
        <w:tc>
          <w:tcPr>
            <w:tcW w:w="850" w:type="dxa"/>
          </w:tcPr>
          <w:p w:rsidR="00DA1849" w:rsidRDefault="00DA1849" w:rsidP="00CB2180">
            <w:pPr>
              <w:rPr>
                <w:color w:val="000000"/>
              </w:rPr>
            </w:pPr>
            <w:r>
              <w:rPr>
                <w:color w:val="000000"/>
              </w:rPr>
              <w:t>2</w:t>
            </w:r>
          </w:p>
        </w:tc>
      </w:tr>
      <w:tr w:rsidR="00DA1849" w:rsidRPr="002E5CFB" w:rsidTr="00DA1849">
        <w:tc>
          <w:tcPr>
            <w:tcW w:w="817" w:type="dxa"/>
          </w:tcPr>
          <w:p w:rsidR="00DA1849" w:rsidRDefault="00DA1849" w:rsidP="00CB2180">
            <w:r>
              <w:t>83-84</w:t>
            </w:r>
          </w:p>
        </w:tc>
        <w:tc>
          <w:tcPr>
            <w:tcW w:w="7938" w:type="dxa"/>
          </w:tcPr>
          <w:p w:rsidR="00DA1849" w:rsidRDefault="00DA1849" w:rsidP="00CB2180">
            <w:pPr>
              <w:rPr>
                <w:color w:val="000000"/>
              </w:rPr>
            </w:pPr>
            <w:r>
              <w:rPr>
                <w:color w:val="000000"/>
              </w:rPr>
              <w:t>5.2. Что такое функция</w:t>
            </w:r>
          </w:p>
        </w:tc>
        <w:tc>
          <w:tcPr>
            <w:tcW w:w="850" w:type="dxa"/>
          </w:tcPr>
          <w:p w:rsidR="00DA1849" w:rsidRDefault="00DA1849" w:rsidP="00CB2180">
            <w:pPr>
              <w:rPr>
                <w:color w:val="000000"/>
              </w:rPr>
            </w:pPr>
            <w:r>
              <w:rPr>
                <w:color w:val="000000"/>
              </w:rPr>
              <w:t>2</w:t>
            </w:r>
          </w:p>
        </w:tc>
      </w:tr>
      <w:tr w:rsidR="00DA1849" w:rsidRPr="002E5CFB" w:rsidTr="00DA1849">
        <w:tc>
          <w:tcPr>
            <w:tcW w:w="817" w:type="dxa"/>
          </w:tcPr>
          <w:p w:rsidR="00DA1849" w:rsidRDefault="00DA1849" w:rsidP="00CB2180">
            <w:r>
              <w:t>85-86</w:t>
            </w:r>
          </w:p>
        </w:tc>
        <w:tc>
          <w:tcPr>
            <w:tcW w:w="7938" w:type="dxa"/>
          </w:tcPr>
          <w:p w:rsidR="00DA1849" w:rsidRDefault="00DA1849" w:rsidP="00CB2180">
            <w:pPr>
              <w:rPr>
                <w:color w:val="000000"/>
              </w:rPr>
            </w:pPr>
            <w:r>
              <w:rPr>
                <w:color w:val="000000"/>
              </w:rPr>
              <w:t>5.3. График функции</w:t>
            </w:r>
          </w:p>
        </w:tc>
        <w:tc>
          <w:tcPr>
            <w:tcW w:w="850" w:type="dxa"/>
          </w:tcPr>
          <w:p w:rsidR="00DA1849" w:rsidRDefault="00DA1849" w:rsidP="00CB2180">
            <w:pPr>
              <w:rPr>
                <w:color w:val="000000"/>
              </w:rPr>
            </w:pPr>
            <w:r>
              <w:rPr>
                <w:color w:val="000000"/>
              </w:rPr>
              <w:t>2</w:t>
            </w:r>
          </w:p>
        </w:tc>
      </w:tr>
      <w:tr w:rsidR="00DA1849" w:rsidRPr="002E5CFB" w:rsidTr="00DA1849">
        <w:tc>
          <w:tcPr>
            <w:tcW w:w="817" w:type="dxa"/>
          </w:tcPr>
          <w:p w:rsidR="00DA1849" w:rsidRDefault="00DA1849" w:rsidP="00CB2180">
            <w:r>
              <w:t>87-88</w:t>
            </w:r>
          </w:p>
        </w:tc>
        <w:tc>
          <w:tcPr>
            <w:tcW w:w="7938" w:type="dxa"/>
          </w:tcPr>
          <w:p w:rsidR="00DA1849" w:rsidRDefault="00DA1849" w:rsidP="00CB2180">
            <w:pPr>
              <w:rPr>
                <w:color w:val="000000"/>
              </w:rPr>
            </w:pPr>
            <w:r>
              <w:rPr>
                <w:color w:val="000000"/>
              </w:rPr>
              <w:t>5.4. Свойства функции</w:t>
            </w:r>
          </w:p>
        </w:tc>
        <w:tc>
          <w:tcPr>
            <w:tcW w:w="850" w:type="dxa"/>
          </w:tcPr>
          <w:p w:rsidR="00DA1849" w:rsidRDefault="00DA1849" w:rsidP="00CB2180">
            <w:pPr>
              <w:rPr>
                <w:color w:val="000000"/>
              </w:rPr>
            </w:pPr>
            <w:r>
              <w:rPr>
                <w:color w:val="000000"/>
              </w:rPr>
              <w:t>2</w:t>
            </w:r>
          </w:p>
        </w:tc>
      </w:tr>
      <w:tr w:rsidR="00DA1849" w:rsidRPr="002E5CFB" w:rsidTr="00DA1849">
        <w:tc>
          <w:tcPr>
            <w:tcW w:w="817" w:type="dxa"/>
          </w:tcPr>
          <w:p w:rsidR="00DA1849" w:rsidRDefault="00DA1849" w:rsidP="00CB2180">
            <w:r>
              <w:t>89-91</w:t>
            </w:r>
          </w:p>
        </w:tc>
        <w:tc>
          <w:tcPr>
            <w:tcW w:w="7938" w:type="dxa"/>
          </w:tcPr>
          <w:p w:rsidR="00DA1849" w:rsidRDefault="00DA1849" w:rsidP="00CB2180">
            <w:pPr>
              <w:rPr>
                <w:color w:val="000000"/>
              </w:rPr>
            </w:pPr>
            <w:r>
              <w:rPr>
                <w:color w:val="000000"/>
              </w:rPr>
              <w:t>5.5. Линейная функция</w:t>
            </w:r>
          </w:p>
        </w:tc>
        <w:tc>
          <w:tcPr>
            <w:tcW w:w="850" w:type="dxa"/>
          </w:tcPr>
          <w:p w:rsidR="00DA1849" w:rsidRDefault="00DA1849" w:rsidP="00CB2180">
            <w:pPr>
              <w:rPr>
                <w:color w:val="000000"/>
              </w:rPr>
            </w:pPr>
            <w:r>
              <w:rPr>
                <w:color w:val="000000"/>
              </w:rPr>
              <w:t>3</w:t>
            </w:r>
          </w:p>
        </w:tc>
      </w:tr>
      <w:tr w:rsidR="00DA1849" w:rsidRPr="002E5CFB" w:rsidTr="00DA1849">
        <w:tc>
          <w:tcPr>
            <w:tcW w:w="817" w:type="dxa"/>
          </w:tcPr>
          <w:p w:rsidR="00DA1849" w:rsidRDefault="00DA1849" w:rsidP="00CB2180">
            <w:r>
              <w:lastRenderedPageBreak/>
              <w:t>92-93</w:t>
            </w:r>
          </w:p>
        </w:tc>
        <w:tc>
          <w:tcPr>
            <w:tcW w:w="7938" w:type="dxa"/>
          </w:tcPr>
          <w:p w:rsidR="00DA1849" w:rsidRDefault="00DA1849" w:rsidP="00CB2180">
            <w:pPr>
              <w:rPr>
                <w:color w:val="000000"/>
              </w:rPr>
            </w:pPr>
            <w:r>
              <w:rPr>
                <w:color w:val="000000"/>
              </w:rPr>
              <w:t>5.6. Функция</w:t>
            </w:r>
            <w:r>
              <w:rPr>
                <w:color w:val="000000"/>
                <w:lang w:val="en-US"/>
              </w:rPr>
              <w:t xml:space="preserve">     </w:t>
            </w:r>
            <w:r>
              <w:rPr>
                <w:rFonts w:ascii="Arial" w:eastAsia="Calibri" w:hAnsi="Arial" w:cs="Arial"/>
                <w:lang w:eastAsia="en-US"/>
              </w:rPr>
              <w:t xml:space="preserve"> </w:t>
            </w:r>
            <w:r>
              <w:rPr>
                <w:rFonts w:ascii="Arial" w:eastAsia="Calibri" w:hAnsi="Arial" w:cs="Arial"/>
                <w:noProof/>
              </w:rPr>
              <w:drawing>
                <wp:inline distT="0" distB="0" distL="0" distR="0">
                  <wp:extent cx="400050" cy="342900"/>
                  <wp:effectExtent l="0" t="0" r="0"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cstate="print"/>
                          <a:srcRect/>
                          <a:stretch>
                            <a:fillRect/>
                          </a:stretch>
                        </pic:blipFill>
                        <pic:spPr bwMode="auto">
                          <a:xfrm>
                            <a:off x="0" y="0"/>
                            <a:ext cx="400050" cy="342900"/>
                          </a:xfrm>
                          <a:prstGeom prst="rect">
                            <a:avLst/>
                          </a:prstGeom>
                          <a:noFill/>
                          <a:ln w="9525">
                            <a:noFill/>
                            <a:miter lim="800000"/>
                            <a:headEnd/>
                            <a:tailEnd/>
                          </a:ln>
                        </pic:spPr>
                      </pic:pic>
                    </a:graphicData>
                  </a:graphic>
                </wp:inline>
              </w:drawing>
            </w:r>
            <w:r>
              <w:rPr>
                <w:color w:val="000000"/>
              </w:rPr>
              <w:t xml:space="preserve">  и ее график</w:t>
            </w:r>
          </w:p>
        </w:tc>
        <w:tc>
          <w:tcPr>
            <w:tcW w:w="850" w:type="dxa"/>
          </w:tcPr>
          <w:p w:rsidR="00DA1849" w:rsidRDefault="00DA1849" w:rsidP="00CB2180">
            <w:pPr>
              <w:rPr>
                <w:color w:val="000000"/>
              </w:rPr>
            </w:pPr>
            <w:r>
              <w:rPr>
                <w:color w:val="000000"/>
              </w:rPr>
              <w:t>2</w:t>
            </w:r>
          </w:p>
        </w:tc>
      </w:tr>
      <w:tr w:rsidR="00DA1849" w:rsidRPr="002E5CFB" w:rsidTr="00DA1849">
        <w:tc>
          <w:tcPr>
            <w:tcW w:w="817" w:type="dxa"/>
          </w:tcPr>
          <w:p w:rsidR="00DA1849" w:rsidRDefault="00DA1849" w:rsidP="00CB2180">
            <w:r>
              <w:t>94</w:t>
            </w:r>
          </w:p>
        </w:tc>
        <w:tc>
          <w:tcPr>
            <w:tcW w:w="7938" w:type="dxa"/>
          </w:tcPr>
          <w:p w:rsidR="00DA1849" w:rsidRDefault="00DA1849" w:rsidP="00CB2180">
            <w:pPr>
              <w:rPr>
                <w:b/>
                <w:bCs/>
                <w:i/>
                <w:iCs/>
                <w:color w:val="000000"/>
              </w:rPr>
            </w:pPr>
            <w:r>
              <w:rPr>
                <w:b/>
                <w:bCs/>
                <w:i/>
                <w:iCs/>
                <w:color w:val="000000"/>
              </w:rPr>
              <w:t>Контрольная работа  № 5</w:t>
            </w:r>
          </w:p>
        </w:tc>
        <w:tc>
          <w:tcPr>
            <w:tcW w:w="850" w:type="dxa"/>
          </w:tcPr>
          <w:p w:rsidR="00DA1849" w:rsidRDefault="00DA1849" w:rsidP="00CB2180">
            <w:pPr>
              <w:rPr>
                <w:b/>
                <w:bCs/>
                <w:i/>
                <w:iCs/>
                <w:color w:val="000000"/>
              </w:rPr>
            </w:pPr>
            <w:r>
              <w:rPr>
                <w:b/>
                <w:bCs/>
                <w:i/>
                <w:iCs/>
                <w:color w:val="000000"/>
              </w:rPr>
              <w:t>1</w:t>
            </w:r>
          </w:p>
        </w:tc>
      </w:tr>
      <w:tr w:rsidR="00DA1849" w:rsidRPr="002E5CFB" w:rsidTr="00DA1849">
        <w:tc>
          <w:tcPr>
            <w:tcW w:w="817" w:type="dxa"/>
          </w:tcPr>
          <w:p w:rsidR="00DA1849" w:rsidRDefault="00DA1849" w:rsidP="00695D57">
            <w:r>
              <w:rPr>
                <w:b/>
                <w:bCs/>
                <w:color w:val="000000"/>
              </w:rPr>
              <w:t>Гл. 6.</w:t>
            </w:r>
          </w:p>
        </w:tc>
        <w:tc>
          <w:tcPr>
            <w:tcW w:w="7938" w:type="dxa"/>
          </w:tcPr>
          <w:p w:rsidR="00DA1849" w:rsidRDefault="00DA1849" w:rsidP="00695D57">
            <w:pPr>
              <w:rPr>
                <w:b/>
                <w:bCs/>
                <w:color w:val="000000"/>
              </w:rPr>
            </w:pPr>
            <w:r>
              <w:rPr>
                <w:b/>
                <w:bCs/>
                <w:color w:val="000000"/>
              </w:rPr>
              <w:t>Вероятность и статистика</w:t>
            </w:r>
          </w:p>
        </w:tc>
        <w:tc>
          <w:tcPr>
            <w:tcW w:w="850" w:type="dxa"/>
          </w:tcPr>
          <w:p w:rsidR="00DA1849" w:rsidRDefault="00DA1849" w:rsidP="00CB2180">
            <w:pPr>
              <w:rPr>
                <w:b/>
                <w:bCs/>
                <w:color w:val="000000"/>
              </w:rPr>
            </w:pPr>
            <w:r>
              <w:rPr>
                <w:b/>
                <w:bCs/>
                <w:color w:val="000000"/>
              </w:rPr>
              <w:t>6</w:t>
            </w:r>
          </w:p>
        </w:tc>
      </w:tr>
      <w:tr w:rsidR="00DA1849" w:rsidRPr="002E5CFB" w:rsidTr="00DA1849">
        <w:tc>
          <w:tcPr>
            <w:tcW w:w="817" w:type="dxa"/>
          </w:tcPr>
          <w:p w:rsidR="00DA1849" w:rsidRDefault="00DA1849" w:rsidP="00CB2180">
            <w:r>
              <w:t>95-96</w:t>
            </w:r>
          </w:p>
        </w:tc>
        <w:tc>
          <w:tcPr>
            <w:tcW w:w="7938" w:type="dxa"/>
          </w:tcPr>
          <w:p w:rsidR="00DA1849" w:rsidRDefault="00DA1849" w:rsidP="00CB2180">
            <w:pPr>
              <w:rPr>
                <w:color w:val="000000"/>
              </w:rPr>
            </w:pPr>
            <w:r>
              <w:rPr>
                <w:color w:val="000000"/>
              </w:rPr>
              <w:t>6.1. Статистические характеристики</w:t>
            </w:r>
          </w:p>
        </w:tc>
        <w:tc>
          <w:tcPr>
            <w:tcW w:w="850" w:type="dxa"/>
          </w:tcPr>
          <w:p w:rsidR="00DA1849" w:rsidRDefault="00DA1849" w:rsidP="00CB2180">
            <w:pPr>
              <w:rPr>
                <w:color w:val="000000"/>
              </w:rPr>
            </w:pPr>
            <w:r>
              <w:rPr>
                <w:color w:val="000000"/>
              </w:rPr>
              <w:t>2</w:t>
            </w:r>
          </w:p>
        </w:tc>
      </w:tr>
      <w:tr w:rsidR="00DA1849" w:rsidRPr="002E5CFB" w:rsidTr="00DA1849">
        <w:tc>
          <w:tcPr>
            <w:tcW w:w="817" w:type="dxa"/>
          </w:tcPr>
          <w:p w:rsidR="00DA1849" w:rsidRDefault="00DA1849" w:rsidP="00CB2180">
            <w:r>
              <w:t>97-98</w:t>
            </w:r>
          </w:p>
        </w:tc>
        <w:tc>
          <w:tcPr>
            <w:tcW w:w="7938" w:type="dxa"/>
          </w:tcPr>
          <w:p w:rsidR="00DA1849" w:rsidRDefault="00DA1849" w:rsidP="00CB2180">
            <w:pPr>
              <w:rPr>
                <w:color w:val="000000"/>
              </w:rPr>
            </w:pPr>
            <w:r>
              <w:rPr>
                <w:color w:val="000000"/>
              </w:rPr>
              <w:t>6.2. Вероятность равновозможных событий</w:t>
            </w:r>
          </w:p>
        </w:tc>
        <w:tc>
          <w:tcPr>
            <w:tcW w:w="850" w:type="dxa"/>
          </w:tcPr>
          <w:p w:rsidR="00DA1849" w:rsidRDefault="00DA1849" w:rsidP="00CB2180">
            <w:pPr>
              <w:rPr>
                <w:color w:val="000000"/>
              </w:rPr>
            </w:pPr>
            <w:r>
              <w:rPr>
                <w:color w:val="000000"/>
              </w:rPr>
              <w:t>2</w:t>
            </w:r>
          </w:p>
        </w:tc>
      </w:tr>
      <w:tr w:rsidR="00DA1849" w:rsidRPr="002E5CFB" w:rsidTr="00DA1849">
        <w:tc>
          <w:tcPr>
            <w:tcW w:w="817" w:type="dxa"/>
          </w:tcPr>
          <w:p w:rsidR="00DA1849" w:rsidRDefault="00DA1849" w:rsidP="00CB2180">
            <w:r>
              <w:t>99</w:t>
            </w:r>
          </w:p>
        </w:tc>
        <w:tc>
          <w:tcPr>
            <w:tcW w:w="7938" w:type="dxa"/>
          </w:tcPr>
          <w:p w:rsidR="00DA1849" w:rsidRDefault="00DA1849" w:rsidP="00CB2180">
            <w:pPr>
              <w:rPr>
                <w:color w:val="000000"/>
              </w:rPr>
            </w:pPr>
            <w:r>
              <w:rPr>
                <w:color w:val="000000"/>
              </w:rPr>
              <w:t>6.3. Сложные эксперименты</w:t>
            </w:r>
          </w:p>
        </w:tc>
        <w:tc>
          <w:tcPr>
            <w:tcW w:w="850" w:type="dxa"/>
          </w:tcPr>
          <w:p w:rsidR="00DA1849" w:rsidRDefault="00DA1849" w:rsidP="00CB2180">
            <w:pPr>
              <w:rPr>
                <w:color w:val="000000"/>
              </w:rPr>
            </w:pPr>
            <w:r>
              <w:rPr>
                <w:color w:val="000000"/>
              </w:rPr>
              <w:t>1</w:t>
            </w:r>
          </w:p>
        </w:tc>
      </w:tr>
      <w:tr w:rsidR="00DA1849" w:rsidRPr="002E5CFB" w:rsidTr="00DA1849">
        <w:tc>
          <w:tcPr>
            <w:tcW w:w="817" w:type="dxa"/>
          </w:tcPr>
          <w:p w:rsidR="00DA1849" w:rsidRDefault="00DA1849" w:rsidP="00CB2180">
            <w:r>
              <w:t>100</w:t>
            </w:r>
          </w:p>
        </w:tc>
        <w:tc>
          <w:tcPr>
            <w:tcW w:w="7938" w:type="dxa"/>
          </w:tcPr>
          <w:p w:rsidR="00DA1849" w:rsidRDefault="00DA1849" w:rsidP="00CB2180">
            <w:pPr>
              <w:rPr>
                <w:color w:val="000000"/>
              </w:rPr>
            </w:pPr>
            <w:r>
              <w:rPr>
                <w:color w:val="000000"/>
              </w:rPr>
              <w:t>6.4. Геометрические вероятности</w:t>
            </w:r>
          </w:p>
        </w:tc>
        <w:tc>
          <w:tcPr>
            <w:tcW w:w="850" w:type="dxa"/>
          </w:tcPr>
          <w:p w:rsidR="00DA1849" w:rsidRDefault="00DA1849" w:rsidP="00CB2180">
            <w:pPr>
              <w:rPr>
                <w:color w:val="000000"/>
              </w:rPr>
            </w:pPr>
            <w:r>
              <w:rPr>
                <w:color w:val="000000"/>
              </w:rPr>
              <w:t>1</w:t>
            </w:r>
          </w:p>
        </w:tc>
      </w:tr>
      <w:tr w:rsidR="00DA1849" w:rsidRPr="002E5CFB" w:rsidTr="00DA1849">
        <w:tc>
          <w:tcPr>
            <w:tcW w:w="817" w:type="dxa"/>
          </w:tcPr>
          <w:p w:rsidR="00DA1849" w:rsidRDefault="00DA1849" w:rsidP="00CB2180">
            <w:r>
              <w:t>101-105</w:t>
            </w:r>
          </w:p>
        </w:tc>
        <w:tc>
          <w:tcPr>
            <w:tcW w:w="7938" w:type="dxa"/>
          </w:tcPr>
          <w:p w:rsidR="00DA1849" w:rsidRDefault="00DA1849" w:rsidP="00CB2180">
            <w:pPr>
              <w:rPr>
                <w:b/>
                <w:bCs/>
                <w:i/>
                <w:iCs/>
                <w:color w:val="000000"/>
              </w:rPr>
            </w:pPr>
            <w:r>
              <w:rPr>
                <w:b/>
                <w:bCs/>
                <w:i/>
                <w:iCs/>
                <w:color w:val="000000"/>
              </w:rPr>
              <w:t>Итоговое  повторение. Контрольная работа за год</w:t>
            </w:r>
          </w:p>
        </w:tc>
        <w:tc>
          <w:tcPr>
            <w:tcW w:w="850" w:type="dxa"/>
          </w:tcPr>
          <w:p w:rsidR="00DA1849" w:rsidRDefault="00DA1849" w:rsidP="00CB2180">
            <w:pPr>
              <w:rPr>
                <w:b/>
                <w:bCs/>
                <w:i/>
                <w:iCs/>
                <w:color w:val="000000"/>
              </w:rPr>
            </w:pPr>
            <w:r>
              <w:rPr>
                <w:b/>
                <w:bCs/>
                <w:i/>
                <w:iCs/>
                <w:color w:val="000000"/>
              </w:rPr>
              <w:t>2</w:t>
            </w:r>
          </w:p>
        </w:tc>
      </w:tr>
      <w:tr w:rsidR="00DA1849" w:rsidRPr="002E5CFB" w:rsidTr="00DA1849">
        <w:tc>
          <w:tcPr>
            <w:tcW w:w="817" w:type="dxa"/>
          </w:tcPr>
          <w:p w:rsidR="00DA1849" w:rsidRDefault="00DA1849" w:rsidP="00CB2180"/>
        </w:tc>
        <w:tc>
          <w:tcPr>
            <w:tcW w:w="7938" w:type="dxa"/>
          </w:tcPr>
          <w:p w:rsidR="00DA1849" w:rsidRDefault="00DA1849" w:rsidP="00CB2180">
            <w:pPr>
              <w:rPr>
                <w:b/>
                <w:bCs/>
                <w:color w:val="000000"/>
              </w:rPr>
            </w:pPr>
            <w:r>
              <w:rPr>
                <w:b/>
                <w:bCs/>
                <w:color w:val="000000"/>
              </w:rPr>
              <w:t>Всего</w:t>
            </w:r>
          </w:p>
        </w:tc>
        <w:tc>
          <w:tcPr>
            <w:tcW w:w="850" w:type="dxa"/>
          </w:tcPr>
          <w:p w:rsidR="00DA1849" w:rsidRDefault="00DA1849" w:rsidP="00A863C1">
            <w:pPr>
              <w:rPr>
                <w:b/>
                <w:bCs/>
                <w:color w:val="000000"/>
              </w:rPr>
            </w:pPr>
            <w:r>
              <w:rPr>
                <w:b/>
                <w:bCs/>
                <w:color w:val="000000"/>
              </w:rPr>
              <w:t>102</w:t>
            </w:r>
            <w:bookmarkStart w:id="10" w:name="_GoBack"/>
            <w:bookmarkEnd w:id="10"/>
          </w:p>
        </w:tc>
      </w:tr>
    </w:tbl>
    <w:p w:rsidR="001F6EDE" w:rsidRDefault="001F6EDE" w:rsidP="00113FF3">
      <w:pPr>
        <w:pStyle w:val="dash0410005f0431005f0437005f0430005f0446005f0020005f0441005f043f005f0438005f0441005f043a005f0430"/>
        <w:ind w:left="0" w:firstLine="567"/>
        <w:jc w:val="left"/>
      </w:pPr>
    </w:p>
    <w:p w:rsidR="001F6EDE" w:rsidRDefault="001F6EDE" w:rsidP="00113FF3">
      <w:pPr>
        <w:pStyle w:val="dash0410005f0431005f0437005f0430005f0446005f0020005f0441005f043f005f0438005f0441005f043a005f0430"/>
        <w:ind w:left="0" w:firstLine="567"/>
        <w:jc w:val="left"/>
      </w:pPr>
    </w:p>
    <w:p w:rsidR="001F6EDE" w:rsidRDefault="001F6EDE">
      <w:r>
        <w:br w:type="page"/>
      </w:r>
    </w:p>
    <w:p w:rsidR="00DA1849" w:rsidRDefault="00DA1849" w:rsidP="00DA1849">
      <w:pPr>
        <w:jc w:val="center"/>
      </w:pPr>
      <w:r>
        <w:rPr>
          <w:b/>
        </w:rPr>
        <w:lastRenderedPageBreak/>
        <w:t>9 класс</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7796"/>
        <w:gridCol w:w="708"/>
      </w:tblGrid>
      <w:tr w:rsidR="00DA1849" w:rsidRPr="00DD7CE5" w:rsidTr="00DA1849">
        <w:tc>
          <w:tcPr>
            <w:tcW w:w="959" w:type="dxa"/>
          </w:tcPr>
          <w:p w:rsidR="00DA1849" w:rsidRPr="001F6EDE" w:rsidRDefault="00DA1849" w:rsidP="001F6EDE">
            <w:pPr>
              <w:jc w:val="both"/>
              <w:rPr>
                <w:b/>
              </w:rPr>
            </w:pPr>
            <w:r w:rsidRPr="001F6EDE">
              <w:rPr>
                <w:b/>
              </w:rPr>
              <w:t xml:space="preserve">№ </w:t>
            </w:r>
            <w:proofErr w:type="spellStart"/>
            <w:proofErr w:type="gramStart"/>
            <w:r w:rsidRPr="001F6EDE">
              <w:rPr>
                <w:b/>
              </w:rPr>
              <w:t>п</w:t>
            </w:r>
            <w:proofErr w:type="spellEnd"/>
            <w:proofErr w:type="gramEnd"/>
            <w:r w:rsidRPr="001F6EDE">
              <w:rPr>
                <w:b/>
              </w:rPr>
              <w:t>/</w:t>
            </w:r>
            <w:proofErr w:type="spellStart"/>
            <w:r w:rsidRPr="001F6EDE">
              <w:rPr>
                <w:b/>
              </w:rPr>
              <w:t>п</w:t>
            </w:r>
            <w:proofErr w:type="spellEnd"/>
          </w:p>
        </w:tc>
        <w:tc>
          <w:tcPr>
            <w:tcW w:w="7796" w:type="dxa"/>
          </w:tcPr>
          <w:p w:rsidR="00DA1849" w:rsidRPr="001F6EDE" w:rsidRDefault="00DA1849" w:rsidP="001F6EDE">
            <w:pPr>
              <w:ind w:left="-108"/>
              <w:jc w:val="both"/>
              <w:rPr>
                <w:b/>
              </w:rPr>
            </w:pPr>
            <w:r w:rsidRPr="001F6EDE">
              <w:rPr>
                <w:b/>
              </w:rPr>
              <w:t>Наименование разделов, тем</w:t>
            </w:r>
          </w:p>
        </w:tc>
        <w:tc>
          <w:tcPr>
            <w:tcW w:w="708" w:type="dxa"/>
          </w:tcPr>
          <w:p w:rsidR="00DA1849" w:rsidRPr="001F6EDE" w:rsidRDefault="00DA1849" w:rsidP="001F6EDE">
            <w:pPr>
              <w:ind w:right="-109" w:hanging="108"/>
              <w:jc w:val="both"/>
              <w:rPr>
                <w:b/>
              </w:rPr>
            </w:pPr>
            <w:r w:rsidRPr="001F6EDE">
              <w:rPr>
                <w:b/>
              </w:rPr>
              <w:t>Кол-во час</w:t>
            </w:r>
          </w:p>
        </w:tc>
      </w:tr>
      <w:tr w:rsidR="00DA1849" w:rsidTr="00DA1849">
        <w:tc>
          <w:tcPr>
            <w:tcW w:w="959" w:type="dxa"/>
          </w:tcPr>
          <w:p w:rsidR="00DA1849" w:rsidRDefault="00DA1849" w:rsidP="003F3483">
            <w:r>
              <w:t>1-2</w:t>
            </w:r>
          </w:p>
        </w:tc>
        <w:tc>
          <w:tcPr>
            <w:tcW w:w="7796" w:type="dxa"/>
          </w:tcPr>
          <w:p w:rsidR="00DA1849" w:rsidRDefault="00DA1849" w:rsidP="003F3483">
            <w:r>
              <w:t>Действительные числа</w:t>
            </w:r>
          </w:p>
        </w:tc>
        <w:tc>
          <w:tcPr>
            <w:tcW w:w="708" w:type="dxa"/>
          </w:tcPr>
          <w:p w:rsidR="00DA1849" w:rsidRDefault="00DA1849" w:rsidP="003F3483">
            <w:r>
              <w:t>2</w:t>
            </w:r>
          </w:p>
        </w:tc>
      </w:tr>
      <w:tr w:rsidR="00DA1849" w:rsidTr="00DA1849">
        <w:tc>
          <w:tcPr>
            <w:tcW w:w="959" w:type="dxa"/>
          </w:tcPr>
          <w:p w:rsidR="00DA1849" w:rsidRDefault="00DA1849" w:rsidP="003F3483">
            <w:r>
              <w:t>3-4</w:t>
            </w:r>
          </w:p>
        </w:tc>
        <w:tc>
          <w:tcPr>
            <w:tcW w:w="7796" w:type="dxa"/>
          </w:tcPr>
          <w:p w:rsidR="00DA1849" w:rsidRDefault="00DA1849" w:rsidP="003F3483">
            <w:r>
              <w:t>Общие свойства неравенств</w:t>
            </w:r>
          </w:p>
        </w:tc>
        <w:tc>
          <w:tcPr>
            <w:tcW w:w="708" w:type="dxa"/>
          </w:tcPr>
          <w:p w:rsidR="00DA1849" w:rsidRDefault="00DA1849" w:rsidP="003F3483">
            <w:r>
              <w:t>2</w:t>
            </w:r>
          </w:p>
        </w:tc>
      </w:tr>
      <w:tr w:rsidR="00DA1849" w:rsidTr="00DA1849">
        <w:tc>
          <w:tcPr>
            <w:tcW w:w="959" w:type="dxa"/>
          </w:tcPr>
          <w:p w:rsidR="00DA1849" w:rsidRDefault="00DA1849" w:rsidP="003F3483">
            <w:r>
              <w:t>5-8</w:t>
            </w:r>
          </w:p>
        </w:tc>
        <w:tc>
          <w:tcPr>
            <w:tcW w:w="7796" w:type="dxa"/>
          </w:tcPr>
          <w:p w:rsidR="00DA1849" w:rsidRDefault="00DA1849" w:rsidP="003F3483">
            <w:r>
              <w:t>Решение линейных неравенств</w:t>
            </w:r>
          </w:p>
        </w:tc>
        <w:tc>
          <w:tcPr>
            <w:tcW w:w="708" w:type="dxa"/>
          </w:tcPr>
          <w:p w:rsidR="00DA1849" w:rsidRDefault="00DA1849" w:rsidP="003F3483">
            <w:r>
              <w:t>4</w:t>
            </w:r>
          </w:p>
        </w:tc>
      </w:tr>
      <w:tr w:rsidR="00DA1849" w:rsidTr="00DA1849">
        <w:tc>
          <w:tcPr>
            <w:tcW w:w="959" w:type="dxa"/>
          </w:tcPr>
          <w:p w:rsidR="00DA1849" w:rsidRDefault="00DA1849" w:rsidP="003F3483">
            <w:r>
              <w:t>9-12</w:t>
            </w:r>
          </w:p>
        </w:tc>
        <w:tc>
          <w:tcPr>
            <w:tcW w:w="7796" w:type="dxa"/>
          </w:tcPr>
          <w:p w:rsidR="00DA1849" w:rsidRDefault="00DA1849" w:rsidP="003F3483">
            <w:r>
              <w:t>Решение систем линейных неравенств</w:t>
            </w:r>
          </w:p>
        </w:tc>
        <w:tc>
          <w:tcPr>
            <w:tcW w:w="708" w:type="dxa"/>
          </w:tcPr>
          <w:p w:rsidR="00DA1849" w:rsidRDefault="00DA1849" w:rsidP="003F3483">
            <w:r>
              <w:t>4</w:t>
            </w:r>
          </w:p>
        </w:tc>
      </w:tr>
      <w:tr w:rsidR="00DA1849" w:rsidTr="00DA1849">
        <w:tc>
          <w:tcPr>
            <w:tcW w:w="959" w:type="dxa"/>
          </w:tcPr>
          <w:p w:rsidR="00DA1849" w:rsidRDefault="00DA1849" w:rsidP="003F3483">
            <w:r>
              <w:t>13-14</w:t>
            </w:r>
          </w:p>
        </w:tc>
        <w:tc>
          <w:tcPr>
            <w:tcW w:w="7796" w:type="dxa"/>
          </w:tcPr>
          <w:p w:rsidR="00DA1849" w:rsidRDefault="00DA1849" w:rsidP="003F3483">
            <w:r>
              <w:t>Доказательство неравенств</w:t>
            </w:r>
          </w:p>
        </w:tc>
        <w:tc>
          <w:tcPr>
            <w:tcW w:w="708" w:type="dxa"/>
          </w:tcPr>
          <w:p w:rsidR="00DA1849" w:rsidRDefault="00DA1849" w:rsidP="003F3483">
            <w:r>
              <w:t>2</w:t>
            </w:r>
          </w:p>
        </w:tc>
      </w:tr>
      <w:tr w:rsidR="00DA1849" w:rsidTr="00DA1849">
        <w:tc>
          <w:tcPr>
            <w:tcW w:w="959" w:type="dxa"/>
          </w:tcPr>
          <w:p w:rsidR="00DA1849" w:rsidRDefault="00DA1849" w:rsidP="003F3483">
            <w:r>
              <w:t>15-16</w:t>
            </w:r>
          </w:p>
        </w:tc>
        <w:tc>
          <w:tcPr>
            <w:tcW w:w="7796" w:type="dxa"/>
          </w:tcPr>
          <w:p w:rsidR="00DA1849" w:rsidRDefault="00DA1849" w:rsidP="003F3483">
            <w:r>
              <w:t xml:space="preserve">Что означают слова «с точностью </w:t>
            </w:r>
            <w:proofErr w:type="gramStart"/>
            <w:r>
              <w:t>до</w:t>
            </w:r>
            <w:proofErr w:type="gramEnd"/>
            <w:r>
              <w:t>…»</w:t>
            </w:r>
          </w:p>
        </w:tc>
        <w:tc>
          <w:tcPr>
            <w:tcW w:w="708" w:type="dxa"/>
          </w:tcPr>
          <w:p w:rsidR="00DA1849" w:rsidRDefault="00DA1849" w:rsidP="003F3483">
            <w:r>
              <w:t>2</w:t>
            </w:r>
          </w:p>
        </w:tc>
      </w:tr>
      <w:tr w:rsidR="00DA1849" w:rsidTr="00DA1849">
        <w:tc>
          <w:tcPr>
            <w:tcW w:w="959" w:type="dxa"/>
          </w:tcPr>
          <w:p w:rsidR="00DA1849" w:rsidRDefault="00DA1849" w:rsidP="00FD36F6">
            <w:r>
              <w:t>17</w:t>
            </w:r>
          </w:p>
        </w:tc>
        <w:tc>
          <w:tcPr>
            <w:tcW w:w="7796" w:type="dxa"/>
          </w:tcPr>
          <w:p w:rsidR="00DA1849" w:rsidRDefault="00DA1849" w:rsidP="00FD36F6">
            <w:r>
              <w:t>Обобщающий урок</w:t>
            </w:r>
          </w:p>
        </w:tc>
        <w:tc>
          <w:tcPr>
            <w:tcW w:w="708" w:type="dxa"/>
          </w:tcPr>
          <w:p w:rsidR="00DA1849" w:rsidRDefault="00DA1849" w:rsidP="00FD36F6">
            <w:r>
              <w:t>1</w:t>
            </w:r>
          </w:p>
        </w:tc>
      </w:tr>
      <w:tr w:rsidR="00DA1849" w:rsidTr="00DA1849">
        <w:tc>
          <w:tcPr>
            <w:tcW w:w="959" w:type="dxa"/>
          </w:tcPr>
          <w:p w:rsidR="00DA1849" w:rsidRDefault="00DA1849" w:rsidP="003F3483">
            <w:r>
              <w:t>18</w:t>
            </w:r>
          </w:p>
        </w:tc>
        <w:tc>
          <w:tcPr>
            <w:tcW w:w="7796" w:type="dxa"/>
          </w:tcPr>
          <w:p w:rsidR="00DA1849" w:rsidRDefault="00DA1849" w:rsidP="003F3483">
            <w:r w:rsidRPr="001F6EDE">
              <w:rPr>
                <w:b/>
                <w:bCs/>
                <w:i/>
                <w:iCs/>
                <w:color w:val="000000"/>
              </w:rPr>
              <w:t>Контрольная работа  №1 «Неравенства»</w:t>
            </w:r>
          </w:p>
        </w:tc>
        <w:tc>
          <w:tcPr>
            <w:tcW w:w="708" w:type="dxa"/>
          </w:tcPr>
          <w:p w:rsidR="00DA1849" w:rsidRDefault="00DA1849" w:rsidP="003F3483">
            <w:r>
              <w:t>1</w:t>
            </w:r>
          </w:p>
        </w:tc>
      </w:tr>
      <w:tr w:rsidR="00DA1849" w:rsidRPr="00DD7CE5" w:rsidTr="00DA1849">
        <w:trPr>
          <w:gridAfter w:val="2"/>
          <w:wAfter w:w="8504" w:type="dxa"/>
        </w:trPr>
        <w:tc>
          <w:tcPr>
            <w:tcW w:w="959" w:type="dxa"/>
          </w:tcPr>
          <w:p w:rsidR="00DA1849" w:rsidRPr="001F6EDE" w:rsidRDefault="00DA1849" w:rsidP="003F3483">
            <w:pPr>
              <w:rPr>
                <w:b/>
              </w:rPr>
            </w:pPr>
          </w:p>
        </w:tc>
      </w:tr>
      <w:tr w:rsidR="00DA1849" w:rsidTr="00DA1849">
        <w:tc>
          <w:tcPr>
            <w:tcW w:w="959" w:type="dxa"/>
          </w:tcPr>
          <w:p w:rsidR="00DA1849" w:rsidRDefault="00DA1849" w:rsidP="003F3483">
            <w:r>
              <w:t>19-21</w:t>
            </w:r>
          </w:p>
        </w:tc>
        <w:tc>
          <w:tcPr>
            <w:tcW w:w="7796" w:type="dxa"/>
          </w:tcPr>
          <w:p w:rsidR="00DA1849" w:rsidRPr="001F6EDE" w:rsidRDefault="00DA1849" w:rsidP="003F3483">
            <w:pPr>
              <w:rPr>
                <w:color w:val="000000"/>
              </w:rPr>
            </w:pPr>
            <w:r w:rsidRPr="001F6EDE">
              <w:rPr>
                <w:color w:val="000000"/>
              </w:rPr>
              <w:t>2.1. Какую функцию называют квадратичной</w:t>
            </w:r>
          </w:p>
        </w:tc>
        <w:tc>
          <w:tcPr>
            <w:tcW w:w="708" w:type="dxa"/>
          </w:tcPr>
          <w:p w:rsidR="00DA1849" w:rsidRPr="001F6EDE" w:rsidRDefault="00DA1849" w:rsidP="001F6EDE">
            <w:pPr>
              <w:jc w:val="center"/>
              <w:rPr>
                <w:color w:val="000000"/>
              </w:rPr>
            </w:pPr>
            <w:r w:rsidRPr="001F6EDE">
              <w:rPr>
                <w:color w:val="000000"/>
              </w:rPr>
              <w:t>3</w:t>
            </w:r>
          </w:p>
        </w:tc>
      </w:tr>
      <w:tr w:rsidR="00DA1849" w:rsidTr="00DA1849">
        <w:tc>
          <w:tcPr>
            <w:tcW w:w="959" w:type="dxa"/>
          </w:tcPr>
          <w:p w:rsidR="00DA1849" w:rsidRDefault="00DA1849" w:rsidP="003F3483">
            <w:r>
              <w:t>22-24</w:t>
            </w:r>
          </w:p>
        </w:tc>
        <w:tc>
          <w:tcPr>
            <w:tcW w:w="7796" w:type="dxa"/>
          </w:tcPr>
          <w:p w:rsidR="00DA1849" w:rsidRPr="001F6EDE" w:rsidRDefault="00DA1849" w:rsidP="003F3483">
            <w:pPr>
              <w:rPr>
                <w:color w:val="000000"/>
              </w:rPr>
            </w:pPr>
            <w:r w:rsidRPr="001F6EDE">
              <w:rPr>
                <w:color w:val="000000"/>
              </w:rPr>
              <w:t>2.2. График и свойства функции y=ax</w:t>
            </w:r>
            <w:r w:rsidRPr="001F6EDE">
              <w:rPr>
                <w:color w:val="000000"/>
                <w:vertAlign w:val="superscript"/>
              </w:rPr>
              <w:t>2</w:t>
            </w:r>
          </w:p>
        </w:tc>
        <w:tc>
          <w:tcPr>
            <w:tcW w:w="708" w:type="dxa"/>
          </w:tcPr>
          <w:p w:rsidR="00DA1849" w:rsidRPr="001F6EDE" w:rsidRDefault="00DA1849" w:rsidP="001F6EDE">
            <w:pPr>
              <w:jc w:val="center"/>
              <w:rPr>
                <w:color w:val="000000"/>
              </w:rPr>
            </w:pPr>
            <w:r w:rsidRPr="001F6EDE">
              <w:rPr>
                <w:color w:val="000000"/>
              </w:rPr>
              <w:t>3</w:t>
            </w:r>
          </w:p>
        </w:tc>
      </w:tr>
      <w:tr w:rsidR="00DA1849" w:rsidTr="00DA1849">
        <w:tc>
          <w:tcPr>
            <w:tcW w:w="959" w:type="dxa"/>
          </w:tcPr>
          <w:p w:rsidR="00DA1849" w:rsidRDefault="00DA1849" w:rsidP="003F3483">
            <w:r>
              <w:t>25-27</w:t>
            </w:r>
          </w:p>
        </w:tc>
        <w:tc>
          <w:tcPr>
            <w:tcW w:w="7796" w:type="dxa"/>
          </w:tcPr>
          <w:p w:rsidR="00DA1849" w:rsidRPr="001F6EDE" w:rsidRDefault="00DA1849" w:rsidP="003F3483">
            <w:pPr>
              <w:rPr>
                <w:color w:val="000000"/>
              </w:rPr>
            </w:pPr>
            <w:r w:rsidRPr="001F6EDE">
              <w:rPr>
                <w:color w:val="000000"/>
              </w:rPr>
              <w:t>2.3. Сдвиг графика функции y=ax</w:t>
            </w:r>
            <w:r w:rsidRPr="001F6EDE">
              <w:rPr>
                <w:color w:val="000000"/>
                <w:vertAlign w:val="superscript"/>
              </w:rPr>
              <w:t xml:space="preserve">2 </w:t>
            </w:r>
            <w:r w:rsidRPr="001F6EDE">
              <w:rPr>
                <w:color w:val="000000"/>
              </w:rPr>
              <w:t>вдоль осей координат</w:t>
            </w:r>
          </w:p>
        </w:tc>
        <w:tc>
          <w:tcPr>
            <w:tcW w:w="708" w:type="dxa"/>
          </w:tcPr>
          <w:p w:rsidR="00DA1849" w:rsidRPr="001F6EDE" w:rsidRDefault="00DA1849" w:rsidP="001F6EDE">
            <w:pPr>
              <w:jc w:val="center"/>
              <w:rPr>
                <w:color w:val="000000"/>
              </w:rPr>
            </w:pPr>
            <w:r w:rsidRPr="001F6EDE">
              <w:rPr>
                <w:color w:val="000000"/>
              </w:rPr>
              <w:t>3</w:t>
            </w:r>
          </w:p>
        </w:tc>
      </w:tr>
      <w:tr w:rsidR="00DA1849" w:rsidTr="00DA1849">
        <w:tc>
          <w:tcPr>
            <w:tcW w:w="959" w:type="dxa"/>
          </w:tcPr>
          <w:p w:rsidR="00DA1849" w:rsidRDefault="00DA1849" w:rsidP="003F3483">
            <w:r>
              <w:t>28-31</w:t>
            </w:r>
          </w:p>
        </w:tc>
        <w:tc>
          <w:tcPr>
            <w:tcW w:w="7796" w:type="dxa"/>
          </w:tcPr>
          <w:p w:rsidR="00DA1849" w:rsidRPr="001F6EDE" w:rsidRDefault="00DA1849" w:rsidP="003F3483">
            <w:pPr>
              <w:rPr>
                <w:color w:val="000000"/>
              </w:rPr>
            </w:pPr>
            <w:r w:rsidRPr="001F6EDE">
              <w:rPr>
                <w:color w:val="000000"/>
              </w:rPr>
              <w:t>2.4. График функции y=ax</w:t>
            </w:r>
            <w:r w:rsidRPr="001F6EDE">
              <w:rPr>
                <w:color w:val="000000"/>
                <w:vertAlign w:val="superscript"/>
              </w:rPr>
              <w:t>2</w:t>
            </w:r>
            <w:r w:rsidRPr="001F6EDE">
              <w:rPr>
                <w:color w:val="000000"/>
              </w:rPr>
              <w:t>+</w:t>
            </w:r>
            <w:proofErr w:type="spellStart"/>
            <w:r w:rsidRPr="001F6EDE">
              <w:rPr>
                <w:color w:val="000000"/>
                <w:lang w:val="en-US"/>
              </w:rPr>
              <w:t>bx</w:t>
            </w:r>
            <w:proofErr w:type="spellEnd"/>
            <w:r w:rsidRPr="001F6EDE">
              <w:rPr>
                <w:color w:val="000000"/>
              </w:rPr>
              <w:t>+</w:t>
            </w:r>
            <w:r w:rsidRPr="001F6EDE">
              <w:rPr>
                <w:color w:val="000000"/>
                <w:lang w:val="en-US"/>
              </w:rPr>
              <w:t>c</w:t>
            </w:r>
          </w:p>
        </w:tc>
        <w:tc>
          <w:tcPr>
            <w:tcW w:w="708" w:type="dxa"/>
          </w:tcPr>
          <w:p w:rsidR="00DA1849" w:rsidRPr="001F6EDE" w:rsidRDefault="00DA1849" w:rsidP="001F6EDE">
            <w:pPr>
              <w:jc w:val="center"/>
              <w:rPr>
                <w:color w:val="000000"/>
              </w:rPr>
            </w:pPr>
            <w:r w:rsidRPr="001F6EDE">
              <w:rPr>
                <w:color w:val="000000"/>
              </w:rPr>
              <w:t>4</w:t>
            </w:r>
          </w:p>
        </w:tc>
      </w:tr>
      <w:tr w:rsidR="00DA1849" w:rsidTr="00DA1849">
        <w:tc>
          <w:tcPr>
            <w:tcW w:w="959" w:type="dxa"/>
          </w:tcPr>
          <w:p w:rsidR="00DA1849" w:rsidRDefault="00DA1849" w:rsidP="003F3483">
            <w:r>
              <w:t>32-35</w:t>
            </w:r>
          </w:p>
        </w:tc>
        <w:tc>
          <w:tcPr>
            <w:tcW w:w="7796" w:type="dxa"/>
          </w:tcPr>
          <w:p w:rsidR="00DA1849" w:rsidRPr="001F6EDE" w:rsidRDefault="00DA1849" w:rsidP="001F6EDE">
            <w:pPr>
              <w:autoSpaceDE w:val="0"/>
              <w:autoSpaceDN w:val="0"/>
              <w:adjustRightInd w:val="0"/>
              <w:rPr>
                <w:rFonts w:ascii="Arial" w:eastAsia="Calibri" w:hAnsi="Arial" w:cs="Arial"/>
                <w:lang w:eastAsia="en-US"/>
              </w:rPr>
            </w:pPr>
            <w:r w:rsidRPr="001F6EDE">
              <w:rPr>
                <w:color w:val="000000"/>
              </w:rPr>
              <w:t xml:space="preserve">2.5. </w:t>
            </w:r>
            <w:proofErr w:type="spellStart"/>
            <w:r w:rsidRPr="001F6EDE">
              <w:rPr>
                <w:color w:val="000000"/>
                <w:lang w:val="en-US"/>
              </w:rPr>
              <w:t>Квадратные</w:t>
            </w:r>
            <w:proofErr w:type="spellEnd"/>
            <w:r w:rsidRPr="001F6EDE">
              <w:rPr>
                <w:color w:val="000000"/>
                <w:lang w:val="en-US"/>
              </w:rPr>
              <w:t xml:space="preserve"> </w:t>
            </w:r>
            <w:proofErr w:type="spellStart"/>
            <w:r w:rsidRPr="001F6EDE">
              <w:rPr>
                <w:color w:val="000000"/>
                <w:lang w:val="en-US"/>
              </w:rPr>
              <w:t>неравенства</w:t>
            </w:r>
            <w:proofErr w:type="spellEnd"/>
          </w:p>
        </w:tc>
        <w:tc>
          <w:tcPr>
            <w:tcW w:w="708" w:type="dxa"/>
          </w:tcPr>
          <w:p w:rsidR="00DA1849" w:rsidRPr="001F6EDE" w:rsidRDefault="00DA1849" w:rsidP="001F6EDE">
            <w:pPr>
              <w:jc w:val="center"/>
              <w:rPr>
                <w:color w:val="000000"/>
              </w:rPr>
            </w:pPr>
            <w:r w:rsidRPr="001F6EDE">
              <w:rPr>
                <w:color w:val="000000"/>
              </w:rPr>
              <w:t>4</w:t>
            </w:r>
          </w:p>
        </w:tc>
      </w:tr>
      <w:tr w:rsidR="00DA1849" w:rsidTr="00DA1849">
        <w:tc>
          <w:tcPr>
            <w:tcW w:w="959" w:type="dxa"/>
          </w:tcPr>
          <w:p w:rsidR="00DA1849" w:rsidRDefault="00DA1849" w:rsidP="003F3483">
            <w:r>
              <w:t>36</w:t>
            </w:r>
          </w:p>
        </w:tc>
        <w:tc>
          <w:tcPr>
            <w:tcW w:w="7796" w:type="dxa"/>
          </w:tcPr>
          <w:p w:rsidR="00DA1849" w:rsidRPr="001F6EDE" w:rsidRDefault="00DA1849" w:rsidP="003F3483">
            <w:pPr>
              <w:rPr>
                <w:color w:val="000000"/>
              </w:rPr>
            </w:pPr>
            <w:r w:rsidRPr="001F6EDE">
              <w:rPr>
                <w:color w:val="000000"/>
              </w:rPr>
              <w:t xml:space="preserve">Обобщающий урок </w:t>
            </w:r>
          </w:p>
        </w:tc>
        <w:tc>
          <w:tcPr>
            <w:tcW w:w="708" w:type="dxa"/>
          </w:tcPr>
          <w:p w:rsidR="00DA1849" w:rsidRPr="001F6EDE" w:rsidRDefault="00DA1849" w:rsidP="001F6EDE">
            <w:pPr>
              <w:jc w:val="center"/>
              <w:rPr>
                <w:color w:val="000000"/>
              </w:rPr>
            </w:pPr>
            <w:r w:rsidRPr="001F6EDE">
              <w:rPr>
                <w:color w:val="000000"/>
              </w:rPr>
              <w:t>1</w:t>
            </w:r>
          </w:p>
        </w:tc>
      </w:tr>
      <w:tr w:rsidR="00DA1849" w:rsidTr="00DA1849">
        <w:tc>
          <w:tcPr>
            <w:tcW w:w="959" w:type="dxa"/>
          </w:tcPr>
          <w:p w:rsidR="00DA1849" w:rsidRDefault="00DA1849" w:rsidP="003F3483">
            <w:r>
              <w:t>37</w:t>
            </w:r>
          </w:p>
        </w:tc>
        <w:tc>
          <w:tcPr>
            <w:tcW w:w="7796" w:type="dxa"/>
          </w:tcPr>
          <w:p w:rsidR="00DA1849" w:rsidRPr="001F6EDE" w:rsidRDefault="00DA1849" w:rsidP="003F3483">
            <w:pPr>
              <w:rPr>
                <w:b/>
                <w:bCs/>
                <w:i/>
                <w:iCs/>
                <w:color w:val="000000"/>
              </w:rPr>
            </w:pPr>
            <w:r w:rsidRPr="001F6EDE">
              <w:rPr>
                <w:b/>
                <w:bCs/>
                <w:i/>
                <w:iCs/>
                <w:color w:val="000000"/>
              </w:rPr>
              <w:t>Контрольная работа № 2 «Квадратичная функция»</w:t>
            </w:r>
          </w:p>
        </w:tc>
        <w:tc>
          <w:tcPr>
            <w:tcW w:w="708" w:type="dxa"/>
          </w:tcPr>
          <w:p w:rsidR="00DA1849" w:rsidRPr="001F6EDE" w:rsidRDefault="00DA1849" w:rsidP="001F6EDE">
            <w:pPr>
              <w:jc w:val="center"/>
              <w:rPr>
                <w:b/>
                <w:bCs/>
                <w:i/>
                <w:iCs/>
                <w:color w:val="000000"/>
              </w:rPr>
            </w:pPr>
            <w:r w:rsidRPr="001F6EDE">
              <w:rPr>
                <w:b/>
                <w:bCs/>
                <w:i/>
                <w:iCs/>
                <w:color w:val="000000"/>
              </w:rPr>
              <w:t>1</w:t>
            </w:r>
          </w:p>
        </w:tc>
      </w:tr>
      <w:tr w:rsidR="00DA1849" w:rsidTr="00DA1849">
        <w:trPr>
          <w:gridAfter w:val="2"/>
          <w:wAfter w:w="8504" w:type="dxa"/>
        </w:trPr>
        <w:tc>
          <w:tcPr>
            <w:tcW w:w="959" w:type="dxa"/>
          </w:tcPr>
          <w:p w:rsidR="00DA1849" w:rsidRDefault="00DA1849" w:rsidP="003F3483"/>
        </w:tc>
      </w:tr>
      <w:tr w:rsidR="00DA1849" w:rsidTr="00DA1849">
        <w:tc>
          <w:tcPr>
            <w:tcW w:w="959" w:type="dxa"/>
          </w:tcPr>
          <w:p w:rsidR="00DA1849" w:rsidRDefault="00DA1849" w:rsidP="003F3483">
            <w:r>
              <w:t>38-41</w:t>
            </w:r>
          </w:p>
        </w:tc>
        <w:tc>
          <w:tcPr>
            <w:tcW w:w="7796" w:type="dxa"/>
          </w:tcPr>
          <w:p w:rsidR="00DA1849" w:rsidRPr="001F6EDE" w:rsidRDefault="00DA1849" w:rsidP="003F3483">
            <w:pPr>
              <w:rPr>
                <w:color w:val="000000"/>
              </w:rPr>
            </w:pPr>
            <w:r w:rsidRPr="001F6EDE">
              <w:rPr>
                <w:color w:val="000000"/>
              </w:rPr>
              <w:t>3.1. Рациональные выражения</w:t>
            </w:r>
          </w:p>
        </w:tc>
        <w:tc>
          <w:tcPr>
            <w:tcW w:w="708" w:type="dxa"/>
          </w:tcPr>
          <w:p w:rsidR="00DA1849" w:rsidRPr="001F6EDE" w:rsidRDefault="00DA1849" w:rsidP="001F6EDE">
            <w:pPr>
              <w:jc w:val="center"/>
              <w:rPr>
                <w:color w:val="000000"/>
              </w:rPr>
            </w:pPr>
            <w:r w:rsidRPr="001F6EDE">
              <w:rPr>
                <w:color w:val="000000"/>
              </w:rPr>
              <w:t>4</w:t>
            </w:r>
          </w:p>
        </w:tc>
      </w:tr>
      <w:tr w:rsidR="00DA1849" w:rsidTr="00DA1849">
        <w:tc>
          <w:tcPr>
            <w:tcW w:w="959" w:type="dxa"/>
          </w:tcPr>
          <w:p w:rsidR="00DA1849" w:rsidRDefault="00DA1849" w:rsidP="003F3483">
            <w:r>
              <w:t>42-44</w:t>
            </w:r>
          </w:p>
        </w:tc>
        <w:tc>
          <w:tcPr>
            <w:tcW w:w="7796" w:type="dxa"/>
          </w:tcPr>
          <w:p w:rsidR="00DA1849" w:rsidRPr="001F6EDE" w:rsidRDefault="00DA1849" w:rsidP="003F3483">
            <w:pPr>
              <w:rPr>
                <w:color w:val="000000"/>
              </w:rPr>
            </w:pPr>
            <w:r w:rsidRPr="001F6EDE">
              <w:rPr>
                <w:color w:val="000000"/>
              </w:rPr>
              <w:t>3.2. Целые уравнения</w:t>
            </w:r>
          </w:p>
        </w:tc>
        <w:tc>
          <w:tcPr>
            <w:tcW w:w="708" w:type="dxa"/>
          </w:tcPr>
          <w:p w:rsidR="00DA1849" w:rsidRPr="001F6EDE" w:rsidRDefault="00DA1849" w:rsidP="001F6EDE">
            <w:pPr>
              <w:jc w:val="center"/>
              <w:rPr>
                <w:color w:val="000000"/>
              </w:rPr>
            </w:pPr>
            <w:r w:rsidRPr="001F6EDE">
              <w:rPr>
                <w:color w:val="000000"/>
              </w:rPr>
              <w:t>3</w:t>
            </w:r>
          </w:p>
        </w:tc>
      </w:tr>
      <w:tr w:rsidR="00DA1849" w:rsidTr="00DA1849">
        <w:tc>
          <w:tcPr>
            <w:tcW w:w="959" w:type="dxa"/>
          </w:tcPr>
          <w:p w:rsidR="00DA1849" w:rsidRDefault="00DA1849" w:rsidP="003F3483">
            <w:r>
              <w:t>45-47</w:t>
            </w:r>
          </w:p>
        </w:tc>
        <w:tc>
          <w:tcPr>
            <w:tcW w:w="7796" w:type="dxa"/>
          </w:tcPr>
          <w:p w:rsidR="00DA1849" w:rsidRPr="001F6EDE" w:rsidRDefault="00DA1849" w:rsidP="003F3483">
            <w:pPr>
              <w:rPr>
                <w:color w:val="000000"/>
              </w:rPr>
            </w:pPr>
            <w:r w:rsidRPr="001F6EDE">
              <w:rPr>
                <w:color w:val="000000"/>
              </w:rPr>
              <w:t>3.3. Дробные уравнения</w:t>
            </w:r>
          </w:p>
        </w:tc>
        <w:tc>
          <w:tcPr>
            <w:tcW w:w="708" w:type="dxa"/>
          </w:tcPr>
          <w:p w:rsidR="00DA1849" w:rsidRPr="001F6EDE" w:rsidRDefault="00DA1849" w:rsidP="001F6EDE">
            <w:pPr>
              <w:jc w:val="center"/>
              <w:rPr>
                <w:color w:val="000000"/>
              </w:rPr>
            </w:pPr>
            <w:r w:rsidRPr="001F6EDE">
              <w:rPr>
                <w:color w:val="000000"/>
              </w:rPr>
              <w:t>3</w:t>
            </w:r>
          </w:p>
        </w:tc>
      </w:tr>
      <w:tr w:rsidR="00DA1849" w:rsidTr="00DA1849">
        <w:tc>
          <w:tcPr>
            <w:tcW w:w="959" w:type="dxa"/>
          </w:tcPr>
          <w:p w:rsidR="00DA1849" w:rsidRDefault="00DA1849" w:rsidP="003F3483">
            <w:r>
              <w:t>48-51</w:t>
            </w:r>
          </w:p>
        </w:tc>
        <w:tc>
          <w:tcPr>
            <w:tcW w:w="7796" w:type="dxa"/>
          </w:tcPr>
          <w:p w:rsidR="00DA1849" w:rsidRPr="001F6EDE" w:rsidRDefault="00DA1849" w:rsidP="003F3483">
            <w:pPr>
              <w:rPr>
                <w:color w:val="000000"/>
              </w:rPr>
            </w:pPr>
            <w:r w:rsidRPr="001F6EDE">
              <w:rPr>
                <w:color w:val="000000"/>
              </w:rPr>
              <w:t>3.4. Решение задач</w:t>
            </w:r>
          </w:p>
        </w:tc>
        <w:tc>
          <w:tcPr>
            <w:tcW w:w="708" w:type="dxa"/>
          </w:tcPr>
          <w:p w:rsidR="00DA1849" w:rsidRPr="001F6EDE" w:rsidRDefault="00DA1849" w:rsidP="001F6EDE">
            <w:pPr>
              <w:jc w:val="center"/>
              <w:rPr>
                <w:color w:val="000000"/>
              </w:rPr>
            </w:pPr>
            <w:r w:rsidRPr="001F6EDE">
              <w:rPr>
                <w:color w:val="000000"/>
              </w:rPr>
              <w:t>4</w:t>
            </w:r>
          </w:p>
        </w:tc>
      </w:tr>
      <w:tr w:rsidR="00DA1849" w:rsidTr="00DA1849">
        <w:tc>
          <w:tcPr>
            <w:tcW w:w="959" w:type="dxa"/>
          </w:tcPr>
          <w:p w:rsidR="00DA1849" w:rsidRDefault="00DA1849" w:rsidP="003F3483">
            <w:r>
              <w:t>52-54</w:t>
            </w:r>
          </w:p>
        </w:tc>
        <w:tc>
          <w:tcPr>
            <w:tcW w:w="7796" w:type="dxa"/>
          </w:tcPr>
          <w:p w:rsidR="00DA1849" w:rsidRPr="001F6EDE" w:rsidRDefault="00DA1849" w:rsidP="003F3483">
            <w:pPr>
              <w:rPr>
                <w:color w:val="000000"/>
              </w:rPr>
            </w:pPr>
            <w:r w:rsidRPr="001F6EDE">
              <w:rPr>
                <w:color w:val="000000"/>
              </w:rPr>
              <w:t>3.5. Системы уравнений с двумя переменными</w:t>
            </w:r>
          </w:p>
        </w:tc>
        <w:tc>
          <w:tcPr>
            <w:tcW w:w="708" w:type="dxa"/>
          </w:tcPr>
          <w:p w:rsidR="00DA1849" w:rsidRPr="001F6EDE" w:rsidRDefault="00DA1849" w:rsidP="001F6EDE">
            <w:pPr>
              <w:jc w:val="center"/>
              <w:rPr>
                <w:color w:val="000000"/>
              </w:rPr>
            </w:pPr>
            <w:r w:rsidRPr="001F6EDE">
              <w:rPr>
                <w:color w:val="000000"/>
              </w:rPr>
              <w:t>3</w:t>
            </w:r>
          </w:p>
        </w:tc>
      </w:tr>
      <w:tr w:rsidR="00DA1849" w:rsidTr="00DA1849">
        <w:tc>
          <w:tcPr>
            <w:tcW w:w="959" w:type="dxa"/>
          </w:tcPr>
          <w:p w:rsidR="00DA1849" w:rsidRDefault="00DA1849" w:rsidP="003F3483">
            <w:r>
              <w:t>55-58</w:t>
            </w:r>
          </w:p>
        </w:tc>
        <w:tc>
          <w:tcPr>
            <w:tcW w:w="7796" w:type="dxa"/>
          </w:tcPr>
          <w:p w:rsidR="00DA1849" w:rsidRPr="001F6EDE" w:rsidRDefault="00DA1849" w:rsidP="003F3483">
            <w:pPr>
              <w:rPr>
                <w:color w:val="000000"/>
              </w:rPr>
            </w:pPr>
            <w:r w:rsidRPr="001F6EDE">
              <w:rPr>
                <w:color w:val="000000"/>
              </w:rPr>
              <w:t>3.6. Решение задач</w:t>
            </w:r>
          </w:p>
        </w:tc>
        <w:tc>
          <w:tcPr>
            <w:tcW w:w="708" w:type="dxa"/>
          </w:tcPr>
          <w:p w:rsidR="00DA1849" w:rsidRPr="001F6EDE" w:rsidRDefault="00DA1849" w:rsidP="001F6EDE">
            <w:pPr>
              <w:jc w:val="center"/>
              <w:rPr>
                <w:color w:val="000000"/>
              </w:rPr>
            </w:pPr>
            <w:r w:rsidRPr="001F6EDE">
              <w:rPr>
                <w:color w:val="000000"/>
              </w:rPr>
              <w:t>4</w:t>
            </w:r>
          </w:p>
        </w:tc>
      </w:tr>
      <w:tr w:rsidR="00DA1849" w:rsidTr="00DA1849">
        <w:tc>
          <w:tcPr>
            <w:tcW w:w="959" w:type="dxa"/>
          </w:tcPr>
          <w:p w:rsidR="00DA1849" w:rsidRDefault="00DA1849" w:rsidP="003F3483">
            <w:r>
              <w:t>59-61</w:t>
            </w:r>
          </w:p>
        </w:tc>
        <w:tc>
          <w:tcPr>
            <w:tcW w:w="7796" w:type="dxa"/>
          </w:tcPr>
          <w:p w:rsidR="00DA1849" w:rsidRPr="001F6EDE" w:rsidRDefault="00DA1849" w:rsidP="003F3483">
            <w:pPr>
              <w:rPr>
                <w:color w:val="000000"/>
              </w:rPr>
            </w:pPr>
            <w:r w:rsidRPr="001F6EDE">
              <w:rPr>
                <w:color w:val="000000"/>
              </w:rPr>
              <w:t>3.7. Графическое исследование уравнений</w:t>
            </w:r>
          </w:p>
        </w:tc>
        <w:tc>
          <w:tcPr>
            <w:tcW w:w="708" w:type="dxa"/>
          </w:tcPr>
          <w:p w:rsidR="00DA1849" w:rsidRPr="001F6EDE" w:rsidRDefault="00DA1849" w:rsidP="001F6EDE">
            <w:pPr>
              <w:jc w:val="center"/>
              <w:rPr>
                <w:color w:val="000000"/>
              </w:rPr>
            </w:pPr>
            <w:r w:rsidRPr="001F6EDE">
              <w:rPr>
                <w:color w:val="000000"/>
              </w:rPr>
              <w:t>3</w:t>
            </w:r>
          </w:p>
        </w:tc>
      </w:tr>
      <w:tr w:rsidR="00DA1849" w:rsidTr="00DA1849">
        <w:tc>
          <w:tcPr>
            <w:tcW w:w="959" w:type="dxa"/>
          </w:tcPr>
          <w:p w:rsidR="00DA1849" w:rsidRDefault="00DA1849" w:rsidP="003F3483">
            <w:r>
              <w:t>62</w:t>
            </w:r>
          </w:p>
        </w:tc>
        <w:tc>
          <w:tcPr>
            <w:tcW w:w="7796" w:type="dxa"/>
          </w:tcPr>
          <w:p w:rsidR="00DA1849" w:rsidRPr="001F6EDE" w:rsidRDefault="00DA1849" w:rsidP="003F3483">
            <w:pPr>
              <w:rPr>
                <w:color w:val="000000"/>
              </w:rPr>
            </w:pPr>
            <w:r w:rsidRPr="001F6EDE">
              <w:rPr>
                <w:color w:val="000000"/>
              </w:rPr>
              <w:t xml:space="preserve">Обобщающий урок </w:t>
            </w:r>
          </w:p>
        </w:tc>
        <w:tc>
          <w:tcPr>
            <w:tcW w:w="708" w:type="dxa"/>
          </w:tcPr>
          <w:p w:rsidR="00DA1849" w:rsidRPr="001F6EDE" w:rsidRDefault="00DA1849" w:rsidP="001F6EDE">
            <w:pPr>
              <w:jc w:val="center"/>
              <w:rPr>
                <w:color w:val="000000"/>
              </w:rPr>
            </w:pPr>
            <w:r w:rsidRPr="001F6EDE">
              <w:rPr>
                <w:color w:val="000000"/>
              </w:rPr>
              <w:t>1</w:t>
            </w:r>
          </w:p>
        </w:tc>
      </w:tr>
      <w:tr w:rsidR="00DA1849" w:rsidTr="00DA1849">
        <w:tc>
          <w:tcPr>
            <w:tcW w:w="959" w:type="dxa"/>
          </w:tcPr>
          <w:p w:rsidR="00DA1849" w:rsidRDefault="00DA1849" w:rsidP="003F3483">
            <w:r>
              <w:t>63</w:t>
            </w:r>
          </w:p>
        </w:tc>
        <w:tc>
          <w:tcPr>
            <w:tcW w:w="7796" w:type="dxa"/>
          </w:tcPr>
          <w:p w:rsidR="00DA1849" w:rsidRPr="001F6EDE" w:rsidRDefault="00DA1849" w:rsidP="003F3483">
            <w:pPr>
              <w:rPr>
                <w:b/>
                <w:i/>
                <w:color w:val="000000"/>
              </w:rPr>
            </w:pPr>
            <w:r w:rsidRPr="001F6EDE">
              <w:rPr>
                <w:b/>
                <w:i/>
                <w:color w:val="000000"/>
              </w:rPr>
              <w:t>Контрольная работа № 3 «Уравнения и системы уравнений»</w:t>
            </w:r>
          </w:p>
        </w:tc>
        <w:tc>
          <w:tcPr>
            <w:tcW w:w="708" w:type="dxa"/>
          </w:tcPr>
          <w:p w:rsidR="00DA1849" w:rsidRPr="001F6EDE" w:rsidRDefault="00DA1849" w:rsidP="001F6EDE">
            <w:pPr>
              <w:jc w:val="center"/>
              <w:rPr>
                <w:b/>
                <w:color w:val="000000"/>
              </w:rPr>
            </w:pPr>
            <w:r w:rsidRPr="001F6EDE">
              <w:rPr>
                <w:b/>
                <w:color w:val="000000"/>
              </w:rPr>
              <w:t>1</w:t>
            </w:r>
          </w:p>
        </w:tc>
      </w:tr>
      <w:tr w:rsidR="00DA1849" w:rsidTr="00DA1849">
        <w:trPr>
          <w:gridAfter w:val="2"/>
          <w:wAfter w:w="8504" w:type="dxa"/>
        </w:trPr>
        <w:tc>
          <w:tcPr>
            <w:tcW w:w="959" w:type="dxa"/>
          </w:tcPr>
          <w:p w:rsidR="00DA1849" w:rsidRDefault="00DA1849" w:rsidP="003F3483"/>
        </w:tc>
      </w:tr>
      <w:tr w:rsidR="00DA1849" w:rsidTr="00DA1849">
        <w:tc>
          <w:tcPr>
            <w:tcW w:w="959" w:type="dxa"/>
          </w:tcPr>
          <w:p w:rsidR="00DA1849" w:rsidRDefault="00DA1849" w:rsidP="003F3483">
            <w:r>
              <w:t>64</w:t>
            </w:r>
          </w:p>
        </w:tc>
        <w:tc>
          <w:tcPr>
            <w:tcW w:w="7796" w:type="dxa"/>
          </w:tcPr>
          <w:p w:rsidR="00DA1849" w:rsidRPr="001F6EDE" w:rsidRDefault="00DA1849" w:rsidP="003F3483">
            <w:pPr>
              <w:rPr>
                <w:color w:val="000000"/>
              </w:rPr>
            </w:pPr>
            <w:r w:rsidRPr="001F6EDE">
              <w:rPr>
                <w:color w:val="000000"/>
              </w:rPr>
              <w:t>4.1. Числовые последовательности</w:t>
            </w:r>
          </w:p>
        </w:tc>
        <w:tc>
          <w:tcPr>
            <w:tcW w:w="708" w:type="dxa"/>
          </w:tcPr>
          <w:p w:rsidR="00DA1849" w:rsidRPr="001F6EDE" w:rsidRDefault="00DA1849" w:rsidP="001F6EDE">
            <w:pPr>
              <w:jc w:val="center"/>
              <w:rPr>
                <w:color w:val="000000"/>
              </w:rPr>
            </w:pPr>
            <w:r w:rsidRPr="001F6EDE">
              <w:rPr>
                <w:color w:val="000000"/>
              </w:rPr>
              <w:t>1</w:t>
            </w:r>
          </w:p>
        </w:tc>
      </w:tr>
      <w:tr w:rsidR="00DA1849" w:rsidTr="00DA1849">
        <w:tc>
          <w:tcPr>
            <w:tcW w:w="959" w:type="dxa"/>
          </w:tcPr>
          <w:p w:rsidR="00DA1849" w:rsidRDefault="00DA1849" w:rsidP="003F3483">
            <w:r>
              <w:t>65-66</w:t>
            </w:r>
          </w:p>
        </w:tc>
        <w:tc>
          <w:tcPr>
            <w:tcW w:w="7796" w:type="dxa"/>
          </w:tcPr>
          <w:p w:rsidR="00DA1849" w:rsidRPr="001F6EDE" w:rsidRDefault="00DA1849" w:rsidP="003F3483">
            <w:pPr>
              <w:rPr>
                <w:color w:val="000000"/>
              </w:rPr>
            </w:pPr>
            <w:r w:rsidRPr="001F6EDE">
              <w:rPr>
                <w:color w:val="000000"/>
              </w:rPr>
              <w:t>4.2. Арифметическая прогрессия</w:t>
            </w:r>
          </w:p>
        </w:tc>
        <w:tc>
          <w:tcPr>
            <w:tcW w:w="708" w:type="dxa"/>
          </w:tcPr>
          <w:p w:rsidR="00DA1849" w:rsidRPr="001F6EDE" w:rsidRDefault="00DA1849" w:rsidP="001F6EDE">
            <w:pPr>
              <w:jc w:val="center"/>
              <w:rPr>
                <w:color w:val="000000"/>
              </w:rPr>
            </w:pPr>
            <w:r w:rsidRPr="001F6EDE">
              <w:rPr>
                <w:color w:val="000000"/>
              </w:rPr>
              <w:t>2</w:t>
            </w:r>
          </w:p>
        </w:tc>
      </w:tr>
      <w:tr w:rsidR="00DA1849" w:rsidTr="00DA1849">
        <w:tc>
          <w:tcPr>
            <w:tcW w:w="959" w:type="dxa"/>
          </w:tcPr>
          <w:p w:rsidR="00DA1849" w:rsidRDefault="00DA1849" w:rsidP="003F3483">
            <w:r>
              <w:t>67-69</w:t>
            </w:r>
          </w:p>
        </w:tc>
        <w:tc>
          <w:tcPr>
            <w:tcW w:w="7796" w:type="dxa"/>
          </w:tcPr>
          <w:p w:rsidR="00DA1849" w:rsidRPr="001F6EDE" w:rsidRDefault="00DA1849" w:rsidP="003F3483">
            <w:pPr>
              <w:rPr>
                <w:color w:val="000000"/>
              </w:rPr>
            </w:pPr>
            <w:r w:rsidRPr="001F6EDE">
              <w:rPr>
                <w:color w:val="000000"/>
              </w:rPr>
              <w:t>4.3. Сумма первых n членов арифметической прогрессии</w:t>
            </w:r>
          </w:p>
        </w:tc>
        <w:tc>
          <w:tcPr>
            <w:tcW w:w="708" w:type="dxa"/>
          </w:tcPr>
          <w:p w:rsidR="00DA1849" w:rsidRPr="001F6EDE" w:rsidRDefault="00DA1849" w:rsidP="001F6EDE">
            <w:pPr>
              <w:jc w:val="center"/>
              <w:rPr>
                <w:color w:val="000000"/>
              </w:rPr>
            </w:pPr>
            <w:r w:rsidRPr="001F6EDE">
              <w:rPr>
                <w:color w:val="000000"/>
              </w:rPr>
              <w:t>3</w:t>
            </w:r>
          </w:p>
        </w:tc>
      </w:tr>
      <w:tr w:rsidR="00DA1849" w:rsidTr="00DA1849">
        <w:tc>
          <w:tcPr>
            <w:tcW w:w="959" w:type="dxa"/>
          </w:tcPr>
          <w:p w:rsidR="00DA1849" w:rsidRDefault="00DA1849" w:rsidP="003F3483">
            <w:r>
              <w:t>70-71</w:t>
            </w:r>
          </w:p>
        </w:tc>
        <w:tc>
          <w:tcPr>
            <w:tcW w:w="7796" w:type="dxa"/>
          </w:tcPr>
          <w:p w:rsidR="00DA1849" w:rsidRPr="001F6EDE" w:rsidRDefault="00DA1849" w:rsidP="003F3483">
            <w:pPr>
              <w:rPr>
                <w:color w:val="000000"/>
              </w:rPr>
            </w:pPr>
            <w:r w:rsidRPr="001F6EDE">
              <w:rPr>
                <w:color w:val="000000"/>
              </w:rPr>
              <w:t>4.4. Геометрическая прогрессия</w:t>
            </w:r>
          </w:p>
        </w:tc>
        <w:tc>
          <w:tcPr>
            <w:tcW w:w="708" w:type="dxa"/>
          </w:tcPr>
          <w:p w:rsidR="00DA1849" w:rsidRPr="001F6EDE" w:rsidRDefault="00DA1849" w:rsidP="001F6EDE">
            <w:pPr>
              <w:jc w:val="center"/>
              <w:rPr>
                <w:color w:val="000000"/>
              </w:rPr>
            </w:pPr>
            <w:r w:rsidRPr="001F6EDE">
              <w:rPr>
                <w:color w:val="000000"/>
              </w:rPr>
              <w:t>2</w:t>
            </w:r>
          </w:p>
        </w:tc>
      </w:tr>
      <w:tr w:rsidR="00DA1849" w:rsidTr="00DA1849">
        <w:tc>
          <w:tcPr>
            <w:tcW w:w="959" w:type="dxa"/>
          </w:tcPr>
          <w:p w:rsidR="00DA1849" w:rsidRDefault="00DA1849" w:rsidP="003F3483">
            <w:r>
              <w:t>72-74</w:t>
            </w:r>
          </w:p>
        </w:tc>
        <w:tc>
          <w:tcPr>
            <w:tcW w:w="7796" w:type="dxa"/>
          </w:tcPr>
          <w:p w:rsidR="00DA1849" w:rsidRPr="001F6EDE" w:rsidRDefault="00DA1849" w:rsidP="003F3483">
            <w:pPr>
              <w:rPr>
                <w:color w:val="000000"/>
              </w:rPr>
            </w:pPr>
            <w:r w:rsidRPr="001F6EDE">
              <w:rPr>
                <w:color w:val="000000"/>
              </w:rPr>
              <w:t>4.5. Сумма первых n членов геометрической прогрессии</w:t>
            </w:r>
          </w:p>
        </w:tc>
        <w:tc>
          <w:tcPr>
            <w:tcW w:w="708" w:type="dxa"/>
          </w:tcPr>
          <w:p w:rsidR="00DA1849" w:rsidRPr="001F6EDE" w:rsidRDefault="00DA1849" w:rsidP="001F6EDE">
            <w:pPr>
              <w:jc w:val="center"/>
              <w:rPr>
                <w:color w:val="000000"/>
              </w:rPr>
            </w:pPr>
            <w:r w:rsidRPr="001F6EDE">
              <w:rPr>
                <w:color w:val="000000"/>
              </w:rPr>
              <w:t>3</w:t>
            </w:r>
          </w:p>
        </w:tc>
      </w:tr>
      <w:tr w:rsidR="00DA1849" w:rsidTr="00DA1849">
        <w:tc>
          <w:tcPr>
            <w:tcW w:w="959" w:type="dxa"/>
          </w:tcPr>
          <w:p w:rsidR="00DA1849" w:rsidRDefault="00DA1849" w:rsidP="003F3483">
            <w:r>
              <w:t>75-76</w:t>
            </w:r>
          </w:p>
        </w:tc>
        <w:tc>
          <w:tcPr>
            <w:tcW w:w="7796" w:type="dxa"/>
          </w:tcPr>
          <w:p w:rsidR="00DA1849" w:rsidRPr="001F6EDE" w:rsidRDefault="00DA1849" w:rsidP="003F3483">
            <w:pPr>
              <w:rPr>
                <w:color w:val="000000"/>
              </w:rPr>
            </w:pPr>
            <w:r w:rsidRPr="001F6EDE">
              <w:rPr>
                <w:color w:val="000000"/>
              </w:rPr>
              <w:t>4.6. Простые и сложные проценты</w:t>
            </w:r>
          </w:p>
        </w:tc>
        <w:tc>
          <w:tcPr>
            <w:tcW w:w="708" w:type="dxa"/>
          </w:tcPr>
          <w:p w:rsidR="00DA1849" w:rsidRPr="001F6EDE" w:rsidRDefault="00DA1849" w:rsidP="001F6EDE">
            <w:pPr>
              <w:jc w:val="center"/>
              <w:rPr>
                <w:color w:val="000000"/>
              </w:rPr>
            </w:pPr>
            <w:r w:rsidRPr="001F6EDE">
              <w:rPr>
                <w:color w:val="000000"/>
              </w:rPr>
              <w:t>2</w:t>
            </w:r>
          </w:p>
        </w:tc>
      </w:tr>
      <w:tr w:rsidR="00DA1849" w:rsidTr="00DA1849">
        <w:tc>
          <w:tcPr>
            <w:tcW w:w="959" w:type="dxa"/>
          </w:tcPr>
          <w:p w:rsidR="00DA1849" w:rsidRDefault="00DA1849" w:rsidP="003F3483">
            <w:r>
              <w:t>77</w:t>
            </w:r>
          </w:p>
        </w:tc>
        <w:tc>
          <w:tcPr>
            <w:tcW w:w="7796" w:type="dxa"/>
          </w:tcPr>
          <w:p w:rsidR="00DA1849" w:rsidRPr="001F6EDE" w:rsidRDefault="00DA1849" w:rsidP="003F3483">
            <w:pPr>
              <w:rPr>
                <w:color w:val="000000"/>
              </w:rPr>
            </w:pPr>
            <w:r w:rsidRPr="001F6EDE">
              <w:rPr>
                <w:color w:val="000000"/>
              </w:rPr>
              <w:t xml:space="preserve">Обобщающий урок </w:t>
            </w:r>
          </w:p>
        </w:tc>
        <w:tc>
          <w:tcPr>
            <w:tcW w:w="708" w:type="dxa"/>
          </w:tcPr>
          <w:p w:rsidR="00DA1849" w:rsidRPr="001F6EDE" w:rsidRDefault="00DA1849" w:rsidP="001F6EDE">
            <w:pPr>
              <w:jc w:val="center"/>
              <w:rPr>
                <w:color w:val="000000"/>
              </w:rPr>
            </w:pPr>
            <w:r w:rsidRPr="001F6EDE">
              <w:rPr>
                <w:color w:val="000000"/>
              </w:rPr>
              <w:t>1</w:t>
            </w:r>
          </w:p>
        </w:tc>
      </w:tr>
      <w:tr w:rsidR="00DA1849" w:rsidTr="00DA1849">
        <w:tc>
          <w:tcPr>
            <w:tcW w:w="959" w:type="dxa"/>
          </w:tcPr>
          <w:p w:rsidR="00DA1849" w:rsidRDefault="00DA1849" w:rsidP="003F3483">
            <w:r>
              <w:t>78</w:t>
            </w:r>
          </w:p>
        </w:tc>
        <w:tc>
          <w:tcPr>
            <w:tcW w:w="7796" w:type="dxa"/>
          </w:tcPr>
          <w:p w:rsidR="00DA1849" w:rsidRPr="001F6EDE" w:rsidRDefault="00DA1849" w:rsidP="003F3483">
            <w:pPr>
              <w:rPr>
                <w:b/>
                <w:i/>
                <w:color w:val="000000"/>
              </w:rPr>
            </w:pPr>
            <w:r w:rsidRPr="001F6EDE">
              <w:rPr>
                <w:b/>
                <w:i/>
                <w:color w:val="000000"/>
              </w:rPr>
              <w:t>Контрольная работа № 4 «Прогрессии»</w:t>
            </w:r>
          </w:p>
        </w:tc>
        <w:tc>
          <w:tcPr>
            <w:tcW w:w="708" w:type="dxa"/>
          </w:tcPr>
          <w:p w:rsidR="00DA1849" w:rsidRPr="001F6EDE" w:rsidRDefault="00DA1849" w:rsidP="001F6EDE">
            <w:pPr>
              <w:jc w:val="center"/>
              <w:rPr>
                <w:color w:val="000000"/>
              </w:rPr>
            </w:pPr>
            <w:r w:rsidRPr="001F6EDE">
              <w:rPr>
                <w:color w:val="000000"/>
              </w:rPr>
              <w:t>1</w:t>
            </w:r>
          </w:p>
        </w:tc>
      </w:tr>
      <w:tr w:rsidR="00DA1849" w:rsidTr="00DA1849">
        <w:trPr>
          <w:gridAfter w:val="2"/>
          <w:wAfter w:w="8504" w:type="dxa"/>
        </w:trPr>
        <w:tc>
          <w:tcPr>
            <w:tcW w:w="959" w:type="dxa"/>
          </w:tcPr>
          <w:p w:rsidR="00DA1849" w:rsidRDefault="00DA1849" w:rsidP="003F3483"/>
        </w:tc>
      </w:tr>
      <w:tr w:rsidR="00DA1849" w:rsidTr="00DA1849">
        <w:tc>
          <w:tcPr>
            <w:tcW w:w="959" w:type="dxa"/>
          </w:tcPr>
          <w:p w:rsidR="00DA1849" w:rsidRDefault="00DA1849" w:rsidP="003F3483">
            <w:r>
              <w:t>79</w:t>
            </w:r>
          </w:p>
        </w:tc>
        <w:tc>
          <w:tcPr>
            <w:tcW w:w="7796" w:type="dxa"/>
          </w:tcPr>
          <w:p w:rsidR="00DA1849" w:rsidRPr="001F6EDE" w:rsidRDefault="00DA1849" w:rsidP="003F3483">
            <w:pPr>
              <w:rPr>
                <w:color w:val="000000"/>
              </w:rPr>
            </w:pPr>
            <w:r w:rsidRPr="001F6EDE">
              <w:rPr>
                <w:color w:val="000000"/>
              </w:rPr>
              <w:t>5.1. Выборочные исследования</w:t>
            </w:r>
          </w:p>
        </w:tc>
        <w:tc>
          <w:tcPr>
            <w:tcW w:w="708" w:type="dxa"/>
          </w:tcPr>
          <w:p w:rsidR="00DA1849" w:rsidRPr="001F6EDE" w:rsidRDefault="00DA1849" w:rsidP="001F6EDE">
            <w:pPr>
              <w:jc w:val="center"/>
              <w:rPr>
                <w:color w:val="000000"/>
              </w:rPr>
            </w:pPr>
            <w:r w:rsidRPr="001F6EDE">
              <w:rPr>
                <w:color w:val="000000"/>
              </w:rPr>
              <w:t>1</w:t>
            </w:r>
          </w:p>
        </w:tc>
      </w:tr>
      <w:tr w:rsidR="00DA1849" w:rsidTr="00DA1849">
        <w:tc>
          <w:tcPr>
            <w:tcW w:w="959" w:type="dxa"/>
          </w:tcPr>
          <w:p w:rsidR="00DA1849" w:rsidRDefault="00DA1849" w:rsidP="003F3483">
            <w:r>
              <w:t>80-81</w:t>
            </w:r>
          </w:p>
        </w:tc>
        <w:tc>
          <w:tcPr>
            <w:tcW w:w="7796" w:type="dxa"/>
          </w:tcPr>
          <w:p w:rsidR="00DA1849" w:rsidRPr="001F6EDE" w:rsidRDefault="00DA1849" w:rsidP="003F3483">
            <w:pPr>
              <w:rPr>
                <w:color w:val="000000"/>
              </w:rPr>
            </w:pPr>
            <w:r w:rsidRPr="001F6EDE">
              <w:rPr>
                <w:color w:val="000000"/>
              </w:rPr>
              <w:t>5.2. Интервальный ряд. Гистограмма</w:t>
            </w:r>
          </w:p>
        </w:tc>
        <w:tc>
          <w:tcPr>
            <w:tcW w:w="708" w:type="dxa"/>
          </w:tcPr>
          <w:p w:rsidR="00DA1849" w:rsidRPr="001F6EDE" w:rsidRDefault="00DA1849" w:rsidP="001F6EDE">
            <w:pPr>
              <w:jc w:val="center"/>
              <w:rPr>
                <w:color w:val="000000"/>
              </w:rPr>
            </w:pPr>
            <w:r w:rsidRPr="001F6EDE">
              <w:rPr>
                <w:color w:val="000000"/>
              </w:rPr>
              <w:t>2</w:t>
            </w:r>
          </w:p>
        </w:tc>
      </w:tr>
      <w:tr w:rsidR="00DA1849" w:rsidTr="00DA1849">
        <w:tc>
          <w:tcPr>
            <w:tcW w:w="959" w:type="dxa"/>
          </w:tcPr>
          <w:p w:rsidR="00DA1849" w:rsidRDefault="00DA1849" w:rsidP="003F3483">
            <w:r>
              <w:t>82</w:t>
            </w:r>
          </w:p>
        </w:tc>
        <w:tc>
          <w:tcPr>
            <w:tcW w:w="7796" w:type="dxa"/>
          </w:tcPr>
          <w:p w:rsidR="00DA1849" w:rsidRPr="001F6EDE" w:rsidRDefault="00DA1849" w:rsidP="003F3483">
            <w:pPr>
              <w:rPr>
                <w:color w:val="000000"/>
              </w:rPr>
            </w:pPr>
            <w:r w:rsidRPr="001F6EDE">
              <w:rPr>
                <w:color w:val="000000"/>
              </w:rPr>
              <w:t>5.3. Характеристики разброса</w:t>
            </w:r>
          </w:p>
        </w:tc>
        <w:tc>
          <w:tcPr>
            <w:tcW w:w="708" w:type="dxa"/>
          </w:tcPr>
          <w:p w:rsidR="00DA1849" w:rsidRPr="001F6EDE" w:rsidRDefault="00DA1849" w:rsidP="001F6EDE">
            <w:pPr>
              <w:jc w:val="center"/>
              <w:rPr>
                <w:color w:val="000000"/>
              </w:rPr>
            </w:pPr>
            <w:r w:rsidRPr="001F6EDE">
              <w:rPr>
                <w:color w:val="000000"/>
              </w:rPr>
              <w:t>1</w:t>
            </w:r>
          </w:p>
        </w:tc>
      </w:tr>
      <w:tr w:rsidR="00DA1849" w:rsidTr="00DA1849">
        <w:tc>
          <w:tcPr>
            <w:tcW w:w="959" w:type="dxa"/>
          </w:tcPr>
          <w:p w:rsidR="00DA1849" w:rsidRDefault="00DA1849" w:rsidP="003F3483">
            <w:r>
              <w:t>83</w:t>
            </w:r>
          </w:p>
        </w:tc>
        <w:tc>
          <w:tcPr>
            <w:tcW w:w="7796" w:type="dxa"/>
          </w:tcPr>
          <w:p w:rsidR="00DA1849" w:rsidRPr="001F6EDE" w:rsidRDefault="00DA1849" w:rsidP="003F3483">
            <w:pPr>
              <w:rPr>
                <w:color w:val="000000"/>
              </w:rPr>
            </w:pPr>
            <w:r w:rsidRPr="001F6EDE">
              <w:rPr>
                <w:color w:val="000000"/>
              </w:rPr>
              <w:t>5.4. Статистическое оценивание и прогноз</w:t>
            </w:r>
          </w:p>
        </w:tc>
        <w:tc>
          <w:tcPr>
            <w:tcW w:w="708" w:type="dxa"/>
          </w:tcPr>
          <w:p w:rsidR="00DA1849" w:rsidRPr="001F6EDE" w:rsidRDefault="00DA1849" w:rsidP="001F6EDE">
            <w:pPr>
              <w:jc w:val="center"/>
              <w:rPr>
                <w:color w:val="000000"/>
              </w:rPr>
            </w:pPr>
            <w:r w:rsidRPr="001F6EDE">
              <w:rPr>
                <w:color w:val="000000"/>
              </w:rPr>
              <w:t>1</w:t>
            </w:r>
          </w:p>
        </w:tc>
      </w:tr>
      <w:tr w:rsidR="00DA1849" w:rsidTr="00DA1849">
        <w:tc>
          <w:tcPr>
            <w:tcW w:w="959" w:type="dxa"/>
          </w:tcPr>
          <w:p w:rsidR="00DA1849" w:rsidRDefault="00DA1849" w:rsidP="003F3483">
            <w:r>
              <w:t>84</w:t>
            </w:r>
          </w:p>
        </w:tc>
        <w:tc>
          <w:tcPr>
            <w:tcW w:w="7796" w:type="dxa"/>
          </w:tcPr>
          <w:p w:rsidR="00DA1849" w:rsidRPr="001F6EDE" w:rsidRDefault="00DA1849" w:rsidP="003F3483">
            <w:pPr>
              <w:rPr>
                <w:b/>
                <w:bCs/>
                <w:i/>
                <w:iCs/>
                <w:color w:val="000000"/>
              </w:rPr>
            </w:pPr>
            <w:r w:rsidRPr="001F6EDE">
              <w:rPr>
                <w:b/>
                <w:bCs/>
                <w:i/>
                <w:iCs/>
                <w:color w:val="000000"/>
              </w:rPr>
              <w:t>Контрольная работа  №5 «Статистика и вероятность»</w:t>
            </w:r>
          </w:p>
        </w:tc>
        <w:tc>
          <w:tcPr>
            <w:tcW w:w="708" w:type="dxa"/>
          </w:tcPr>
          <w:p w:rsidR="00DA1849" w:rsidRPr="001F6EDE" w:rsidRDefault="00DA1849" w:rsidP="001F6EDE">
            <w:pPr>
              <w:jc w:val="center"/>
              <w:rPr>
                <w:b/>
                <w:bCs/>
                <w:i/>
                <w:iCs/>
                <w:color w:val="000000"/>
              </w:rPr>
            </w:pPr>
            <w:r w:rsidRPr="001F6EDE">
              <w:rPr>
                <w:b/>
                <w:bCs/>
                <w:i/>
                <w:iCs/>
                <w:color w:val="000000"/>
              </w:rPr>
              <w:t>1</w:t>
            </w:r>
          </w:p>
        </w:tc>
      </w:tr>
      <w:tr w:rsidR="00DA1849" w:rsidTr="00DA1849">
        <w:tc>
          <w:tcPr>
            <w:tcW w:w="959" w:type="dxa"/>
          </w:tcPr>
          <w:p w:rsidR="00DA1849" w:rsidRDefault="00DA1849" w:rsidP="001F6EDE">
            <w:pPr>
              <w:tabs>
                <w:tab w:val="left" w:pos="709"/>
              </w:tabs>
            </w:pPr>
            <w:r>
              <w:t>85-102</w:t>
            </w:r>
          </w:p>
        </w:tc>
        <w:tc>
          <w:tcPr>
            <w:tcW w:w="7796" w:type="dxa"/>
          </w:tcPr>
          <w:p w:rsidR="00DA1849" w:rsidRPr="001F6EDE" w:rsidRDefault="00DA1849" w:rsidP="003F3483">
            <w:pPr>
              <w:rPr>
                <w:b/>
                <w:bCs/>
                <w:i/>
                <w:iCs/>
                <w:color w:val="000000"/>
              </w:rPr>
            </w:pPr>
            <w:r w:rsidRPr="001F6EDE">
              <w:rPr>
                <w:b/>
                <w:bCs/>
                <w:i/>
                <w:iCs/>
                <w:color w:val="000000"/>
              </w:rPr>
              <w:t xml:space="preserve">Повторение. Итоговая контрольная работа </w:t>
            </w:r>
          </w:p>
        </w:tc>
        <w:tc>
          <w:tcPr>
            <w:tcW w:w="708" w:type="dxa"/>
          </w:tcPr>
          <w:p w:rsidR="00DA1849" w:rsidRPr="001F6EDE" w:rsidRDefault="00DA1849" w:rsidP="001F6EDE">
            <w:pPr>
              <w:jc w:val="center"/>
              <w:rPr>
                <w:b/>
                <w:bCs/>
                <w:i/>
                <w:iCs/>
                <w:color w:val="000000"/>
              </w:rPr>
            </w:pPr>
            <w:r w:rsidRPr="001F6EDE">
              <w:rPr>
                <w:b/>
                <w:bCs/>
                <w:i/>
                <w:iCs/>
                <w:color w:val="000000"/>
              </w:rPr>
              <w:t>18</w:t>
            </w:r>
          </w:p>
        </w:tc>
      </w:tr>
      <w:tr w:rsidR="00DA1849" w:rsidTr="00DA1849">
        <w:tc>
          <w:tcPr>
            <w:tcW w:w="959" w:type="dxa"/>
          </w:tcPr>
          <w:p w:rsidR="00DA1849" w:rsidRDefault="00DA1849" w:rsidP="003F3483"/>
        </w:tc>
        <w:tc>
          <w:tcPr>
            <w:tcW w:w="7796" w:type="dxa"/>
          </w:tcPr>
          <w:p w:rsidR="00DA1849" w:rsidRPr="001F6EDE" w:rsidRDefault="00DA1849" w:rsidP="003F3483">
            <w:pPr>
              <w:rPr>
                <w:b/>
                <w:bCs/>
                <w:color w:val="000000"/>
              </w:rPr>
            </w:pPr>
            <w:r w:rsidRPr="001F6EDE">
              <w:rPr>
                <w:b/>
                <w:bCs/>
                <w:color w:val="000000"/>
              </w:rPr>
              <w:t>Всего</w:t>
            </w:r>
          </w:p>
        </w:tc>
        <w:tc>
          <w:tcPr>
            <w:tcW w:w="708" w:type="dxa"/>
          </w:tcPr>
          <w:p w:rsidR="00DA1849" w:rsidRPr="001F6EDE" w:rsidRDefault="00DA1849" w:rsidP="001F6EDE">
            <w:pPr>
              <w:jc w:val="center"/>
              <w:rPr>
                <w:b/>
                <w:bCs/>
                <w:color w:val="000000"/>
              </w:rPr>
            </w:pPr>
            <w:r w:rsidRPr="001F6EDE">
              <w:rPr>
                <w:b/>
                <w:bCs/>
                <w:color w:val="000000"/>
              </w:rPr>
              <w:t>102</w:t>
            </w:r>
          </w:p>
        </w:tc>
      </w:tr>
    </w:tbl>
    <w:p w:rsidR="00FD7035" w:rsidRPr="002E5CFB" w:rsidRDefault="00FD7035" w:rsidP="00DA1849">
      <w:pPr>
        <w:pStyle w:val="dash0410005f0431005f0437005f0430005f0446005f0020005f0441005f043f005f0438005f0441005f043a005f0430"/>
        <w:ind w:left="0" w:firstLine="567"/>
        <w:jc w:val="center"/>
        <w:rPr>
          <w:b/>
          <w:color w:val="000000"/>
        </w:rPr>
      </w:pPr>
    </w:p>
    <w:sectPr w:rsidR="00FD7035" w:rsidRPr="002E5CFB" w:rsidSect="00232D1B">
      <w:headerReference w:type="default" r:id="rId14"/>
      <w:pgSz w:w="11906" w:h="16838" w:code="9"/>
      <w:pgMar w:top="1134" w:right="992"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1575" w:rsidRDefault="00ED1575">
      <w:r>
        <w:separator/>
      </w:r>
    </w:p>
  </w:endnote>
  <w:endnote w:type="continuationSeparator" w:id="0">
    <w:p w:rsidR="00ED1575" w:rsidRDefault="00ED15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WenQuanYi Micro Hei">
    <w:altName w:val="Times New Roman"/>
    <w:charset w:val="01"/>
    <w:family w:val="auto"/>
    <w:pitch w:val="variable"/>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TimesNewRomanPSMT">
    <w:altName w:val="MS Mincho"/>
    <w:panose1 w:val="00000000000000000000"/>
    <w:charset w:val="80"/>
    <w:family w:val="auto"/>
    <w:notTrueType/>
    <w:pitch w:val="default"/>
    <w:sig w:usb0="00000003" w:usb1="08070000" w:usb2="00000010" w:usb3="00000000" w:csb0="0002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404" w:rsidRDefault="00A75A7E" w:rsidP="00FD6210">
    <w:pPr>
      <w:pStyle w:val="af4"/>
      <w:framePr w:wrap="around" w:vAnchor="text" w:hAnchor="margin" w:xAlign="right" w:y="1"/>
      <w:rPr>
        <w:rStyle w:val="af6"/>
      </w:rPr>
    </w:pPr>
    <w:r>
      <w:rPr>
        <w:rStyle w:val="af6"/>
      </w:rPr>
      <w:fldChar w:fldCharType="begin"/>
    </w:r>
    <w:r w:rsidR="00370404">
      <w:rPr>
        <w:rStyle w:val="af6"/>
      </w:rPr>
      <w:instrText xml:space="preserve">PAGE  </w:instrText>
    </w:r>
    <w:r>
      <w:rPr>
        <w:rStyle w:val="af6"/>
      </w:rPr>
      <w:fldChar w:fldCharType="end"/>
    </w:r>
  </w:p>
  <w:p w:rsidR="00370404" w:rsidRDefault="00370404" w:rsidP="00DF1AA2">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404" w:rsidRDefault="00370404" w:rsidP="00DF1AA2">
    <w:pPr>
      <w:pStyle w:val="af4"/>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1575" w:rsidRDefault="00ED1575">
      <w:r>
        <w:separator/>
      </w:r>
    </w:p>
  </w:footnote>
  <w:footnote w:type="continuationSeparator" w:id="0">
    <w:p w:rsidR="00ED1575" w:rsidRDefault="00ED15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404" w:rsidRDefault="00370404" w:rsidP="005C447D">
    <w:pPr>
      <w:pStyle w:val="af3"/>
      <w:jc w:val="center"/>
    </w:pPr>
    <w:r w:rsidRPr="00E86072">
      <w:t></w:t>
    </w: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404" w:rsidRDefault="00370404">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olor w:val="000000"/>
      </w:rPr>
    </w:lvl>
  </w:abstractNum>
  <w:abstractNum w:abstractNumId="1">
    <w:nsid w:val="0000000B"/>
    <w:multiLevelType w:val="multilevel"/>
    <w:tmpl w:val="0000000B"/>
    <w:name w:val="WW8Num1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15"/>
    <w:multiLevelType w:val="singleLevel"/>
    <w:tmpl w:val="00000015"/>
    <w:name w:val="WW8Num21"/>
    <w:lvl w:ilvl="0">
      <w:start w:val="1"/>
      <w:numFmt w:val="bullet"/>
      <w:lvlText w:val=""/>
      <w:lvlJc w:val="left"/>
      <w:pPr>
        <w:tabs>
          <w:tab w:val="num" w:pos="720"/>
        </w:tabs>
        <w:ind w:left="720" w:hanging="360"/>
      </w:pPr>
      <w:rPr>
        <w:rFonts w:ascii="Symbol" w:hAnsi="Symbol"/>
      </w:rPr>
    </w:lvl>
  </w:abstractNum>
  <w:abstractNum w:abstractNumId="3">
    <w:nsid w:val="01276C34"/>
    <w:multiLevelType w:val="hybridMultilevel"/>
    <w:tmpl w:val="7E782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9B3239"/>
    <w:multiLevelType w:val="hybridMultilevel"/>
    <w:tmpl w:val="FE4E9682"/>
    <w:lvl w:ilvl="0" w:tplc="BDDE8A90">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ABB508C"/>
    <w:multiLevelType w:val="multilevel"/>
    <w:tmpl w:val="AAAC3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C9A2863"/>
    <w:multiLevelType w:val="hybridMultilevel"/>
    <w:tmpl w:val="443631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A06B6B"/>
    <w:multiLevelType w:val="hybridMultilevel"/>
    <w:tmpl w:val="08C27DD2"/>
    <w:lvl w:ilvl="0" w:tplc="56F68C50">
      <w:start w:val="1"/>
      <w:numFmt w:val="bullet"/>
      <w:lvlText w:val=""/>
      <w:lvlJc w:val="left"/>
      <w:pPr>
        <w:tabs>
          <w:tab w:val="num" w:pos="720"/>
        </w:tabs>
        <w:ind w:left="720" w:hanging="360"/>
      </w:pPr>
      <w:rPr>
        <w:rFonts w:ascii="Symbol" w:hAnsi="Symbol" w:hint="default"/>
        <w:b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DBC0867"/>
    <w:multiLevelType w:val="hybridMultilevel"/>
    <w:tmpl w:val="18D4C1EE"/>
    <w:lvl w:ilvl="0" w:tplc="BDDE8A9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FF42901"/>
    <w:multiLevelType w:val="hybridMultilevel"/>
    <w:tmpl w:val="781C610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nsid w:val="14442BB4"/>
    <w:multiLevelType w:val="hybridMultilevel"/>
    <w:tmpl w:val="B5E21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AE63AF"/>
    <w:multiLevelType w:val="singleLevel"/>
    <w:tmpl w:val="272883F2"/>
    <w:lvl w:ilvl="0">
      <w:start w:val="1"/>
      <w:numFmt w:val="decimal"/>
      <w:lvlText w:val="%1."/>
      <w:lvlJc w:val="left"/>
      <w:pPr>
        <w:ind w:left="0" w:firstLine="0"/>
      </w:pPr>
      <w:rPr>
        <w:rFonts w:ascii="Times New Roman" w:hAnsi="Times New Roman" w:cs="Times New Roman" w:hint="default"/>
        <w:sz w:val="20"/>
        <w:szCs w:val="20"/>
      </w:rPr>
    </w:lvl>
  </w:abstractNum>
  <w:abstractNum w:abstractNumId="12">
    <w:nsid w:val="1B8A4509"/>
    <w:multiLevelType w:val="multilevel"/>
    <w:tmpl w:val="5C244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D4B798C"/>
    <w:multiLevelType w:val="hybridMultilevel"/>
    <w:tmpl w:val="845C5520"/>
    <w:lvl w:ilvl="0" w:tplc="00000002">
      <w:start w:val="1"/>
      <w:numFmt w:val="bullet"/>
      <w:lvlText w:val="•"/>
      <w:lvlJc w:val="left"/>
      <w:pPr>
        <w:ind w:left="776" w:hanging="360"/>
      </w:pPr>
      <w:rPr>
        <w:rFonts w:ascii="Times New Roman" w:hAnsi="Times New Roman"/>
        <w:color w:val="000000"/>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14">
    <w:nsid w:val="1DD47596"/>
    <w:multiLevelType w:val="singleLevel"/>
    <w:tmpl w:val="87B49182"/>
    <w:lvl w:ilvl="0">
      <w:start w:val="1"/>
      <w:numFmt w:val="decimal"/>
      <w:lvlText w:val="%1."/>
      <w:legacy w:legacy="1" w:legacySpace="0" w:legacyIndent="283"/>
      <w:lvlJc w:val="left"/>
      <w:rPr>
        <w:rFonts w:ascii="Times New Roman" w:hAnsi="Times New Roman" w:cs="Times New Roman" w:hint="default"/>
      </w:rPr>
    </w:lvl>
  </w:abstractNum>
  <w:abstractNum w:abstractNumId="15">
    <w:nsid w:val="23F361AC"/>
    <w:multiLevelType w:val="hybridMultilevel"/>
    <w:tmpl w:val="8AFED91E"/>
    <w:lvl w:ilvl="0" w:tplc="BDDE8A9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E6F057F"/>
    <w:multiLevelType w:val="hybridMultilevel"/>
    <w:tmpl w:val="C302B64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7">
    <w:nsid w:val="34060483"/>
    <w:multiLevelType w:val="hybridMultilevel"/>
    <w:tmpl w:val="A906DF84"/>
    <w:lvl w:ilvl="0" w:tplc="D4160CA0">
      <w:start w:val="1"/>
      <w:numFmt w:val="bullet"/>
      <w:lvlText w:val="•"/>
      <w:lvlJc w:val="left"/>
      <w:pPr>
        <w:tabs>
          <w:tab w:val="num" w:pos="360"/>
        </w:tabs>
        <w:ind w:left="360" w:hanging="360"/>
      </w:pPr>
      <w:rPr>
        <w:rFonts w:ascii="Times New Roman" w:hAnsi="Times New Roman" w:cs="Times New Roman" w:hint="default"/>
        <w:color w:val="00000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5FA7C7F"/>
    <w:multiLevelType w:val="hybridMultilevel"/>
    <w:tmpl w:val="B2063B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05B359D"/>
    <w:multiLevelType w:val="hybridMultilevel"/>
    <w:tmpl w:val="F8347E3E"/>
    <w:lvl w:ilvl="0" w:tplc="BDDE8A9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73447E3"/>
    <w:multiLevelType w:val="hybridMultilevel"/>
    <w:tmpl w:val="849CE846"/>
    <w:lvl w:ilvl="0" w:tplc="43D25462">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74016D2"/>
    <w:multiLevelType w:val="hybridMultilevel"/>
    <w:tmpl w:val="17465C98"/>
    <w:lvl w:ilvl="0" w:tplc="BDDE8A90">
      <w:start w:val="1"/>
      <w:numFmt w:val="bullet"/>
      <w:lvlText w:val=""/>
      <w:lvlJc w:val="left"/>
      <w:pPr>
        <w:tabs>
          <w:tab w:val="num" w:pos="567"/>
        </w:tabs>
        <w:ind w:left="567" w:hanging="567"/>
      </w:pPr>
      <w:rPr>
        <w:rFonts w:ascii="Symbol" w:hAnsi="Symbol" w:hint="default"/>
        <w:color w:val="auto"/>
      </w:rPr>
    </w:lvl>
    <w:lvl w:ilvl="1" w:tplc="F692E1D0">
      <w:start w:val="1"/>
      <w:numFmt w:val="bullet"/>
      <w:lvlText w:val="o"/>
      <w:lvlJc w:val="left"/>
      <w:pPr>
        <w:tabs>
          <w:tab w:val="num" w:pos="2520"/>
        </w:tabs>
        <w:ind w:left="2520" w:hanging="360"/>
      </w:pPr>
      <w:rPr>
        <w:rFonts w:ascii="Courier New" w:hAnsi="Courier New" w:cs="Courier New" w:hint="default"/>
      </w:rPr>
    </w:lvl>
    <w:lvl w:ilvl="2" w:tplc="7602C4D0">
      <w:start w:val="1"/>
      <w:numFmt w:val="bullet"/>
      <w:lvlText w:val=""/>
      <w:lvlJc w:val="left"/>
      <w:pPr>
        <w:tabs>
          <w:tab w:val="num" w:pos="3240"/>
        </w:tabs>
        <w:ind w:left="3240" w:hanging="360"/>
      </w:pPr>
      <w:rPr>
        <w:rFonts w:ascii="Wingdings" w:hAnsi="Wingdings" w:hint="default"/>
      </w:rPr>
    </w:lvl>
    <w:lvl w:ilvl="3" w:tplc="07AE21CA">
      <w:start w:val="1"/>
      <w:numFmt w:val="bullet"/>
      <w:lvlText w:val=""/>
      <w:lvlJc w:val="left"/>
      <w:pPr>
        <w:tabs>
          <w:tab w:val="num" w:pos="3960"/>
        </w:tabs>
        <w:ind w:left="3960" w:hanging="360"/>
      </w:pPr>
      <w:rPr>
        <w:rFonts w:ascii="Symbol" w:hAnsi="Symbol" w:hint="default"/>
      </w:rPr>
    </w:lvl>
    <w:lvl w:ilvl="4" w:tplc="A428105A">
      <w:start w:val="1"/>
      <w:numFmt w:val="bullet"/>
      <w:lvlText w:val="o"/>
      <w:lvlJc w:val="left"/>
      <w:pPr>
        <w:tabs>
          <w:tab w:val="num" w:pos="4680"/>
        </w:tabs>
        <w:ind w:left="4680" w:hanging="360"/>
      </w:pPr>
      <w:rPr>
        <w:rFonts w:ascii="Courier New" w:hAnsi="Courier New" w:cs="Courier New" w:hint="default"/>
      </w:rPr>
    </w:lvl>
    <w:lvl w:ilvl="5" w:tplc="9AA07D80">
      <w:start w:val="1"/>
      <w:numFmt w:val="bullet"/>
      <w:lvlText w:val=""/>
      <w:lvlJc w:val="left"/>
      <w:pPr>
        <w:tabs>
          <w:tab w:val="num" w:pos="5400"/>
        </w:tabs>
        <w:ind w:left="5400" w:hanging="360"/>
      </w:pPr>
      <w:rPr>
        <w:rFonts w:ascii="Wingdings" w:hAnsi="Wingdings" w:hint="default"/>
      </w:rPr>
    </w:lvl>
    <w:lvl w:ilvl="6" w:tplc="FF609740">
      <w:start w:val="1"/>
      <w:numFmt w:val="bullet"/>
      <w:lvlText w:val=""/>
      <w:lvlJc w:val="left"/>
      <w:pPr>
        <w:tabs>
          <w:tab w:val="num" w:pos="6120"/>
        </w:tabs>
        <w:ind w:left="6120" w:hanging="360"/>
      </w:pPr>
      <w:rPr>
        <w:rFonts w:ascii="Symbol" w:hAnsi="Symbol" w:hint="default"/>
      </w:rPr>
    </w:lvl>
    <w:lvl w:ilvl="7" w:tplc="11542F30">
      <w:start w:val="1"/>
      <w:numFmt w:val="bullet"/>
      <w:lvlText w:val="o"/>
      <w:lvlJc w:val="left"/>
      <w:pPr>
        <w:tabs>
          <w:tab w:val="num" w:pos="6840"/>
        </w:tabs>
        <w:ind w:left="6840" w:hanging="360"/>
      </w:pPr>
      <w:rPr>
        <w:rFonts w:ascii="Courier New" w:hAnsi="Courier New" w:cs="Courier New" w:hint="default"/>
      </w:rPr>
    </w:lvl>
    <w:lvl w:ilvl="8" w:tplc="C414C42A">
      <w:start w:val="1"/>
      <w:numFmt w:val="bullet"/>
      <w:lvlText w:val=""/>
      <w:lvlJc w:val="left"/>
      <w:pPr>
        <w:tabs>
          <w:tab w:val="num" w:pos="7560"/>
        </w:tabs>
        <w:ind w:left="7560" w:hanging="360"/>
      </w:pPr>
      <w:rPr>
        <w:rFonts w:ascii="Wingdings" w:hAnsi="Wingdings" w:hint="default"/>
      </w:rPr>
    </w:lvl>
  </w:abstractNum>
  <w:abstractNum w:abstractNumId="22">
    <w:nsid w:val="474A3674"/>
    <w:multiLevelType w:val="hybridMultilevel"/>
    <w:tmpl w:val="39F24350"/>
    <w:lvl w:ilvl="0" w:tplc="C26081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4A1603F2"/>
    <w:multiLevelType w:val="hybridMultilevel"/>
    <w:tmpl w:val="F7BA35CA"/>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A2811FE"/>
    <w:multiLevelType w:val="multilevel"/>
    <w:tmpl w:val="44280A0C"/>
    <w:lvl w:ilvl="0">
      <w:start w:val="1"/>
      <w:numFmt w:val="decimal"/>
      <w:lvlText w:val="%1."/>
      <w:lvlJc w:val="left"/>
      <w:pPr>
        <w:ind w:left="420" w:hanging="420"/>
      </w:pPr>
      <w:rPr>
        <w:rFonts w:hint="default"/>
      </w:rPr>
    </w:lvl>
    <w:lvl w:ilvl="1">
      <w:start w:val="1"/>
      <w:numFmt w:val="decimal"/>
      <w:lvlText w:val="%1.%2."/>
      <w:lvlJc w:val="left"/>
      <w:pPr>
        <w:ind w:left="312" w:hanging="420"/>
      </w:pPr>
      <w:rPr>
        <w:rFonts w:hint="default"/>
      </w:rPr>
    </w:lvl>
    <w:lvl w:ilvl="2">
      <w:start w:val="1"/>
      <w:numFmt w:val="decimal"/>
      <w:lvlText w:val="%1.%2.%3."/>
      <w:lvlJc w:val="left"/>
      <w:pPr>
        <w:ind w:left="504" w:hanging="720"/>
      </w:pPr>
      <w:rPr>
        <w:rFonts w:hint="default"/>
      </w:rPr>
    </w:lvl>
    <w:lvl w:ilvl="3">
      <w:start w:val="1"/>
      <w:numFmt w:val="decimal"/>
      <w:lvlText w:val="%1.%2.%3.%4."/>
      <w:lvlJc w:val="left"/>
      <w:pPr>
        <w:ind w:left="396" w:hanging="720"/>
      </w:pPr>
      <w:rPr>
        <w:rFonts w:hint="default"/>
      </w:rPr>
    </w:lvl>
    <w:lvl w:ilvl="4">
      <w:start w:val="1"/>
      <w:numFmt w:val="decimal"/>
      <w:lvlText w:val="%1.%2.%3.%4.%5."/>
      <w:lvlJc w:val="left"/>
      <w:pPr>
        <w:ind w:left="648" w:hanging="1080"/>
      </w:pPr>
      <w:rPr>
        <w:rFonts w:hint="default"/>
      </w:rPr>
    </w:lvl>
    <w:lvl w:ilvl="5">
      <w:start w:val="1"/>
      <w:numFmt w:val="decimal"/>
      <w:lvlText w:val="%1.%2.%3.%4.%5.%6."/>
      <w:lvlJc w:val="left"/>
      <w:pPr>
        <w:ind w:left="540" w:hanging="1080"/>
      </w:pPr>
      <w:rPr>
        <w:rFonts w:hint="default"/>
      </w:rPr>
    </w:lvl>
    <w:lvl w:ilvl="6">
      <w:start w:val="1"/>
      <w:numFmt w:val="decimal"/>
      <w:lvlText w:val="%1.%2.%3.%4.%5.%6.%7."/>
      <w:lvlJc w:val="left"/>
      <w:pPr>
        <w:ind w:left="792" w:hanging="1440"/>
      </w:pPr>
      <w:rPr>
        <w:rFonts w:hint="default"/>
      </w:rPr>
    </w:lvl>
    <w:lvl w:ilvl="7">
      <w:start w:val="1"/>
      <w:numFmt w:val="decimal"/>
      <w:lvlText w:val="%1.%2.%3.%4.%5.%6.%7.%8."/>
      <w:lvlJc w:val="left"/>
      <w:pPr>
        <w:ind w:left="684" w:hanging="1440"/>
      </w:pPr>
      <w:rPr>
        <w:rFonts w:hint="default"/>
      </w:rPr>
    </w:lvl>
    <w:lvl w:ilvl="8">
      <w:start w:val="1"/>
      <w:numFmt w:val="decimal"/>
      <w:lvlText w:val="%1.%2.%3.%4.%5.%6.%7.%8.%9."/>
      <w:lvlJc w:val="left"/>
      <w:pPr>
        <w:ind w:left="936" w:hanging="1800"/>
      </w:pPr>
      <w:rPr>
        <w:rFonts w:hint="default"/>
      </w:rPr>
    </w:lvl>
  </w:abstractNum>
  <w:abstractNum w:abstractNumId="25">
    <w:nsid w:val="4C2B5FC8"/>
    <w:multiLevelType w:val="singleLevel"/>
    <w:tmpl w:val="71A89564"/>
    <w:lvl w:ilvl="0">
      <w:start w:val="3"/>
      <w:numFmt w:val="decimal"/>
      <w:lvlText w:val="%1."/>
      <w:legacy w:legacy="1" w:legacySpace="0" w:legacyIndent="295"/>
      <w:lvlJc w:val="left"/>
      <w:rPr>
        <w:rFonts w:ascii="Times New Roman" w:hAnsi="Times New Roman" w:cs="Times New Roman" w:hint="default"/>
      </w:rPr>
    </w:lvl>
  </w:abstractNum>
  <w:abstractNum w:abstractNumId="26">
    <w:nsid w:val="4DE17F85"/>
    <w:multiLevelType w:val="hybridMultilevel"/>
    <w:tmpl w:val="FB6CFD3A"/>
    <w:lvl w:ilvl="0" w:tplc="3ED28E88">
      <w:start w:val="1"/>
      <w:numFmt w:val="bullet"/>
      <w:pStyle w:val="a"/>
      <w:lvlText w:val=""/>
      <w:lvlJc w:val="left"/>
      <w:pPr>
        <w:ind w:left="1212" w:hanging="360"/>
      </w:pPr>
      <w:rPr>
        <w:rFonts w:ascii="Symbol" w:hAnsi="Symbol" w:hint="default"/>
      </w:rPr>
    </w:lvl>
    <w:lvl w:ilvl="1" w:tplc="04190003" w:tentative="1">
      <w:start w:val="1"/>
      <w:numFmt w:val="bullet"/>
      <w:lvlText w:val="o"/>
      <w:lvlJc w:val="left"/>
      <w:pPr>
        <w:ind w:left="1932" w:hanging="360"/>
      </w:pPr>
      <w:rPr>
        <w:rFonts w:ascii="Courier New" w:hAnsi="Courier New" w:cs="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27">
    <w:nsid w:val="4DF611A6"/>
    <w:multiLevelType w:val="hybridMultilevel"/>
    <w:tmpl w:val="6B96F4EC"/>
    <w:lvl w:ilvl="0" w:tplc="56F68C50">
      <w:start w:val="1"/>
      <w:numFmt w:val="bullet"/>
      <w:lvlText w:val=""/>
      <w:lvlJc w:val="left"/>
      <w:pPr>
        <w:tabs>
          <w:tab w:val="num" w:pos="720"/>
        </w:tabs>
        <w:ind w:left="720" w:hanging="360"/>
      </w:pPr>
      <w:rPr>
        <w:rFonts w:ascii="Symbol" w:hAnsi="Symbol" w:hint="default"/>
        <w:b w:val="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E9E4486"/>
    <w:multiLevelType w:val="hybridMultilevel"/>
    <w:tmpl w:val="F144687E"/>
    <w:lvl w:ilvl="0" w:tplc="00000002">
      <w:start w:val="1"/>
      <w:numFmt w:val="bullet"/>
      <w:lvlText w:val="•"/>
      <w:lvlJc w:val="left"/>
      <w:pPr>
        <w:ind w:left="1572" w:hanging="360"/>
      </w:pPr>
      <w:rPr>
        <w:rFonts w:ascii="Times New Roman" w:hAnsi="Times New Roman" w:hint="default"/>
        <w:color w:val="000000"/>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abstractNum w:abstractNumId="29">
    <w:nsid w:val="4EC4769D"/>
    <w:multiLevelType w:val="hybridMultilevel"/>
    <w:tmpl w:val="55FAE6CC"/>
    <w:lvl w:ilvl="0" w:tplc="04190001">
      <w:start w:val="1"/>
      <w:numFmt w:val="bullet"/>
      <w:lvlText w:val=""/>
      <w:lvlJc w:val="left"/>
      <w:pPr>
        <w:ind w:left="1300" w:hanging="360"/>
      </w:pPr>
      <w:rPr>
        <w:rFonts w:ascii="Symbol" w:hAnsi="Symbol" w:hint="default"/>
      </w:rPr>
    </w:lvl>
    <w:lvl w:ilvl="1" w:tplc="04190003" w:tentative="1">
      <w:start w:val="1"/>
      <w:numFmt w:val="bullet"/>
      <w:lvlText w:val="o"/>
      <w:lvlJc w:val="left"/>
      <w:pPr>
        <w:ind w:left="2020" w:hanging="360"/>
      </w:pPr>
      <w:rPr>
        <w:rFonts w:ascii="Courier New" w:hAnsi="Courier New" w:cs="Courier New" w:hint="default"/>
      </w:rPr>
    </w:lvl>
    <w:lvl w:ilvl="2" w:tplc="04190005" w:tentative="1">
      <w:start w:val="1"/>
      <w:numFmt w:val="bullet"/>
      <w:lvlText w:val=""/>
      <w:lvlJc w:val="left"/>
      <w:pPr>
        <w:ind w:left="2740" w:hanging="360"/>
      </w:pPr>
      <w:rPr>
        <w:rFonts w:ascii="Wingdings" w:hAnsi="Wingdings" w:hint="default"/>
      </w:rPr>
    </w:lvl>
    <w:lvl w:ilvl="3" w:tplc="04190001" w:tentative="1">
      <w:start w:val="1"/>
      <w:numFmt w:val="bullet"/>
      <w:lvlText w:val=""/>
      <w:lvlJc w:val="left"/>
      <w:pPr>
        <w:ind w:left="3460" w:hanging="360"/>
      </w:pPr>
      <w:rPr>
        <w:rFonts w:ascii="Symbol" w:hAnsi="Symbol" w:hint="default"/>
      </w:rPr>
    </w:lvl>
    <w:lvl w:ilvl="4" w:tplc="04190003" w:tentative="1">
      <w:start w:val="1"/>
      <w:numFmt w:val="bullet"/>
      <w:lvlText w:val="o"/>
      <w:lvlJc w:val="left"/>
      <w:pPr>
        <w:ind w:left="4180" w:hanging="360"/>
      </w:pPr>
      <w:rPr>
        <w:rFonts w:ascii="Courier New" w:hAnsi="Courier New" w:cs="Courier New" w:hint="default"/>
      </w:rPr>
    </w:lvl>
    <w:lvl w:ilvl="5" w:tplc="04190005" w:tentative="1">
      <w:start w:val="1"/>
      <w:numFmt w:val="bullet"/>
      <w:lvlText w:val=""/>
      <w:lvlJc w:val="left"/>
      <w:pPr>
        <w:ind w:left="4900" w:hanging="360"/>
      </w:pPr>
      <w:rPr>
        <w:rFonts w:ascii="Wingdings" w:hAnsi="Wingdings" w:hint="default"/>
      </w:rPr>
    </w:lvl>
    <w:lvl w:ilvl="6" w:tplc="04190001" w:tentative="1">
      <w:start w:val="1"/>
      <w:numFmt w:val="bullet"/>
      <w:lvlText w:val=""/>
      <w:lvlJc w:val="left"/>
      <w:pPr>
        <w:ind w:left="5620" w:hanging="360"/>
      </w:pPr>
      <w:rPr>
        <w:rFonts w:ascii="Symbol" w:hAnsi="Symbol" w:hint="default"/>
      </w:rPr>
    </w:lvl>
    <w:lvl w:ilvl="7" w:tplc="04190003" w:tentative="1">
      <w:start w:val="1"/>
      <w:numFmt w:val="bullet"/>
      <w:lvlText w:val="o"/>
      <w:lvlJc w:val="left"/>
      <w:pPr>
        <w:ind w:left="6340" w:hanging="360"/>
      </w:pPr>
      <w:rPr>
        <w:rFonts w:ascii="Courier New" w:hAnsi="Courier New" w:cs="Courier New" w:hint="default"/>
      </w:rPr>
    </w:lvl>
    <w:lvl w:ilvl="8" w:tplc="04190005" w:tentative="1">
      <w:start w:val="1"/>
      <w:numFmt w:val="bullet"/>
      <w:lvlText w:val=""/>
      <w:lvlJc w:val="left"/>
      <w:pPr>
        <w:ind w:left="7060" w:hanging="360"/>
      </w:pPr>
      <w:rPr>
        <w:rFonts w:ascii="Wingdings" w:hAnsi="Wingdings" w:hint="default"/>
      </w:rPr>
    </w:lvl>
  </w:abstractNum>
  <w:abstractNum w:abstractNumId="30">
    <w:nsid w:val="53DE3676"/>
    <w:multiLevelType w:val="hybridMultilevel"/>
    <w:tmpl w:val="3D008854"/>
    <w:lvl w:ilvl="0" w:tplc="04190001">
      <w:start w:val="1"/>
      <w:numFmt w:val="bullet"/>
      <w:lvlText w:val=""/>
      <w:lvlJc w:val="left"/>
      <w:pPr>
        <w:ind w:left="1572" w:hanging="360"/>
      </w:pPr>
      <w:rPr>
        <w:rFonts w:ascii="Symbol" w:hAnsi="Symbol" w:hint="default"/>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abstractNum w:abstractNumId="31">
    <w:nsid w:val="562764F7"/>
    <w:multiLevelType w:val="multilevel"/>
    <w:tmpl w:val="487AE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7A92A75"/>
    <w:multiLevelType w:val="hybridMultilevel"/>
    <w:tmpl w:val="AD005FE8"/>
    <w:lvl w:ilvl="0" w:tplc="878EE4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5AA06A32"/>
    <w:multiLevelType w:val="hybridMultilevel"/>
    <w:tmpl w:val="8CA6596E"/>
    <w:lvl w:ilvl="0" w:tplc="2DBE4092">
      <w:start w:val="5"/>
      <w:numFmt w:val="decimal"/>
      <w:lvlText w:val="%1."/>
      <w:lvlJc w:val="left"/>
      <w:pPr>
        <w:ind w:left="900" w:hanging="360"/>
      </w:pPr>
      <w:rPr>
        <w:rFonts w:hint="default"/>
        <w:i/>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nsid w:val="5D27709E"/>
    <w:multiLevelType w:val="hybridMultilevel"/>
    <w:tmpl w:val="849CE846"/>
    <w:lvl w:ilvl="0" w:tplc="43D25462">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5DFA06F0"/>
    <w:multiLevelType w:val="hybridMultilevel"/>
    <w:tmpl w:val="94FAB018"/>
    <w:lvl w:ilvl="0" w:tplc="FE72F182">
      <w:numFmt w:val="bullet"/>
      <w:lvlText w:val="•"/>
      <w:lvlJc w:val="left"/>
      <w:pPr>
        <w:ind w:left="1020" w:hanging="360"/>
      </w:pPr>
      <w:rPr>
        <w:rFonts w:ascii="Times New Roman" w:eastAsia="Times New Roman" w:hAnsi="Times New Roman" w:cs="Times New Roman"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Marlett" w:hAnsi="Marlett"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Marlett" w:hAnsi="Marlett"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Marlett" w:hAnsi="Marlett" w:hint="default"/>
      </w:rPr>
    </w:lvl>
  </w:abstractNum>
  <w:abstractNum w:abstractNumId="36">
    <w:nsid w:val="626877C4"/>
    <w:multiLevelType w:val="singleLevel"/>
    <w:tmpl w:val="E5FC9ABA"/>
    <w:lvl w:ilvl="0">
      <w:start w:val="6"/>
      <w:numFmt w:val="decimal"/>
      <w:lvlText w:val="%1."/>
      <w:legacy w:legacy="1" w:legacySpace="0" w:legacyIndent="283"/>
      <w:lvlJc w:val="left"/>
      <w:rPr>
        <w:rFonts w:ascii="Times New Roman" w:hAnsi="Times New Roman" w:cs="Times New Roman" w:hint="default"/>
      </w:rPr>
    </w:lvl>
  </w:abstractNum>
  <w:abstractNum w:abstractNumId="37">
    <w:nsid w:val="62DC6386"/>
    <w:multiLevelType w:val="hybridMultilevel"/>
    <w:tmpl w:val="C22EE83E"/>
    <w:lvl w:ilvl="0" w:tplc="BDDE8A90">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4BF37EA"/>
    <w:multiLevelType w:val="hybridMultilevel"/>
    <w:tmpl w:val="E18C66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6575D5E"/>
    <w:multiLevelType w:val="singleLevel"/>
    <w:tmpl w:val="5D6A057C"/>
    <w:lvl w:ilvl="0">
      <w:start w:val="5"/>
      <w:numFmt w:val="decimal"/>
      <w:lvlText w:val="%1."/>
      <w:legacy w:legacy="1" w:legacySpace="0" w:legacyIndent="295"/>
      <w:lvlJc w:val="left"/>
      <w:rPr>
        <w:rFonts w:ascii="Times New Roman" w:hAnsi="Times New Roman" w:cs="Times New Roman" w:hint="default"/>
      </w:rPr>
    </w:lvl>
  </w:abstractNum>
  <w:abstractNum w:abstractNumId="40">
    <w:nsid w:val="6B556BEF"/>
    <w:multiLevelType w:val="multilevel"/>
    <w:tmpl w:val="12BCF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F1079EE"/>
    <w:multiLevelType w:val="singleLevel"/>
    <w:tmpl w:val="81F62612"/>
    <w:lvl w:ilvl="0">
      <w:start w:val="6"/>
      <w:numFmt w:val="decimal"/>
      <w:lvlText w:val="%1."/>
      <w:legacy w:legacy="1" w:legacySpace="0" w:legacyIndent="286"/>
      <w:lvlJc w:val="left"/>
      <w:rPr>
        <w:rFonts w:ascii="Times New Roman" w:hAnsi="Times New Roman" w:cs="Times New Roman" w:hint="default"/>
      </w:rPr>
    </w:lvl>
  </w:abstractNum>
  <w:abstractNum w:abstractNumId="42">
    <w:nsid w:val="76B132C7"/>
    <w:multiLevelType w:val="hybridMultilevel"/>
    <w:tmpl w:val="9134E1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7909332E"/>
    <w:multiLevelType w:val="multilevel"/>
    <w:tmpl w:val="40F42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DBE25AF"/>
    <w:multiLevelType w:val="hybridMultilevel"/>
    <w:tmpl w:val="E40649F2"/>
    <w:lvl w:ilvl="0" w:tplc="00000003">
      <w:start w:val="1"/>
      <w:numFmt w:val="bullet"/>
      <w:lvlText w:val=""/>
      <w:lvlJc w:val="left"/>
      <w:pPr>
        <w:ind w:left="1212" w:hanging="360"/>
      </w:pPr>
      <w:rPr>
        <w:rFonts w:ascii="Symbol" w:hAnsi="Symbol" w:hint="default"/>
      </w:rPr>
    </w:lvl>
    <w:lvl w:ilvl="1" w:tplc="04190003" w:tentative="1">
      <w:start w:val="1"/>
      <w:numFmt w:val="bullet"/>
      <w:lvlText w:val="o"/>
      <w:lvlJc w:val="left"/>
      <w:pPr>
        <w:ind w:left="1932" w:hanging="360"/>
      </w:pPr>
      <w:rPr>
        <w:rFonts w:ascii="Courier New" w:hAnsi="Courier New" w:cs="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45">
    <w:nsid w:val="7E513E0A"/>
    <w:multiLevelType w:val="hybridMultilevel"/>
    <w:tmpl w:val="95684C3A"/>
    <w:lvl w:ilvl="0" w:tplc="2778B2D2">
      <w:start w:val="5"/>
      <w:numFmt w:val="bullet"/>
      <w:lvlText w:val="-"/>
      <w:lvlJc w:val="left"/>
      <w:pPr>
        <w:ind w:left="-129" w:hanging="360"/>
      </w:pPr>
      <w:rPr>
        <w:rFonts w:ascii="Times New Roman" w:eastAsia="Times New Roman" w:hAnsi="Times New Roman" w:cs="Times New Roman" w:hint="default"/>
      </w:rPr>
    </w:lvl>
    <w:lvl w:ilvl="1" w:tplc="04190003" w:tentative="1">
      <w:start w:val="1"/>
      <w:numFmt w:val="bullet"/>
      <w:lvlText w:val="o"/>
      <w:lvlJc w:val="left"/>
      <w:pPr>
        <w:ind w:left="645" w:hanging="360"/>
      </w:pPr>
      <w:rPr>
        <w:rFonts w:ascii="Courier New" w:hAnsi="Courier New" w:cs="Courier New" w:hint="default"/>
      </w:rPr>
    </w:lvl>
    <w:lvl w:ilvl="2" w:tplc="04190005" w:tentative="1">
      <w:start w:val="1"/>
      <w:numFmt w:val="bullet"/>
      <w:lvlText w:val=""/>
      <w:lvlJc w:val="left"/>
      <w:pPr>
        <w:ind w:left="1365" w:hanging="360"/>
      </w:pPr>
      <w:rPr>
        <w:rFonts w:ascii="Wingdings" w:hAnsi="Wingdings" w:hint="default"/>
      </w:rPr>
    </w:lvl>
    <w:lvl w:ilvl="3" w:tplc="04190001" w:tentative="1">
      <w:start w:val="1"/>
      <w:numFmt w:val="bullet"/>
      <w:lvlText w:val=""/>
      <w:lvlJc w:val="left"/>
      <w:pPr>
        <w:ind w:left="2085" w:hanging="360"/>
      </w:pPr>
      <w:rPr>
        <w:rFonts w:ascii="Symbol" w:hAnsi="Symbol" w:hint="default"/>
      </w:rPr>
    </w:lvl>
    <w:lvl w:ilvl="4" w:tplc="04190003" w:tentative="1">
      <w:start w:val="1"/>
      <w:numFmt w:val="bullet"/>
      <w:lvlText w:val="o"/>
      <w:lvlJc w:val="left"/>
      <w:pPr>
        <w:ind w:left="2805" w:hanging="360"/>
      </w:pPr>
      <w:rPr>
        <w:rFonts w:ascii="Courier New" w:hAnsi="Courier New" w:cs="Courier New" w:hint="default"/>
      </w:rPr>
    </w:lvl>
    <w:lvl w:ilvl="5" w:tplc="04190005" w:tentative="1">
      <w:start w:val="1"/>
      <w:numFmt w:val="bullet"/>
      <w:lvlText w:val=""/>
      <w:lvlJc w:val="left"/>
      <w:pPr>
        <w:ind w:left="3525" w:hanging="360"/>
      </w:pPr>
      <w:rPr>
        <w:rFonts w:ascii="Wingdings" w:hAnsi="Wingdings" w:hint="default"/>
      </w:rPr>
    </w:lvl>
    <w:lvl w:ilvl="6" w:tplc="04190001" w:tentative="1">
      <w:start w:val="1"/>
      <w:numFmt w:val="bullet"/>
      <w:lvlText w:val=""/>
      <w:lvlJc w:val="left"/>
      <w:pPr>
        <w:ind w:left="4245" w:hanging="360"/>
      </w:pPr>
      <w:rPr>
        <w:rFonts w:ascii="Symbol" w:hAnsi="Symbol" w:hint="default"/>
      </w:rPr>
    </w:lvl>
    <w:lvl w:ilvl="7" w:tplc="04190003" w:tentative="1">
      <w:start w:val="1"/>
      <w:numFmt w:val="bullet"/>
      <w:lvlText w:val="o"/>
      <w:lvlJc w:val="left"/>
      <w:pPr>
        <w:ind w:left="4965" w:hanging="360"/>
      </w:pPr>
      <w:rPr>
        <w:rFonts w:ascii="Courier New" w:hAnsi="Courier New" w:cs="Courier New" w:hint="default"/>
      </w:rPr>
    </w:lvl>
    <w:lvl w:ilvl="8" w:tplc="04190005" w:tentative="1">
      <w:start w:val="1"/>
      <w:numFmt w:val="bullet"/>
      <w:lvlText w:val=""/>
      <w:lvlJc w:val="left"/>
      <w:pPr>
        <w:ind w:left="5685" w:hanging="360"/>
      </w:pPr>
      <w:rPr>
        <w:rFonts w:ascii="Wingdings" w:hAnsi="Wingdings" w:hint="default"/>
      </w:rPr>
    </w:lvl>
  </w:abstractNum>
  <w:num w:numId="1">
    <w:abstractNumId w:val="25"/>
    <w:lvlOverride w:ilvl="0">
      <w:startOverride w:val="3"/>
    </w:lvlOverride>
  </w:num>
  <w:num w:numId="2">
    <w:abstractNumId w:val="21"/>
  </w:num>
  <w:num w:numId="3">
    <w:abstractNumId w:val="16"/>
  </w:num>
  <w:num w:numId="4">
    <w:abstractNumId w:val="9"/>
  </w:num>
  <w:num w:numId="5">
    <w:abstractNumId w:val="7"/>
  </w:num>
  <w:num w:numId="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lvlOverride w:ilvl="0">
      <w:startOverride w:val="5"/>
    </w:lvlOverride>
  </w:num>
  <w:num w:numId="8">
    <w:abstractNumId w:val="41"/>
    <w:lvlOverride w:ilvl="0">
      <w:startOverride w:val="6"/>
    </w:lvlOverride>
  </w:num>
  <w:num w:numId="9">
    <w:abstractNumId w:val="14"/>
    <w:lvlOverride w:ilvl="0">
      <w:startOverride w:val="1"/>
    </w:lvlOverride>
  </w:num>
  <w:num w:numId="10">
    <w:abstractNumId w:val="36"/>
    <w:lvlOverride w:ilvl="0">
      <w:startOverride w:val="6"/>
    </w:lvlOverride>
  </w:num>
  <w:num w:numId="11">
    <w:abstractNumId w:val="11"/>
    <w:lvlOverride w:ilvl="0">
      <w:startOverride w:val="1"/>
    </w:lvlOverride>
  </w:num>
  <w:num w:numId="12">
    <w:abstractNumId w:val="43"/>
  </w:num>
  <w:num w:numId="13">
    <w:abstractNumId w:val="40"/>
  </w:num>
  <w:num w:numId="14">
    <w:abstractNumId w:val="27"/>
  </w:num>
  <w:num w:numId="15">
    <w:abstractNumId w:val="3"/>
  </w:num>
  <w:num w:numId="16">
    <w:abstractNumId w:val="31"/>
  </w:num>
  <w:num w:numId="17">
    <w:abstractNumId w:val="5"/>
  </w:num>
  <w:num w:numId="18">
    <w:abstractNumId w:val="33"/>
  </w:num>
  <w:num w:numId="19">
    <w:abstractNumId w:val="45"/>
  </w:num>
  <w:num w:numId="20">
    <w:abstractNumId w:val="12"/>
  </w:num>
  <w:num w:numId="21">
    <w:abstractNumId w:val="6"/>
  </w:num>
  <w:num w:numId="22">
    <w:abstractNumId w:val="29"/>
  </w:num>
  <w:num w:numId="23">
    <w:abstractNumId w:val="18"/>
  </w:num>
  <w:num w:numId="24">
    <w:abstractNumId w:val="23"/>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0"/>
  </w:num>
  <w:num w:numId="29">
    <w:abstractNumId w:val="17"/>
  </w:num>
  <w:num w:numId="30">
    <w:abstractNumId w:val="10"/>
  </w:num>
  <w:num w:numId="31">
    <w:abstractNumId w:val="21"/>
  </w:num>
  <w:num w:numId="32">
    <w:abstractNumId w:val="37"/>
  </w:num>
  <w:num w:numId="33">
    <w:abstractNumId w:val="42"/>
  </w:num>
  <w:num w:numId="34">
    <w:abstractNumId w:val="4"/>
  </w:num>
  <w:num w:numId="35">
    <w:abstractNumId w:val="8"/>
  </w:num>
  <w:num w:numId="36">
    <w:abstractNumId w:val="15"/>
  </w:num>
  <w:num w:numId="37">
    <w:abstractNumId w:val="13"/>
  </w:num>
  <w:num w:numId="38">
    <w:abstractNumId w:val="19"/>
  </w:num>
  <w:num w:numId="39">
    <w:abstractNumId w:val="26"/>
  </w:num>
  <w:num w:numId="40">
    <w:abstractNumId w:val="30"/>
  </w:num>
  <w:num w:numId="41">
    <w:abstractNumId w:val="1"/>
  </w:num>
  <w:num w:numId="42">
    <w:abstractNumId w:val="44"/>
  </w:num>
  <w:num w:numId="43">
    <w:abstractNumId w:val="22"/>
  </w:num>
  <w:num w:numId="44">
    <w:abstractNumId w:val="32"/>
  </w:num>
  <w:num w:numId="45">
    <w:abstractNumId w:val="24"/>
  </w:num>
  <w:num w:numId="46">
    <w:abstractNumId w:val="35"/>
  </w:num>
  <w:num w:numId="47">
    <w:abstractNumId w:val="2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1773C0"/>
    <w:rsid w:val="0000621A"/>
    <w:rsid w:val="000062D3"/>
    <w:rsid w:val="00007552"/>
    <w:rsid w:val="00015FC3"/>
    <w:rsid w:val="00023DBB"/>
    <w:rsid w:val="0002562E"/>
    <w:rsid w:val="00030F29"/>
    <w:rsid w:val="00031D35"/>
    <w:rsid w:val="00031E94"/>
    <w:rsid w:val="00034108"/>
    <w:rsid w:val="00034DAC"/>
    <w:rsid w:val="00036ED5"/>
    <w:rsid w:val="0004163D"/>
    <w:rsid w:val="00050285"/>
    <w:rsid w:val="000518C4"/>
    <w:rsid w:val="00053461"/>
    <w:rsid w:val="00082D49"/>
    <w:rsid w:val="00085B26"/>
    <w:rsid w:val="0009034E"/>
    <w:rsid w:val="00093CE3"/>
    <w:rsid w:val="000A227A"/>
    <w:rsid w:val="000B5775"/>
    <w:rsid w:val="000D111D"/>
    <w:rsid w:val="000E13FF"/>
    <w:rsid w:val="000F0156"/>
    <w:rsid w:val="000F3091"/>
    <w:rsid w:val="000F3945"/>
    <w:rsid w:val="000F49A5"/>
    <w:rsid w:val="00102113"/>
    <w:rsid w:val="00111140"/>
    <w:rsid w:val="00113019"/>
    <w:rsid w:val="00113FF3"/>
    <w:rsid w:val="00114BCA"/>
    <w:rsid w:val="00114E4F"/>
    <w:rsid w:val="001153E4"/>
    <w:rsid w:val="00126EFD"/>
    <w:rsid w:val="00134F28"/>
    <w:rsid w:val="001402D8"/>
    <w:rsid w:val="00141C2F"/>
    <w:rsid w:val="00143348"/>
    <w:rsid w:val="00147728"/>
    <w:rsid w:val="001556FF"/>
    <w:rsid w:val="00167DBC"/>
    <w:rsid w:val="00175226"/>
    <w:rsid w:val="001773C0"/>
    <w:rsid w:val="001814E8"/>
    <w:rsid w:val="00184358"/>
    <w:rsid w:val="0018503A"/>
    <w:rsid w:val="001934C9"/>
    <w:rsid w:val="00194691"/>
    <w:rsid w:val="001A1BFA"/>
    <w:rsid w:val="001A2D7E"/>
    <w:rsid w:val="001B16C8"/>
    <w:rsid w:val="001D1830"/>
    <w:rsid w:val="001E11FB"/>
    <w:rsid w:val="001E4A4C"/>
    <w:rsid w:val="001E76C6"/>
    <w:rsid w:val="001F35A9"/>
    <w:rsid w:val="001F3E31"/>
    <w:rsid w:val="001F6EDE"/>
    <w:rsid w:val="001F72DB"/>
    <w:rsid w:val="00200372"/>
    <w:rsid w:val="00205ED1"/>
    <w:rsid w:val="00207520"/>
    <w:rsid w:val="0021419E"/>
    <w:rsid w:val="002146B7"/>
    <w:rsid w:val="0021772B"/>
    <w:rsid w:val="00226480"/>
    <w:rsid w:val="00227444"/>
    <w:rsid w:val="00232D1B"/>
    <w:rsid w:val="002333C7"/>
    <w:rsid w:val="002437A8"/>
    <w:rsid w:val="002458E2"/>
    <w:rsid w:val="00250B7D"/>
    <w:rsid w:val="00251035"/>
    <w:rsid w:val="002563F3"/>
    <w:rsid w:val="00256595"/>
    <w:rsid w:val="00256D83"/>
    <w:rsid w:val="00263498"/>
    <w:rsid w:val="00265170"/>
    <w:rsid w:val="00271E42"/>
    <w:rsid w:val="0027385C"/>
    <w:rsid w:val="002738AE"/>
    <w:rsid w:val="0027622C"/>
    <w:rsid w:val="00282201"/>
    <w:rsid w:val="002850DF"/>
    <w:rsid w:val="002851DB"/>
    <w:rsid w:val="002938CA"/>
    <w:rsid w:val="002A3C90"/>
    <w:rsid w:val="002A4889"/>
    <w:rsid w:val="002A7227"/>
    <w:rsid w:val="002B3FEC"/>
    <w:rsid w:val="002B489D"/>
    <w:rsid w:val="002B75AC"/>
    <w:rsid w:val="002C635E"/>
    <w:rsid w:val="002C740A"/>
    <w:rsid w:val="002D3CC4"/>
    <w:rsid w:val="002D51CB"/>
    <w:rsid w:val="002D5D67"/>
    <w:rsid w:val="002E2F4F"/>
    <w:rsid w:val="002E3650"/>
    <w:rsid w:val="002E3A1C"/>
    <w:rsid w:val="002E5CFB"/>
    <w:rsid w:val="002E6FBE"/>
    <w:rsid w:val="002F794D"/>
    <w:rsid w:val="00301D3A"/>
    <w:rsid w:val="0030456A"/>
    <w:rsid w:val="0030776F"/>
    <w:rsid w:val="00311375"/>
    <w:rsid w:val="00311E22"/>
    <w:rsid w:val="00317581"/>
    <w:rsid w:val="00322C2D"/>
    <w:rsid w:val="00340730"/>
    <w:rsid w:val="00347D51"/>
    <w:rsid w:val="003513E0"/>
    <w:rsid w:val="00354BBD"/>
    <w:rsid w:val="0035511E"/>
    <w:rsid w:val="00356157"/>
    <w:rsid w:val="003635B6"/>
    <w:rsid w:val="00363F74"/>
    <w:rsid w:val="003649ED"/>
    <w:rsid w:val="00366233"/>
    <w:rsid w:val="0036658F"/>
    <w:rsid w:val="0036688F"/>
    <w:rsid w:val="00366CBD"/>
    <w:rsid w:val="00367863"/>
    <w:rsid w:val="00370404"/>
    <w:rsid w:val="0037668A"/>
    <w:rsid w:val="003907A8"/>
    <w:rsid w:val="00391BAD"/>
    <w:rsid w:val="00392BCB"/>
    <w:rsid w:val="00392FFC"/>
    <w:rsid w:val="00395365"/>
    <w:rsid w:val="003978B6"/>
    <w:rsid w:val="003A12A4"/>
    <w:rsid w:val="003A4DF8"/>
    <w:rsid w:val="003B50E5"/>
    <w:rsid w:val="003B6FA0"/>
    <w:rsid w:val="003D367E"/>
    <w:rsid w:val="003E0F1D"/>
    <w:rsid w:val="003E542B"/>
    <w:rsid w:val="003E5FB9"/>
    <w:rsid w:val="003E7685"/>
    <w:rsid w:val="003F3483"/>
    <w:rsid w:val="00401519"/>
    <w:rsid w:val="004057EC"/>
    <w:rsid w:val="00410250"/>
    <w:rsid w:val="00421964"/>
    <w:rsid w:val="00422EF7"/>
    <w:rsid w:val="004234C7"/>
    <w:rsid w:val="00427C2D"/>
    <w:rsid w:val="00432B80"/>
    <w:rsid w:val="00442658"/>
    <w:rsid w:val="00452BB7"/>
    <w:rsid w:val="004564C8"/>
    <w:rsid w:val="00456DAA"/>
    <w:rsid w:val="00460945"/>
    <w:rsid w:val="0046113C"/>
    <w:rsid w:val="004677B7"/>
    <w:rsid w:val="00475FC2"/>
    <w:rsid w:val="0048296E"/>
    <w:rsid w:val="00483943"/>
    <w:rsid w:val="00495A53"/>
    <w:rsid w:val="004A6A6A"/>
    <w:rsid w:val="004B49A9"/>
    <w:rsid w:val="004C1A3B"/>
    <w:rsid w:val="004C4234"/>
    <w:rsid w:val="004C5C11"/>
    <w:rsid w:val="004C7052"/>
    <w:rsid w:val="004D0742"/>
    <w:rsid w:val="004D1F5C"/>
    <w:rsid w:val="004E19BB"/>
    <w:rsid w:val="004E3ABA"/>
    <w:rsid w:val="004F0C9B"/>
    <w:rsid w:val="004F5568"/>
    <w:rsid w:val="004F7C03"/>
    <w:rsid w:val="005075CD"/>
    <w:rsid w:val="00513B41"/>
    <w:rsid w:val="00516B52"/>
    <w:rsid w:val="0052089B"/>
    <w:rsid w:val="005261CA"/>
    <w:rsid w:val="0053336C"/>
    <w:rsid w:val="00533D1A"/>
    <w:rsid w:val="0053725E"/>
    <w:rsid w:val="005473F0"/>
    <w:rsid w:val="00550E28"/>
    <w:rsid w:val="00562EE3"/>
    <w:rsid w:val="00567C3A"/>
    <w:rsid w:val="005705D3"/>
    <w:rsid w:val="00571A3A"/>
    <w:rsid w:val="00575952"/>
    <w:rsid w:val="00581535"/>
    <w:rsid w:val="00586ED3"/>
    <w:rsid w:val="005872D9"/>
    <w:rsid w:val="005A7B3C"/>
    <w:rsid w:val="005B2741"/>
    <w:rsid w:val="005B3079"/>
    <w:rsid w:val="005B6212"/>
    <w:rsid w:val="005B78F0"/>
    <w:rsid w:val="005C05C1"/>
    <w:rsid w:val="005C2E1C"/>
    <w:rsid w:val="005C447D"/>
    <w:rsid w:val="005C6FEC"/>
    <w:rsid w:val="005D2791"/>
    <w:rsid w:val="005D2DF3"/>
    <w:rsid w:val="005D527A"/>
    <w:rsid w:val="005D7531"/>
    <w:rsid w:val="005E0C1E"/>
    <w:rsid w:val="005E2558"/>
    <w:rsid w:val="005E2AF5"/>
    <w:rsid w:val="005F2CA9"/>
    <w:rsid w:val="005F42D7"/>
    <w:rsid w:val="00601579"/>
    <w:rsid w:val="006023D1"/>
    <w:rsid w:val="006109B8"/>
    <w:rsid w:val="00614128"/>
    <w:rsid w:val="00615420"/>
    <w:rsid w:val="00615597"/>
    <w:rsid w:val="0064232A"/>
    <w:rsid w:val="006451D1"/>
    <w:rsid w:val="00645659"/>
    <w:rsid w:val="00647722"/>
    <w:rsid w:val="0065050B"/>
    <w:rsid w:val="0066386C"/>
    <w:rsid w:val="0067147F"/>
    <w:rsid w:val="006810E0"/>
    <w:rsid w:val="0068189E"/>
    <w:rsid w:val="0068389E"/>
    <w:rsid w:val="00685C62"/>
    <w:rsid w:val="0068791D"/>
    <w:rsid w:val="00695D57"/>
    <w:rsid w:val="006A112C"/>
    <w:rsid w:val="006A1D41"/>
    <w:rsid w:val="006A261C"/>
    <w:rsid w:val="006C2793"/>
    <w:rsid w:val="006C39AA"/>
    <w:rsid w:val="006C5D3E"/>
    <w:rsid w:val="006D0F07"/>
    <w:rsid w:val="006D5B29"/>
    <w:rsid w:val="006D6423"/>
    <w:rsid w:val="006D7516"/>
    <w:rsid w:val="006D7DF5"/>
    <w:rsid w:val="006E0F60"/>
    <w:rsid w:val="006E2007"/>
    <w:rsid w:val="00704FF9"/>
    <w:rsid w:val="0070797E"/>
    <w:rsid w:val="007134F9"/>
    <w:rsid w:val="00717B37"/>
    <w:rsid w:val="00717FB6"/>
    <w:rsid w:val="00742479"/>
    <w:rsid w:val="0074720D"/>
    <w:rsid w:val="00762F3F"/>
    <w:rsid w:val="00767A87"/>
    <w:rsid w:val="00780BD3"/>
    <w:rsid w:val="007854EC"/>
    <w:rsid w:val="007968C7"/>
    <w:rsid w:val="00797DBB"/>
    <w:rsid w:val="007A0232"/>
    <w:rsid w:val="007A1361"/>
    <w:rsid w:val="007C4F21"/>
    <w:rsid w:val="007E46A1"/>
    <w:rsid w:val="007E79B5"/>
    <w:rsid w:val="007F71A5"/>
    <w:rsid w:val="00802D60"/>
    <w:rsid w:val="00803C49"/>
    <w:rsid w:val="00803CC7"/>
    <w:rsid w:val="00813341"/>
    <w:rsid w:val="00816927"/>
    <w:rsid w:val="00822F48"/>
    <w:rsid w:val="00830A1A"/>
    <w:rsid w:val="008316F7"/>
    <w:rsid w:val="00842210"/>
    <w:rsid w:val="00847EEA"/>
    <w:rsid w:val="00850A9D"/>
    <w:rsid w:val="008521A7"/>
    <w:rsid w:val="0085266F"/>
    <w:rsid w:val="008532DA"/>
    <w:rsid w:val="00853F47"/>
    <w:rsid w:val="008612D6"/>
    <w:rsid w:val="00866844"/>
    <w:rsid w:val="00867FFB"/>
    <w:rsid w:val="00874762"/>
    <w:rsid w:val="00884C45"/>
    <w:rsid w:val="00886462"/>
    <w:rsid w:val="0089098B"/>
    <w:rsid w:val="00891451"/>
    <w:rsid w:val="008A4535"/>
    <w:rsid w:val="008A4D2D"/>
    <w:rsid w:val="008A56E6"/>
    <w:rsid w:val="008A65C5"/>
    <w:rsid w:val="008B2265"/>
    <w:rsid w:val="008B66A0"/>
    <w:rsid w:val="008C0C79"/>
    <w:rsid w:val="008D14EE"/>
    <w:rsid w:val="008E3606"/>
    <w:rsid w:val="008E60AD"/>
    <w:rsid w:val="008F0B27"/>
    <w:rsid w:val="008F76E0"/>
    <w:rsid w:val="00902D15"/>
    <w:rsid w:val="00905917"/>
    <w:rsid w:val="0091708E"/>
    <w:rsid w:val="009207C6"/>
    <w:rsid w:val="009207E3"/>
    <w:rsid w:val="0092477A"/>
    <w:rsid w:val="0092651B"/>
    <w:rsid w:val="009315AC"/>
    <w:rsid w:val="00933E21"/>
    <w:rsid w:val="00936D5F"/>
    <w:rsid w:val="009407DB"/>
    <w:rsid w:val="00942C5F"/>
    <w:rsid w:val="009438FF"/>
    <w:rsid w:val="00944BDE"/>
    <w:rsid w:val="009534EF"/>
    <w:rsid w:val="00960D51"/>
    <w:rsid w:val="00963B48"/>
    <w:rsid w:val="00963C2D"/>
    <w:rsid w:val="00965391"/>
    <w:rsid w:val="009709EA"/>
    <w:rsid w:val="00970BC6"/>
    <w:rsid w:val="00972BC5"/>
    <w:rsid w:val="009774C7"/>
    <w:rsid w:val="00986339"/>
    <w:rsid w:val="00994B89"/>
    <w:rsid w:val="0099683C"/>
    <w:rsid w:val="009A0999"/>
    <w:rsid w:val="009A2B0C"/>
    <w:rsid w:val="009B097C"/>
    <w:rsid w:val="009C12FD"/>
    <w:rsid w:val="009D1D7A"/>
    <w:rsid w:val="009D2130"/>
    <w:rsid w:val="009D52EF"/>
    <w:rsid w:val="009D729A"/>
    <w:rsid w:val="009E1D45"/>
    <w:rsid w:val="009E420F"/>
    <w:rsid w:val="009F1577"/>
    <w:rsid w:val="009F1E96"/>
    <w:rsid w:val="009F4D5F"/>
    <w:rsid w:val="00A030DE"/>
    <w:rsid w:val="00A15ACC"/>
    <w:rsid w:val="00A17004"/>
    <w:rsid w:val="00A21C61"/>
    <w:rsid w:val="00A22739"/>
    <w:rsid w:val="00A23F9B"/>
    <w:rsid w:val="00A24BAD"/>
    <w:rsid w:val="00A32157"/>
    <w:rsid w:val="00A34575"/>
    <w:rsid w:val="00A3513B"/>
    <w:rsid w:val="00A40846"/>
    <w:rsid w:val="00A425BB"/>
    <w:rsid w:val="00A51259"/>
    <w:rsid w:val="00A5211C"/>
    <w:rsid w:val="00A53756"/>
    <w:rsid w:val="00A553F4"/>
    <w:rsid w:val="00A63807"/>
    <w:rsid w:val="00A63B85"/>
    <w:rsid w:val="00A647C1"/>
    <w:rsid w:val="00A7507A"/>
    <w:rsid w:val="00A75A7E"/>
    <w:rsid w:val="00A77956"/>
    <w:rsid w:val="00A8120A"/>
    <w:rsid w:val="00A863C1"/>
    <w:rsid w:val="00A87E83"/>
    <w:rsid w:val="00A9338F"/>
    <w:rsid w:val="00AB15B4"/>
    <w:rsid w:val="00AB16D7"/>
    <w:rsid w:val="00AD1529"/>
    <w:rsid w:val="00AD50ED"/>
    <w:rsid w:val="00AD5BBB"/>
    <w:rsid w:val="00AF25F6"/>
    <w:rsid w:val="00B063FB"/>
    <w:rsid w:val="00B10E34"/>
    <w:rsid w:val="00B138CF"/>
    <w:rsid w:val="00B2420F"/>
    <w:rsid w:val="00B30E0C"/>
    <w:rsid w:val="00B32E64"/>
    <w:rsid w:val="00B379BE"/>
    <w:rsid w:val="00B40995"/>
    <w:rsid w:val="00B42ACD"/>
    <w:rsid w:val="00B478D7"/>
    <w:rsid w:val="00B521C7"/>
    <w:rsid w:val="00B54666"/>
    <w:rsid w:val="00B549A6"/>
    <w:rsid w:val="00B61499"/>
    <w:rsid w:val="00B62ECF"/>
    <w:rsid w:val="00B671F4"/>
    <w:rsid w:val="00B816B2"/>
    <w:rsid w:val="00B816EE"/>
    <w:rsid w:val="00B90FCB"/>
    <w:rsid w:val="00B92DB0"/>
    <w:rsid w:val="00B95754"/>
    <w:rsid w:val="00B97FFD"/>
    <w:rsid w:val="00BA2567"/>
    <w:rsid w:val="00BA4E9F"/>
    <w:rsid w:val="00BA7238"/>
    <w:rsid w:val="00BB4B36"/>
    <w:rsid w:val="00BD38A3"/>
    <w:rsid w:val="00BD7747"/>
    <w:rsid w:val="00BE1B28"/>
    <w:rsid w:val="00BE4E73"/>
    <w:rsid w:val="00BE6436"/>
    <w:rsid w:val="00BF282E"/>
    <w:rsid w:val="00BF2C69"/>
    <w:rsid w:val="00BF4029"/>
    <w:rsid w:val="00BF62B7"/>
    <w:rsid w:val="00C0686F"/>
    <w:rsid w:val="00C07E98"/>
    <w:rsid w:val="00C07ED1"/>
    <w:rsid w:val="00C109B5"/>
    <w:rsid w:val="00C115CC"/>
    <w:rsid w:val="00C14551"/>
    <w:rsid w:val="00C20B97"/>
    <w:rsid w:val="00C24C00"/>
    <w:rsid w:val="00C30D45"/>
    <w:rsid w:val="00C318DB"/>
    <w:rsid w:val="00C42D25"/>
    <w:rsid w:val="00C4321D"/>
    <w:rsid w:val="00C513BF"/>
    <w:rsid w:val="00C54240"/>
    <w:rsid w:val="00C55711"/>
    <w:rsid w:val="00C56632"/>
    <w:rsid w:val="00C613BA"/>
    <w:rsid w:val="00C64C01"/>
    <w:rsid w:val="00C6619B"/>
    <w:rsid w:val="00C70524"/>
    <w:rsid w:val="00C757A7"/>
    <w:rsid w:val="00C80837"/>
    <w:rsid w:val="00C820B6"/>
    <w:rsid w:val="00C84854"/>
    <w:rsid w:val="00C856DB"/>
    <w:rsid w:val="00C90FB7"/>
    <w:rsid w:val="00C93F80"/>
    <w:rsid w:val="00C96EB0"/>
    <w:rsid w:val="00CA2314"/>
    <w:rsid w:val="00CA385F"/>
    <w:rsid w:val="00CA3A4A"/>
    <w:rsid w:val="00CB2180"/>
    <w:rsid w:val="00CD5F0B"/>
    <w:rsid w:val="00CD7190"/>
    <w:rsid w:val="00CF035D"/>
    <w:rsid w:val="00CF18D9"/>
    <w:rsid w:val="00CF47F3"/>
    <w:rsid w:val="00CF4DA7"/>
    <w:rsid w:val="00D02E8B"/>
    <w:rsid w:val="00D11C6E"/>
    <w:rsid w:val="00D1646A"/>
    <w:rsid w:val="00D216F3"/>
    <w:rsid w:val="00D32DB7"/>
    <w:rsid w:val="00D35FF7"/>
    <w:rsid w:val="00D42A94"/>
    <w:rsid w:val="00D6205F"/>
    <w:rsid w:val="00D6477E"/>
    <w:rsid w:val="00D72806"/>
    <w:rsid w:val="00D82E6C"/>
    <w:rsid w:val="00D86182"/>
    <w:rsid w:val="00D86410"/>
    <w:rsid w:val="00DA1849"/>
    <w:rsid w:val="00DA24CF"/>
    <w:rsid w:val="00DA4E37"/>
    <w:rsid w:val="00DB058E"/>
    <w:rsid w:val="00DB4074"/>
    <w:rsid w:val="00DB5C84"/>
    <w:rsid w:val="00DC1018"/>
    <w:rsid w:val="00DC1E31"/>
    <w:rsid w:val="00DC57A8"/>
    <w:rsid w:val="00DC5F6F"/>
    <w:rsid w:val="00DC7AB0"/>
    <w:rsid w:val="00DD7C1A"/>
    <w:rsid w:val="00DF1AA2"/>
    <w:rsid w:val="00DF47BE"/>
    <w:rsid w:val="00DF663F"/>
    <w:rsid w:val="00E03688"/>
    <w:rsid w:val="00E04803"/>
    <w:rsid w:val="00E10734"/>
    <w:rsid w:val="00E134CB"/>
    <w:rsid w:val="00E22639"/>
    <w:rsid w:val="00E35B3B"/>
    <w:rsid w:val="00E36C04"/>
    <w:rsid w:val="00E40810"/>
    <w:rsid w:val="00E42242"/>
    <w:rsid w:val="00E45DC1"/>
    <w:rsid w:val="00E54176"/>
    <w:rsid w:val="00E67F14"/>
    <w:rsid w:val="00E70DC5"/>
    <w:rsid w:val="00E71B55"/>
    <w:rsid w:val="00E726AA"/>
    <w:rsid w:val="00E73F87"/>
    <w:rsid w:val="00E8075B"/>
    <w:rsid w:val="00E82D4C"/>
    <w:rsid w:val="00E85798"/>
    <w:rsid w:val="00E86072"/>
    <w:rsid w:val="00E97539"/>
    <w:rsid w:val="00EA18FF"/>
    <w:rsid w:val="00EA47B6"/>
    <w:rsid w:val="00EB5228"/>
    <w:rsid w:val="00EB53D4"/>
    <w:rsid w:val="00EC3AC0"/>
    <w:rsid w:val="00EC6155"/>
    <w:rsid w:val="00ED0247"/>
    <w:rsid w:val="00ED139D"/>
    <w:rsid w:val="00ED1545"/>
    <w:rsid w:val="00ED1575"/>
    <w:rsid w:val="00ED7CFD"/>
    <w:rsid w:val="00EE1875"/>
    <w:rsid w:val="00EE48EA"/>
    <w:rsid w:val="00EF1E11"/>
    <w:rsid w:val="00EF4B43"/>
    <w:rsid w:val="00F0032C"/>
    <w:rsid w:val="00F0424F"/>
    <w:rsid w:val="00F10BCD"/>
    <w:rsid w:val="00F113BD"/>
    <w:rsid w:val="00F24203"/>
    <w:rsid w:val="00F26B67"/>
    <w:rsid w:val="00F31639"/>
    <w:rsid w:val="00F33D28"/>
    <w:rsid w:val="00F50DAE"/>
    <w:rsid w:val="00F556FD"/>
    <w:rsid w:val="00F572CB"/>
    <w:rsid w:val="00F61556"/>
    <w:rsid w:val="00F6321F"/>
    <w:rsid w:val="00F63DFF"/>
    <w:rsid w:val="00F65BF7"/>
    <w:rsid w:val="00F66425"/>
    <w:rsid w:val="00F729F1"/>
    <w:rsid w:val="00F73843"/>
    <w:rsid w:val="00F8344B"/>
    <w:rsid w:val="00F903C7"/>
    <w:rsid w:val="00FA6027"/>
    <w:rsid w:val="00FB4886"/>
    <w:rsid w:val="00FB4E60"/>
    <w:rsid w:val="00FB63E2"/>
    <w:rsid w:val="00FC1BBE"/>
    <w:rsid w:val="00FC49EE"/>
    <w:rsid w:val="00FC6FBF"/>
    <w:rsid w:val="00FC7A25"/>
    <w:rsid w:val="00FD36F6"/>
    <w:rsid w:val="00FD4026"/>
    <w:rsid w:val="00FD6210"/>
    <w:rsid w:val="00FD7035"/>
    <w:rsid w:val="00FE383B"/>
    <w:rsid w:val="00FF26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0">
    <w:name w:val="Normal"/>
    <w:qFormat/>
    <w:rsid w:val="001773C0"/>
    <w:rPr>
      <w:sz w:val="24"/>
      <w:szCs w:val="24"/>
    </w:rPr>
  </w:style>
  <w:style w:type="paragraph" w:styleId="1">
    <w:name w:val="heading 1"/>
    <w:basedOn w:val="a0"/>
    <w:next w:val="a0"/>
    <w:link w:val="10"/>
    <w:qFormat/>
    <w:rsid w:val="00A51259"/>
    <w:pPr>
      <w:keepNext/>
      <w:keepLines/>
      <w:spacing w:before="480" w:line="276" w:lineRule="auto"/>
      <w:outlineLvl w:val="0"/>
    </w:pPr>
    <w:rPr>
      <w:rFonts w:ascii="Cambria" w:hAnsi="Cambria"/>
      <w:b/>
      <w:bCs/>
      <w:color w:val="365F91"/>
      <w:sz w:val="28"/>
      <w:szCs w:val="28"/>
      <w:lang w:val="en-US" w:eastAsia="en-US" w:bidi="en-US"/>
    </w:rPr>
  </w:style>
  <w:style w:type="paragraph" w:styleId="2">
    <w:name w:val="heading 2"/>
    <w:basedOn w:val="a0"/>
    <w:next w:val="a0"/>
    <w:link w:val="20"/>
    <w:qFormat/>
    <w:rsid w:val="001773C0"/>
    <w:pPr>
      <w:keepNext/>
      <w:keepLines/>
      <w:spacing w:before="200" w:line="276" w:lineRule="auto"/>
      <w:outlineLvl w:val="1"/>
    </w:pPr>
    <w:rPr>
      <w:rFonts w:ascii="Cambria" w:hAnsi="Cambria"/>
      <w:b/>
      <w:bCs/>
      <w:color w:val="4F81BD"/>
      <w:sz w:val="26"/>
      <w:szCs w:val="26"/>
      <w:lang w:val="en-US" w:eastAsia="en-US" w:bidi="en-US"/>
    </w:rPr>
  </w:style>
  <w:style w:type="paragraph" w:styleId="3">
    <w:name w:val="heading 3"/>
    <w:basedOn w:val="a0"/>
    <w:next w:val="a0"/>
    <w:link w:val="30"/>
    <w:qFormat/>
    <w:rsid w:val="00A51259"/>
    <w:pPr>
      <w:keepNext/>
      <w:keepLines/>
      <w:spacing w:before="200" w:line="276" w:lineRule="auto"/>
      <w:outlineLvl w:val="2"/>
    </w:pPr>
    <w:rPr>
      <w:rFonts w:ascii="Cambria" w:hAnsi="Cambria"/>
      <w:b/>
      <w:bCs/>
      <w:color w:val="4F81BD"/>
      <w:sz w:val="22"/>
      <w:szCs w:val="22"/>
      <w:lang w:val="en-US" w:eastAsia="en-US" w:bidi="en-US"/>
    </w:rPr>
  </w:style>
  <w:style w:type="paragraph" w:styleId="4">
    <w:name w:val="heading 4"/>
    <w:basedOn w:val="a0"/>
    <w:next w:val="a0"/>
    <w:link w:val="40"/>
    <w:qFormat/>
    <w:rsid w:val="00A51259"/>
    <w:pPr>
      <w:keepNext/>
      <w:keepLines/>
      <w:spacing w:before="200" w:line="276" w:lineRule="auto"/>
      <w:outlineLvl w:val="3"/>
    </w:pPr>
    <w:rPr>
      <w:rFonts w:ascii="Cambria" w:hAnsi="Cambria"/>
      <w:b/>
      <w:bCs/>
      <w:i/>
      <w:iCs/>
      <w:color w:val="4F81BD"/>
      <w:sz w:val="22"/>
      <w:szCs w:val="22"/>
      <w:lang w:val="en-US" w:eastAsia="en-US" w:bidi="en-US"/>
    </w:rPr>
  </w:style>
  <w:style w:type="paragraph" w:styleId="5">
    <w:name w:val="heading 5"/>
    <w:basedOn w:val="a0"/>
    <w:next w:val="a0"/>
    <w:link w:val="50"/>
    <w:qFormat/>
    <w:rsid w:val="00A51259"/>
    <w:pPr>
      <w:keepNext/>
      <w:keepLines/>
      <w:spacing w:before="200" w:line="276" w:lineRule="auto"/>
      <w:outlineLvl w:val="4"/>
    </w:pPr>
    <w:rPr>
      <w:rFonts w:ascii="Cambria" w:hAnsi="Cambria"/>
      <w:color w:val="243F60"/>
      <w:sz w:val="22"/>
      <w:szCs w:val="22"/>
      <w:lang w:val="en-US" w:eastAsia="en-US" w:bidi="en-US"/>
    </w:rPr>
  </w:style>
  <w:style w:type="paragraph" w:styleId="6">
    <w:name w:val="heading 6"/>
    <w:basedOn w:val="a0"/>
    <w:next w:val="a0"/>
    <w:link w:val="60"/>
    <w:qFormat/>
    <w:rsid w:val="00A51259"/>
    <w:pPr>
      <w:keepNext/>
      <w:keepLines/>
      <w:spacing w:before="200" w:line="276" w:lineRule="auto"/>
      <w:outlineLvl w:val="5"/>
    </w:pPr>
    <w:rPr>
      <w:rFonts w:ascii="Cambria" w:hAnsi="Cambria"/>
      <w:i/>
      <w:iCs/>
      <w:color w:val="243F60"/>
      <w:sz w:val="22"/>
      <w:szCs w:val="22"/>
      <w:lang w:val="en-US" w:eastAsia="en-US" w:bidi="en-US"/>
    </w:rPr>
  </w:style>
  <w:style w:type="paragraph" w:styleId="7">
    <w:name w:val="heading 7"/>
    <w:basedOn w:val="a0"/>
    <w:next w:val="a0"/>
    <w:link w:val="70"/>
    <w:qFormat/>
    <w:rsid w:val="00A51259"/>
    <w:pPr>
      <w:keepNext/>
      <w:keepLines/>
      <w:spacing w:before="200" w:line="276" w:lineRule="auto"/>
      <w:outlineLvl w:val="6"/>
    </w:pPr>
    <w:rPr>
      <w:rFonts w:ascii="Cambria" w:hAnsi="Cambria"/>
      <w:i/>
      <w:iCs/>
      <w:color w:val="404040"/>
      <w:sz w:val="22"/>
      <w:szCs w:val="22"/>
      <w:lang w:val="en-US" w:eastAsia="en-US" w:bidi="en-US"/>
    </w:rPr>
  </w:style>
  <w:style w:type="paragraph" w:styleId="8">
    <w:name w:val="heading 8"/>
    <w:basedOn w:val="a0"/>
    <w:next w:val="a0"/>
    <w:link w:val="80"/>
    <w:qFormat/>
    <w:rsid w:val="00A51259"/>
    <w:pPr>
      <w:keepNext/>
      <w:keepLines/>
      <w:spacing w:before="200" w:line="276" w:lineRule="auto"/>
      <w:outlineLvl w:val="7"/>
    </w:pPr>
    <w:rPr>
      <w:rFonts w:ascii="Cambria" w:hAnsi="Cambria"/>
      <w:color w:val="4F81BD"/>
      <w:sz w:val="20"/>
      <w:szCs w:val="20"/>
      <w:lang w:val="en-US" w:eastAsia="en-US" w:bidi="en-US"/>
    </w:rPr>
  </w:style>
  <w:style w:type="paragraph" w:styleId="9">
    <w:name w:val="heading 9"/>
    <w:basedOn w:val="a0"/>
    <w:next w:val="a0"/>
    <w:link w:val="90"/>
    <w:qFormat/>
    <w:rsid w:val="00A51259"/>
    <w:pPr>
      <w:keepNext/>
      <w:keepLines/>
      <w:spacing w:before="200" w:line="276" w:lineRule="auto"/>
      <w:outlineLvl w:val="8"/>
    </w:pPr>
    <w:rPr>
      <w:rFonts w:ascii="Cambria" w:hAnsi="Cambria"/>
      <w:i/>
      <w:iCs/>
      <w:color w:val="404040"/>
      <w:sz w:val="20"/>
      <w:szCs w:val="20"/>
      <w:lang w:val="en-US" w:eastAsia="en-US" w:bidi="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A51259"/>
    <w:rPr>
      <w:rFonts w:ascii="Cambria" w:hAnsi="Cambria"/>
      <w:b/>
      <w:bCs/>
      <w:color w:val="365F91"/>
      <w:sz w:val="28"/>
      <w:szCs w:val="28"/>
      <w:lang w:val="en-US" w:eastAsia="en-US" w:bidi="en-US"/>
    </w:rPr>
  </w:style>
  <w:style w:type="character" w:customStyle="1" w:styleId="20">
    <w:name w:val="Заголовок 2 Знак"/>
    <w:link w:val="2"/>
    <w:rsid w:val="001773C0"/>
    <w:rPr>
      <w:rFonts w:ascii="Cambria" w:hAnsi="Cambria"/>
      <w:b/>
      <w:bCs/>
      <w:color w:val="4F81BD"/>
      <w:sz w:val="26"/>
      <w:szCs w:val="26"/>
      <w:lang w:val="en-US" w:eastAsia="en-US" w:bidi="en-US"/>
    </w:rPr>
  </w:style>
  <w:style w:type="paragraph" w:customStyle="1" w:styleId="11">
    <w:name w:val="1"/>
    <w:basedOn w:val="a0"/>
    <w:rsid w:val="005075CD"/>
    <w:pPr>
      <w:spacing w:after="160" w:line="240" w:lineRule="exact"/>
    </w:pPr>
    <w:rPr>
      <w:rFonts w:ascii="Verdana" w:hAnsi="Verdana"/>
      <w:sz w:val="20"/>
      <w:szCs w:val="20"/>
      <w:lang w:val="en-US" w:eastAsia="en-US"/>
    </w:rPr>
  </w:style>
  <w:style w:type="character" w:customStyle="1" w:styleId="30">
    <w:name w:val="Заголовок 3 Знак"/>
    <w:link w:val="3"/>
    <w:rsid w:val="00A51259"/>
    <w:rPr>
      <w:rFonts w:ascii="Cambria" w:hAnsi="Cambria"/>
      <w:b/>
      <w:bCs/>
      <w:color w:val="4F81BD"/>
      <w:sz w:val="22"/>
      <w:szCs w:val="22"/>
      <w:lang w:val="en-US" w:eastAsia="en-US" w:bidi="en-US"/>
    </w:rPr>
  </w:style>
  <w:style w:type="character" w:customStyle="1" w:styleId="40">
    <w:name w:val="Заголовок 4 Знак"/>
    <w:link w:val="4"/>
    <w:rsid w:val="00A51259"/>
    <w:rPr>
      <w:rFonts w:ascii="Cambria" w:hAnsi="Cambria"/>
      <w:b/>
      <w:bCs/>
      <w:i/>
      <w:iCs/>
      <w:color w:val="4F81BD"/>
      <w:sz w:val="22"/>
      <w:szCs w:val="22"/>
      <w:lang w:val="en-US" w:eastAsia="en-US" w:bidi="en-US"/>
    </w:rPr>
  </w:style>
  <w:style w:type="character" w:customStyle="1" w:styleId="50">
    <w:name w:val="Заголовок 5 Знак"/>
    <w:link w:val="5"/>
    <w:rsid w:val="00A51259"/>
    <w:rPr>
      <w:rFonts w:ascii="Cambria" w:hAnsi="Cambria"/>
      <w:color w:val="243F60"/>
      <w:sz w:val="22"/>
      <w:szCs w:val="22"/>
      <w:lang w:val="en-US" w:eastAsia="en-US" w:bidi="en-US"/>
    </w:rPr>
  </w:style>
  <w:style w:type="character" w:customStyle="1" w:styleId="60">
    <w:name w:val="Заголовок 6 Знак"/>
    <w:link w:val="6"/>
    <w:rsid w:val="00A51259"/>
    <w:rPr>
      <w:rFonts w:ascii="Cambria" w:hAnsi="Cambria"/>
      <w:i/>
      <w:iCs/>
      <w:color w:val="243F60"/>
      <w:sz w:val="22"/>
      <w:szCs w:val="22"/>
      <w:lang w:val="en-US" w:eastAsia="en-US" w:bidi="en-US"/>
    </w:rPr>
  </w:style>
  <w:style w:type="character" w:customStyle="1" w:styleId="70">
    <w:name w:val="Заголовок 7 Знак"/>
    <w:link w:val="7"/>
    <w:rsid w:val="00A51259"/>
    <w:rPr>
      <w:rFonts w:ascii="Cambria" w:hAnsi="Cambria"/>
      <w:i/>
      <w:iCs/>
      <w:color w:val="404040"/>
      <w:sz w:val="22"/>
      <w:szCs w:val="22"/>
      <w:lang w:val="en-US" w:eastAsia="en-US" w:bidi="en-US"/>
    </w:rPr>
  </w:style>
  <w:style w:type="character" w:customStyle="1" w:styleId="80">
    <w:name w:val="Заголовок 8 Знак"/>
    <w:link w:val="8"/>
    <w:rsid w:val="00A51259"/>
    <w:rPr>
      <w:rFonts w:ascii="Cambria" w:hAnsi="Cambria"/>
      <w:color w:val="4F81BD"/>
      <w:lang w:val="en-US" w:eastAsia="en-US" w:bidi="en-US"/>
    </w:rPr>
  </w:style>
  <w:style w:type="character" w:customStyle="1" w:styleId="90">
    <w:name w:val="Заголовок 9 Знак"/>
    <w:link w:val="9"/>
    <w:rsid w:val="00A51259"/>
    <w:rPr>
      <w:rFonts w:ascii="Cambria" w:hAnsi="Cambria"/>
      <w:i/>
      <w:iCs/>
      <w:color w:val="404040"/>
      <w:lang w:val="en-US" w:eastAsia="en-US" w:bidi="en-US"/>
    </w:rPr>
  </w:style>
  <w:style w:type="character" w:customStyle="1" w:styleId="18">
    <w:name w:val="Основной текст (18)_"/>
    <w:link w:val="180"/>
    <w:rsid w:val="001773C0"/>
    <w:rPr>
      <w:shd w:val="clear" w:color="auto" w:fill="FFFFFF"/>
      <w:lang w:bidi="ar-SA"/>
    </w:rPr>
  </w:style>
  <w:style w:type="paragraph" w:customStyle="1" w:styleId="180">
    <w:name w:val="Основной текст (18)"/>
    <w:basedOn w:val="a0"/>
    <w:link w:val="18"/>
    <w:rsid w:val="001773C0"/>
    <w:pPr>
      <w:shd w:val="clear" w:color="auto" w:fill="FFFFFF"/>
      <w:spacing w:before="180" w:line="211" w:lineRule="exact"/>
      <w:jc w:val="both"/>
    </w:pPr>
    <w:rPr>
      <w:sz w:val="20"/>
      <w:szCs w:val="20"/>
      <w:shd w:val="clear" w:color="auto" w:fill="FFFFFF"/>
    </w:rPr>
  </w:style>
  <w:style w:type="table" w:styleId="a4">
    <w:name w:val="Table Grid"/>
    <w:basedOn w:val="a2"/>
    <w:uiPriority w:val="59"/>
    <w:rsid w:val="00A512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0"/>
    <w:link w:val="a6"/>
    <w:semiHidden/>
    <w:unhideWhenUsed/>
    <w:rsid w:val="00A51259"/>
    <w:pPr>
      <w:spacing w:after="200" w:line="276" w:lineRule="auto"/>
    </w:pPr>
    <w:rPr>
      <w:rFonts w:ascii="Tahoma" w:hAnsi="Tahoma" w:cs="Tahoma"/>
      <w:sz w:val="16"/>
      <w:szCs w:val="16"/>
      <w:lang w:val="en-US" w:eastAsia="en-US" w:bidi="en-US"/>
    </w:rPr>
  </w:style>
  <w:style w:type="character" w:customStyle="1" w:styleId="a6">
    <w:name w:val="Текст выноски Знак"/>
    <w:link w:val="a5"/>
    <w:semiHidden/>
    <w:rsid w:val="00A51259"/>
    <w:rPr>
      <w:rFonts w:ascii="Tahoma" w:hAnsi="Tahoma" w:cs="Tahoma"/>
      <w:sz w:val="16"/>
      <w:szCs w:val="16"/>
      <w:lang w:val="en-US" w:eastAsia="en-US" w:bidi="en-US"/>
    </w:rPr>
  </w:style>
  <w:style w:type="paragraph" w:styleId="a7">
    <w:name w:val="Title"/>
    <w:basedOn w:val="a0"/>
    <w:next w:val="a0"/>
    <w:link w:val="a8"/>
    <w:qFormat/>
    <w:rsid w:val="00A51259"/>
    <w:pPr>
      <w:pBdr>
        <w:bottom w:val="single" w:sz="8" w:space="4" w:color="4F81BD"/>
      </w:pBdr>
      <w:spacing w:after="300"/>
      <w:contextualSpacing/>
    </w:pPr>
    <w:rPr>
      <w:rFonts w:ascii="Cambria" w:hAnsi="Cambria"/>
      <w:color w:val="17365D"/>
      <w:spacing w:val="5"/>
      <w:kern w:val="28"/>
      <w:sz w:val="52"/>
      <w:szCs w:val="52"/>
      <w:lang w:val="en-US" w:eastAsia="en-US" w:bidi="en-US"/>
    </w:rPr>
  </w:style>
  <w:style w:type="character" w:customStyle="1" w:styleId="a8">
    <w:name w:val="Название Знак"/>
    <w:link w:val="a7"/>
    <w:rsid w:val="00A51259"/>
    <w:rPr>
      <w:rFonts w:ascii="Cambria" w:hAnsi="Cambria"/>
      <w:color w:val="17365D"/>
      <w:spacing w:val="5"/>
      <w:kern w:val="28"/>
      <w:sz w:val="52"/>
      <w:szCs w:val="52"/>
      <w:lang w:val="en-US" w:eastAsia="en-US" w:bidi="en-US"/>
    </w:rPr>
  </w:style>
  <w:style w:type="paragraph" w:styleId="a9">
    <w:name w:val="Subtitle"/>
    <w:basedOn w:val="a0"/>
    <w:next w:val="a0"/>
    <w:link w:val="aa"/>
    <w:qFormat/>
    <w:rsid w:val="00A51259"/>
    <w:pPr>
      <w:numPr>
        <w:ilvl w:val="1"/>
      </w:numPr>
      <w:spacing w:after="200" w:line="276" w:lineRule="auto"/>
    </w:pPr>
    <w:rPr>
      <w:rFonts w:ascii="Cambria" w:hAnsi="Cambria"/>
      <w:i/>
      <w:iCs/>
      <w:color w:val="4F81BD"/>
      <w:spacing w:val="15"/>
      <w:lang w:val="en-US" w:eastAsia="en-US" w:bidi="en-US"/>
    </w:rPr>
  </w:style>
  <w:style w:type="character" w:customStyle="1" w:styleId="aa">
    <w:name w:val="Подзаголовок Знак"/>
    <w:link w:val="a9"/>
    <w:rsid w:val="00A51259"/>
    <w:rPr>
      <w:rFonts w:ascii="Cambria" w:hAnsi="Cambria"/>
      <w:i/>
      <w:iCs/>
      <w:color w:val="4F81BD"/>
      <w:spacing w:val="15"/>
      <w:sz w:val="24"/>
      <w:szCs w:val="24"/>
      <w:lang w:val="en-US" w:eastAsia="en-US" w:bidi="en-US"/>
    </w:rPr>
  </w:style>
  <w:style w:type="paragraph" w:styleId="21">
    <w:name w:val="Quote"/>
    <w:basedOn w:val="a0"/>
    <w:next w:val="a0"/>
    <w:link w:val="22"/>
    <w:qFormat/>
    <w:rsid w:val="00A51259"/>
    <w:pPr>
      <w:spacing w:after="200" w:line="276" w:lineRule="auto"/>
    </w:pPr>
    <w:rPr>
      <w:rFonts w:ascii="Calibri" w:hAnsi="Calibri"/>
      <w:i/>
      <w:iCs/>
      <w:color w:val="000000"/>
      <w:sz w:val="22"/>
      <w:szCs w:val="22"/>
      <w:lang w:val="en-US" w:eastAsia="en-US" w:bidi="en-US"/>
    </w:rPr>
  </w:style>
  <w:style w:type="character" w:customStyle="1" w:styleId="22">
    <w:name w:val="Цитата 2 Знак"/>
    <w:link w:val="21"/>
    <w:rsid w:val="00A51259"/>
    <w:rPr>
      <w:rFonts w:ascii="Calibri" w:hAnsi="Calibri"/>
      <w:i/>
      <w:iCs/>
      <w:color w:val="000000"/>
      <w:sz w:val="22"/>
      <w:szCs w:val="22"/>
      <w:lang w:val="en-US" w:eastAsia="en-US" w:bidi="en-US"/>
    </w:rPr>
  </w:style>
  <w:style w:type="paragraph" w:styleId="ab">
    <w:name w:val="Intense Quote"/>
    <w:basedOn w:val="a0"/>
    <w:next w:val="a0"/>
    <w:link w:val="ac"/>
    <w:qFormat/>
    <w:rsid w:val="00A51259"/>
    <w:pPr>
      <w:pBdr>
        <w:bottom w:val="single" w:sz="4" w:space="4" w:color="4F81BD"/>
      </w:pBdr>
      <w:spacing w:before="200" w:after="280" w:line="276" w:lineRule="auto"/>
      <w:ind w:left="936" w:right="936"/>
    </w:pPr>
    <w:rPr>
      <w:rFonts w:ascii="Calibri" w:hAnsi="Calibri"/>
      <w:b/>
      <w:bCs/>
      <w:i/>
      <w:iCs/>
      <w:color w:val="4F81BD"/>
      <w:sz w:val="22"/>
      <w:szCs w:val="22"/>
      <w:lang w:val="en-US" w:eastAsia="en-US" w:bidi="en-US"/>
    </w:rPr>
  </w:style>
  <w:style w:type="character" w:customStyle="1" w:styleId="ac">
    <w:name w:val="Выделенная цитата Знак"/>
    <w:link w:val="ab"/>
    <w:rsid w:val="00A51259"/>
    <w:rPr>
      <w:rFonts w:ascii="Calibri" w:hAnsi="Calibri"/>
      <w:b/>
      <w:bCs/>
      <w:i/>
      <w:iCs/>
      <w:color w:val="4F81BD"/>
      <w:sz w:val="22"/>
      <w:szCs w:val="22"/>
      <w:lang w:val="en-US" w:eastAsia="en-US" w:bidi="en-US"/>
    </w:rPr>
  </w:style>
  <w:style w:type="character" w:styleId="ad">
    <w:name w:val="Subtle Emphasis"/>
    <w:qFormat/>
    <w:rsid w:val="00A51259"/>
    <w:rPr>
      <w:i/>
      <w:iCs/>
      <w:color w:val="808080"/>
    </w:rPr>
  </w:style>
  <w:style w:type="character" w:styleId="ae">
    <w:name w:val="Intense Emphasis"/>
    <w:qFormat/>
    <w:rsid w:val="00A51259"/>
    <w:rPr>
      <w:b/>
      <w:bCs/>
      <w:i/>
      <w:iCs/>
      <w:color w:val="4F81BD"/>
    </w:rPr>
  </w:style>
  <w:style w:type="character" w:styleId="af">
    <w:name w:val="Hyperlink"/>
    <w:uiPriority w:val="99"/>
    <w:rsid w:val="00A51259"/>
    <w:rPr>
      <w:color w:val="0000FF"/>
      <w:u w:val="single"/>
    </w:rPr>
  </w:style>
  <w:style w:type="character" w:styleId="af0">
    <w:name w:val="FollowedHyperlink"/>
    <w:rsid w:val="00A51259"/>
    <w:rPr>
      <w:color w:val="800080"/>
      <w:u w:val="single"/>
    </w:rPr>
  </w:style>
  <w:style w:type="paragraph" w:styleId="af1">
    <w:name w:val="Document Map"/>
    <w:basedOn w:val="a0"/>
    <w:semiHidden/>
    <w:rsid w:val="003E542B"/>
    <w:pPr>
      <w:shd w:val="clear" w:color="auto" w:fill="000080"/>
    </w:pPr>
    <w:rPr>
      <w:rFonts w:ascii="Tahoma" w:hAnsi="Tahoma" w:cs="Tahoma"/>
      <w:sz w:val="20"/>
      <w:szCs w:val="20"/>
    </w:rPr>
  </w:style>
  <w:style w:type="character" w:customStyle="1" w:styleId="110">
    <w:name w:val="Знак Знак11"/>
    <w:locked/>
    <w:rsid w:val="001A2D7E"/>
    <w:rPr>
      <w:rFonts w:ascii="Cambria" w:hAnsi="Cambria"/>
      <w:b/>
      <w:bCs/>
      <w:color w:val="365F91"/>
      <w:sz w:val="28"/>
      <w:szCs w:val="28"/>
      <w:lang w:val="en-US" w:eastAsia="en-US" w:bidi="en-US"/>
    </w:rPr>
  </w:style>
  <w:style w:type="character" w:customStyle="1" w:styleId="100">
    <w:name w:val="Знак Знак10"/>
    <w:locked/>
    <w:rsid w:val="001A2D7E"/>
    <w:rPr>
      <w:rFonts w:ascii="Cambria" w:hAnsi="Cambria"/>
      <w:b/>
      <w:bCs/>
      <w:color w:val="4F81BD"/>
      <w:sz w:val="26"/>
      <w:szCs w:val="26"/>
      <w:lang w:val="en-US" w:eastAsia="en-US" w:bidi="en-US"/>
    </w:rPr>
  </w:style>
  <w:style w:type="character" w:customStyle="1" w:styleId="91">
    <w:name w:val="Знак Знак9"/>
    <w:locked/>
    <w:rsid w:val="001A2D7E"/>
    <w:rPr>
      <w:rFonts w:ascii="Cambria" w:hAnsi="Cambria"/>
      <w:b/>
      <w:bCs/>
      <w:color w:val="4F81BD"/>
      <w:sz w:val="22"/>
      <w:szCs w:val="22"/>
      <w:lang w:val="en-US" w:eastAsia="en-US" w:bidi="en-US"/>
    </w:rPr>
  </w:style>
  <w:style w:type="character" w:customStyle="1" w:styleId="81">
    <w:name w:val="Знак Знак8"/>
    <w:locked/>
    <w:rsid w:val="001A2D7E"/>
    <w:rPr>
      <w:rFonts w:ascii="Cambria" w:hAnsi="Cambria"/>
      <w:b/>
      <w:bCs/>
      <w:i/>
      <w:iCs/>
      <w:color w:val="4F81BD"/>
      <w:sz w:val="22"/>
      <w:szCs w:val="22"/>
      <w:lang w:val="en-US" w:eastAsia="en-US" w:bidi="en-US"/>
    </w:rPr>
  </w:style>
  <w:style w:type="character" w:customStyle="1" w:styleId="71">
    <w:name w:val="Знак Знак7"/>
    <w:locked/>
    <w:rsid w:val="001A2D7E"/>
    <w:rPr>
      <w:rFonts w:ascii="Cambria" w:hAnsi="Cambria"/>
      <w:color w:val="243F60"/>
      <w:sz w:val="22"/>
      <w:szCs w:val="22"/>
      <w:lang w:val="en-US" w:eastAsia="en-US" w:bidi="en-US"/>
    </w:rPr>
  </w:style>
  <w:style w:type="character" w:customStyle="1" w:styleId="61">
    <w:name w:val="Знак Знак6"/>
    <w:locked/>
    <w:rsid w:val="001A2D7E"/>
    <w:rPr>
      <w:rFonts w:ascii="Cambria" w:hAnsi="Cambria"/>
      <w:i/>
      <w:iCs/>
      <w:color w:val="243F60"/>
      <w:sz w:val="22"/>
      <w:szCs w:val="22"/>
      <w:lang w:val="en-US" w:eastAsia="en-US" w:bidi="en-US"/>
    </w:rPr>
  </w:style>
  <w:style w:type="character" w:customStyle="1" w:styleId="51">
    <w:name w:val="Знак Знак5"/>
    <w:locked/>
    <w:rsid w:val="001A2D7E"/>
    <w:rPr>
      <w:rFonts w:ascii="Cambria" w:hAnsi="Cambria"/>
      <w:i/>
      <w:iCs/>
      <w:color w:val="404040"/>
      <w:sz w:val="22"/>
      <w:szCs w:val="22"/>
      <w:lang w:val="en-US" w:eastAsia="en-US" w:bidi="en-US"/>
    </w:rPr>
  </w:style>
  <w:style w:type="character" w:customStyle="1" w:styleId="41">
    <w:name w:val="Знак Знак4"/>
    <w:locked/>
    <w:rsid w:val="001A2D7E"/>
    <w:rPr>
      <w:rFonts w:ascii="Cambria" w:hAnsi="Cambria"/>
      <w:color w:val="4F81BD"/>
      <w:lang w:val="en-US" w:eastAsia="en-US" w:bidi="en-US"/>
    </w:rPr>
  </w:style>
  <w:style w:type="character" w:customStyle="1" w:styleId="31">
    <w:name w:val="Знак Знак3"/>
    <w:locked/>
    <w:rsid w:val="001A2D7E"/>
    <w:rPr>
      <w:rFonts w:ascii="Cambria" w:hAnsi="Cambria"/>
      <w:i/>
      <w:iCs/>
      <w:color w:val="404040"/>
      <w:lang w:val="en-US" w:eastAsia="en-US" w:bidi="en-US"/>
    </w:rPr>
  </w:style>
  <w:style w:type="character" w:customStyle="1" w:styleId="12">
    <w:name w:val="Знак Знак1"/>
    <w:locked/>
    <w:rsid w:val="001A2D7E"/>
    <w:rPr>
      <w:rFonts w:ascii="Cambria" w:hAnsi="Cambria"/>
      <w:color w:val="17365D"/>
      <w:spacing w:val="5"/>
      <w:kern w:val="28"/>
      <w:sz w:val="52"/>
      <w:szCs w:val="52"/>
      <w:lang w:val="en-US" w:eastAsia="en-US" w:bidi="en-US"/>
    </w:rPr>
  </w:style>
  <w:style w:type="character" w:customStyle="1" w:styleId="af2">
    <w:name w:val="Знак Знак"/>
    <w:locked/>
    <w:rsid w:val="001A2D7E"/>
    <w:rPr>
      <w:rFonts w:ascii="Cambria" w:hAnsi="Cambria"/>
      <w:i/>
      <w:iCs/>
      <w:color w:val="4F81BD"/>
      <w:spacing w:val="15"/>
      <w:sz w:val="24"/>
      <w:szCs w:val="24"/>
      <w:lang w:val="en-US" w:eastAsia="en-US" w:bidi="en-US"/>
    </w:rPr>
  </w:style>
  <w:style w:type="paragraph" w:styleId="af3">
    <w:name w:val="header"/>
    <w:basedOn w:val="a0"/>
    <w:rsid w:val="00DF1AA2"/>
    <w:pPr>
      <w:tabs>
        <w:tab w:val="center" w:pos="4677"/>
        <w:tab w:val="right" w:pos="9355"/>
      </w:tabs>
    </w:pPr>
  </w:style>
  <w:style w:type="paragraph" w:styleId="af4">
    <w:name w:val="footer"/>
    <w:basedOn w:val="a0"/>
    <w:link w:val="af5"/>
    <w:uiPriority w:val="99"/>
    <w:rsid w:val="00DF1AA2"/>
    <w:pPr>
      <w:tabs>
        <w:tab w:val="center" w:pos="4677"/>
        <w:tab w:val="right" w:pos="9355"/>
      </w:tabs>
    </w:pPr>
  </w:style>
  <w:style w:type="character" w:styleId="af6">
    <w:name w:val="page number"/>
    <w:basedOn w:val="a1"/>
    <w:rsid w:val="00DF1AA2"/>
  </w:style>
  <w:style w:type="paragraph" w:customStyle="1" w:styleId="CharChar">
    <w:name w:val="Char Char Знак Знак Знак Знак Знак Знак Знак Знак Знак Знак"/>
    <w:basedOn w:val="a0"/>
    <w:rsid w:val="002146B7"/>
    <w:pPr>
      <w:spacing w:after="160" w:line="240" w:lineRule="exact"/>
    </w:pPr>
    <w:rPr>
      <w:rFonts w:ascii="Verdana" w:hAnsi="Verdana"/>
      <w:sz w:val="20"/>
      <w:szCs w:val="20"/>
      <w:lang w:val="en-US" w:eastAsia="en-US"/>
    </w:rPr>
  </w:style>
  <w:style w:type="paragraph" w:styleId="af7">
    <w:name w:val="Normal (Web)"/>
    <w:basedOn w:val="a0"/>
    <w:uiPriority w:val="99"/>
    <w:rsid w:val="002146B7"/>
    <w:pPr>
      <w:spacing w:after="201"/>
    </w:pPr>
    <w:rPr>
      <w:sz w:val="26"/>
      <w:szCs w:val="26"/>
    </w:rPr>
  </w:style>
  <w:style w:type="paragraph" w:styleId="af8">
    <w:name w:val="TOC Heading"/>
    <w:basedOn w:val="1"/>
    <w:next w:val="a0"/>
    <w:uiPriority w:val="39"/>
    <w:qFormat/>
    <w:rsid w:val="00053461"/>
    <w:pPr>
      <w:outlineLvl w:val="9"/>
    </w:pPr>
    <w:rPr>
      <w:lang w:val="ru-RU" w:bidi="ar-SA"/>
    </w:rPr>
  </w:style>
  <w:style w:type="paragraph" w:styleId="13">
    <w:name w:val="toc 1"/>
    <w:basedOn w:val="a0"/>
    <w:next w:val="a0"/>
    <w:autoRedefine/>
    <w:uiPriority w:val="39"/>
    <w:qFormat/>
    <w:rsid w:val="00053461"/>
  </w:style>
  <w:style w:type="paragraph" w:styleId="23">
    <w:name w:val="toc 2"/>
    <w:basedOn w:val="a0"/>
    <w:next w:val="a0"/>
    <w:autoRedefine/>
    <w:uiPriority w:val="39"/>
    <w:qFormat/>
    <w:rsid w:val="00FC1BBE"/>
    <w:pPr>
      <w:spacing w:afterAutospacing="1" w:line="360" w:lineRule="auto"/>
    </w:pPr>
  </w:style>
  <w:style w:type="paragraph" w:styleId="32">
    <w:name w:val="toc 3"/>
    <w:basedOn w:val="a0"/>
    <w:next w:val="a0"/>
    <w:autoRedefine/>
    <w:uiPriority w:val="39"/>
    <w:unhideWhenUsed/>
    <w:qFormat/>
    <w:rsid w:val="00053461"/>
    <w:pPr>
      <w:spacing w:after="100" w:line="276" w:lineRule="auto"/>
      <w:ind w:left="440"/>
    </w:pPr>
    <w:rPr>
      <w:rFonts w:ascii="Calibri" w:hAnsi="Calibri"/>
      <w:sz w:val="22"/>
      <w:szCs w:val="22"/>
      <w:lang w:eastAsia="en-US"/>
    </w:rPr>
  </w:style>
  <w:style w:type="character" w:customStyle="1" w:styleId="af5">
    <w:name w:val="Нижний колонтитул Знак"/>
    <w:link w:val="af4"/>
    <w:uiPriority w:val="99"/>
    <w:rsid w:val="00392BCB"/>
    <w:rPr>
      <w:sz w:val="24"/>
      <w:szCs w:val="24"/>
    </w:rPr>
  </w:style>
  <w:style w:type="paragraph" w:styleId="af9">
    <w:name w:val="Body Text Indent"/>
    <w:basedOn w:val="a0"/>
    <w:rsid w:val="00AD5BBB"/>
    <w:pPr>
      <w:spacing w:line="360" w:lineRule="auto"/>
      <w:ind w:firstLine="720"/>
      <w:jc w:val="center"/>
    </w:pPr>
    <w:rPr>
      <w:b/>
      <w:sz w:val="28"/>
      <w:szCs w:val="20"/>
    </w:rPr>
  </w:style>
  <w:style w:type="paragraph" w:customStyle="1" w:styleId="14">
    <w:name w:val="Абзац списка1"/>
    <w:basedOn w:val="a0"/>
    <w:rsid w:val="00A17004"/>
    <w:pPr>
      <w:ind w:left="720"/>
      <w:contextualSpacing/>
    </w:pPr>
  </w:style>
  <w:style w:type="character" w:customStyle="1" w:styleId="afa">
    <w:name w:val="Основной текст_"/>
    <w:link w:val="15"/>
    <w:rsid w:val="009534EF"/>
    <w:rPr>
      <w:sz w:val="23"/>
      <w:szCs w:val="23"/>
      <w:shd w:val="clear" w:color="auto" w:fill="FFFFFF"/>
      <w:lang w:bidi="ar-SA"/>
    </w:rPr>
  </w:style>
  <w:style w:type="paragraph" w:customStyle="1" w:styleId="15">
    <w:name w:val="Основной текст1"/>
    <w:basedOn w:val="a0"/>
    <w:link w:val="afa"/>
    <w:rsid w:val="009534EF"/>
    <w:pPr>
      <w:shd w:val="clear" w:color="auto" w:fill="FFFFFF"/>
      <w:spacing w:before="300" w:line="274" w:lineRule="exact"/>
      <w:jc w:val="both"/>
    </w:pPr>
    <w:rPr>
      <w:sz w:val="23"/>
      <w:szCs w:val="23"/>
      <w:shd w:val="clear" w:color="auto" w:fill="FFFFFF"/>
    </w:rPr>
  </w:style>
  <w:style w:type="character" w:customStyle="1" w:styleId="19">
    <w:name w:val="Основной текст (19)_"/>
    <w:link w:val="190"/>
    <w:rsid w:val="009534EF"/>
    <w:rPr>
      <w:shd w:val="clear" w:color="auto" w:fill="FFFFFF"/>
      <w:lang w:bidi="ar-SA"/>
    </w:rPr>
  </w:style>
  <w:style w:type="character" w:customStyle="1" w:styleId="181">
    <w:name w:val="Основной текст (18) + Курсив"/>
    <w:rsid w:val="009534EF"/>
    <w:rPr>
      <w:rFonts w:ascii="Times New Roman" w:eastAsia="Times New Roman" w:hAnsi="Times New Roman"/>
      <w:i/>
      <w:iCs/>
      <w:shd w:val="clear" w:color="auto" w:fill="FFFFFF"/>
      <w:lang w:bidi="ar-SA"/>
    </w:rPr>
  </w:style>
  <w:style w:type="paragraph" w:customStyle="1" w:styleId="190">
    <w:name w:val="Основной текст (19)"/>
    <w:basedOn w:val="a0"/>
    <w:link w:val="19"/>
    <w:rsid w:val="009534EF"/>
    <w:pPr>
      <w:shd w:val="clear" w:color="auto" w:fill="FFFFFF"/>
      <w:spacing w:line="211" w:lineRule="exact"/>
      <w:ind w:firstLine="340"/>
      <w:jc w:val="both"/>
    </w:pPr>
    <w:rPr>
      <w:sz w:val="20"/>
      <w:szCs w:val="20"/>
      <w:shd w:val="clear" w:color="auto" w:fill="FFFFFF"/>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322C2D"/>
    <w:rPr>
      <w:rFonts w:ascii="Times New Roman" w:hAnsi="Times New Roman" w:cs="Times New Roman"/>
      <w:sz w:val="24"/>
      <w:szCs w:val="24"/>
      <w:u w:val="none"/>
      <w:effect w:val="none"/>
    </w:rPr>
  </w:style>
  <w:style w:type="character" w:customStyle="1" w:styleId="dash041e005f0431005f044b005f0447005f043d005f044b005f0439005f005fchar1char1">
    <w:name w:val="dash041e_005f0431_005f044b_005f0447_005f043d_005f044b_005f0439_005f_005fchar1__char1"/>
    <w:rsid w:val="00322C2D"/>
    <w:rPr>
      <w:rFonts w:ascii="Times New Roman" w:hAnsi="Times New Roman" w:cs="Times New Roman"/>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0"/>
    <w:rsid w:val="00322C2D"/>
    <w:pPr>
      <w:ind w:left="720" w:firstLine="700"/>
      <w:jc w:val="both"/>
    </w:pPr>
  </w:style>
  <w:style w:type="paragraph" w:styleId="afb">
    <w:name w:val="Body Text"/>
    <w:basedOn w:val="a0"/>
    <w:link w:val="afc"/>
    <w:rsid w:val="00FC1BBE"/>
    <w:pPr>
      <w:spacing w:after="120"/>
    </w:pPr>
  </w:style>
  <w:style w:type="character" w:customStyle="1" w:styleId="afc">
    <w:name w:val="Основной текст Знак"/>
    <w:link w:val="afb"/>
    <w:rsid w:val="00FC1BBE"/>
    <w:rPr>
      <w:sz w:val="24"/>
      <w:szCs w:val="24"/>
    </w:rPr>
  </w:style>
  <w:style w:type="character" w:customStyle="1" w:styleId="33">
    <w:name w:val="Заголовок №3_"/>
    <w:link w:val="34"/>
    <w:locked/>
    <w:rsid w:val="00FC1BBE"/>
    <w:rPr>
      <w:rFonts w:ascii="Verdana" w:hAnsi="Verdana" w:cs="Verdana"/>
      <w:sz w:val="19"/>
      <w:szCs w:val="19"/>
      <w:shd w:val="clear" w:color="auto" w:fill="FFFFFF"/>
    </w:rPr>
  </w:style>
  <w:style w:type="paragraph" w:customStyle="1" w:styleId="34">
    <w:name w:val="Заголовок №3"/>
    <w:basedOn w:val="a0"/>
    <w:link w:val="33"/>
    <w:rsid w:val="00FC1BBE"/>
    <w:pPr>
      <w:shd w:val="clear" w:color="auto" w:fill="FFFFFF"/>
      <w:spacing w:line="202" w:lineRule="exact"/>
      <w:jc w:val="center"/>
      <w:outlineLvl w:val="2"/>
    </w:pPr>
    <w:rPr>
      <w:rFonts w:ascii="Verdana" w:hAnsi="Verdana"/>
      <w:sz w:val="19"/>
      <w:szCs w:val="19"/>
    </w:rPr>
  </w:style>
  <w:style w:type="paragraph" w:customStyle="1" w:styleId="310">
    <w:name w:val="Заголовок №31"/>
    <w:basedOn w:val="a0"/>
    <w:rsid w:val="00D82E6C"/>
    <w:pPr>
      <w:shd w:val="clear" w:color="auto" w:fill="FFFFFF"/>
      <w:spacing w:line="211" w:lineRule="exact"/>
      <w:jc w:val="both"/>
      <w:outlineLvl w:val="2"/>
    </w:pPr>
    <w:rPr>
      <w:b/>
      <w:bCs/>
      <w:sz w:val="22"/>
      <w:szCs w:val="22"/>
    </w:rPr>
  </w:style>
  <w:style w:type="character" w:customStyle="1" w:styleId="140">
    <w:name w:val="Основной текст (14)_"/>
    <w:link w:val="141"/>
    <w:rsid w:val="00D82E6C"/>
    <w:rPr>
      <w:i/>
      <w:iCs/>
      <w:sz w:val="22"/>
      <w:szCs w:val="22"/>
      <w:shd w:val="clear" w:color="auto" w:fill="FFFFFF"/>
    </w:rPr>
  </w:style>
  <w:style w:type="paragraph" w:customStyle="1" w:styleId="141">
    <w:name w:val="Основной текст (14)1"/>
    <w:basedOn w:val="a0"/>
    <w:link w:val="140"/>
    <w:rsid w:val="00D82E6C"/>
    <w:pPr>
      <w:shd w:val="clear" w:color="auto" w:fill="FFFFFF"/>
      <w:spacing w:line="211" w:lineRule="exact"/>
      <w:ind w:firstLine="400"/>
      <w:jc w:val="both"/>
    </w:pPr>
    <w:rPr>
      <w:i/>
      <w:iCs/>
      <w:sz w:val="22"/>
      <w:szCs w:val="22"/>
    </w:rPr>
  </w:style>
  <w:style w:type="character" w:customStyle="1" w:styleId="142">
    <w:name w:val="Основной текст (14)"/>
    <w:rsid w:val="00D82E6C"/>
    <w:rPr>
      <w:i/>
      <w:iCs/>
      <w:noProof/>
      <w:sz w:val="22"/>
      <w:szCs w:val="22"/>
      <w:shd w:val="clear" w:color="auto" w:fill="FFFFFF"/>
    </w:rPr>
  </w:style>
  <w:style w:type="character" w:customStyle="1" w:styleId="330">
    <w:name w:val="Заголовок №3 (3)_"/>
    <w:link w:val="331"/>
    <w:rsid w:val="00D82E6C"/>
    <w:rPr>
      <w:rFonts w:ascii="Calibri" w:hAnsi="Calibri"/>
      <w:b/>
      <w:bCs/>
      <w:sz w:val="23"/>
      <w:szCs w:val="23"/>
      <w:shd w:val="clear" w:color="auto" w:fill="FFFFFF"/>
    </w:rPr>
  </w:style>
  <w:style w:type="paragraph" w:customStyle="1" w:styleId="331">
    <w:name w:val="Заголовок №3 (3)1"/>
    <w:basedOn w:val="a0"/>
    <w:link w:val="330"/>
    <w:rsid w:val="00D82E6C"/>
    <w:pPr>
      <w:shd w:val="clear" w:color="auto" w:fill="FFFFFF"/>
      <w:spacing w:before="420" w:after="60" w:line="240" w:lineRule="atLeast"/>
      <w:outlineLvl w:val="2"/>
    </w:pPr>
    <w:rPr>
      <w:rFonts w:ascii="Calibri" w:hAnsi="Calibri"/>
      <w:b/>
      <w:bCs/>
      <w:sz w:val="23"/>
      <w:szCs w:val="23"/>
    </w:rPr>
  </w:style>
  <w:style w:type="character" w:customStyle="1" w:styleId="3317">
    <w:name w:val="Заголовок №3 (3)17"/>
    <w:rsid w:val="00D82E6C"/>
    <w:rPr>
      <w:rFonts w:ascii="Calibri" w:hAnsi="Calibri" w:cs="Calibri"/>
      <w:b w:val="0"/>
      <w:bCs w:val="0"/>
      <w:spacing w:val="0"/>
      <w:sz w:val="23"/>
      <w:szCs w:val="23"/>
      <w:shd w:val="clear" w:color="auto" w:fill="FFFFFF"/>
    </w:rPr>
  </w:style>
  <w:style w:type="character" w:customStyle="1" w:styleId="36">
    <w:name w:val="Заголовок №36"/>
    <w:rsid w:val="00D82E6C"/>
    <w:rPr>
      <w:rFonts w:ascii="Times New Roman" w:hAnsi="Times New Roman" w:cs="Times New Roman"/>
      <w:b w:val="0"/>
      <w:bCs w:val="0"/>
      <w:spacing w:val="0"/>
      <w:sz w:val="22"/>
      <w:szCs w:val="22"/>
      <w:shd w:val="clear" w:color="auto" w:fill="FFFFFF"/>
      <w:lang w:bidi="ar-SA"/>
    </w:rPr>
  </w:style>
  <w:style w:type="character" w:customStyle="1" w:styleId="38">
    <w:name w:val="Заголовок №3 + Не полужирный8"/>
    <w:rsid w:val="00D82E6C"/>
    <w:rPr>
      <w:rFonts w:ascii="Times New Roman" w:hAnsi="Times New Roman" w:cs="Times New Roman"/>
      <w:b/>
      <w:bCs/>
      <w:spacing w:val="0"/>
      <w:sz w:val="22"/>
      <w:szCs w:val="22"/>
      <w:shd w:val="clear" w:color="auto" w:fill="FFFFFF"/>
      <w:lang w:bidi="ar-SA"/>
    </w:rPr>
  </w:style>
  <w:style w:type="character" w:customStyle="1" w:styleId="332">
    <w:name w:val="Основной текст + Полужирный33"/>
    <w:aliases w:val="Курсив24"/>
    <w:rsid w:val="00D82E6C"/>
    <w:rPr>
      <w:rFonts w:ascii="Times New Roman" w:hAnsi="Times New Roman" w:cs="Times New Roman"/>
      <w:b/>
      <w:bCs/>
      <w:i/>
      <w:iCs/>
      <w:spacing w:val="0"/>
      <w:sz w:val="22"/>
      <w:szCs w:val="22"/>
      <w:lang w:bidi="ar-SA"/>
    </w:rPr>
  </w:style>
  <w:style w:type="character" w:customStyle="1" w:styleId="16">
    <w:name w:val="Основной текст + Полужирный16"/>
    <w:rsid w:val="00ED1545"/>
    <w:rPr>
      <w:rFonts w:ascii="Times New Roman" w:hAnsi="Times New Roman" w:cs="Times New Roman"/>
      <w:b/>
      <w:bCs/>
      <w:spacing w:val="0"/>
      <w:sz w:val="22"/>
      <w:szCs w:val="22"/>
      <w:lang w:bidi="ar-SA"/>
    </w:rPr>
  </w:style>
  <w:style w:type="character" w:customStyle="1" w:styleId="17">
    <w:name w:val="Основной текст (17)_"/>
    <w:link w:val="171"/>
    <w:rsid w:val="00ED1545"/>
    <w:rPr>
      <w:b/>
      <w:bCs/>
      <w:sz w:val="22"/>
      <w:szCs w:val="22"/>
      <w:shd w:val="clear" w:color="auto" w:fill="FFFFFF"/>
    </w:rPr>
  </w:style>
  <w:style w:type="paragraph" w:customStyle="1" w:styleId="171">
    <w:name w:val="Основной текст (17)1"/>
    <w:basedOn w:val="a0"/>
    <w:link w:val="17"/>
    <w:rsid w:val="00ED1545"/>
    <w:pPr>
      <w:shd w:val="clear" w:color="auto" w:fill="FFFFFF"/>
      <w:spacing w:after="60" w:line="211" w:lineRule="exact"/>
      <w:ind w:firstLine="400"/>
      <w:jc w:val="both"/>
    </w:pPr>
    <w:rPr>
      <w:b/>
      <w:bCs/>
      <w:sz w:val="22"/>
      <w:szCs w:val="22"/>
    </w:rPr>
  </w:style>
  <w:style w:type="character" w:customStyle="1" w:styleId="170">
    <w:name w:val="Основной текст (17) + Не полужирный"/>
    <w:rsid w:val="00ED1545"/>
  </w:style>
  <w:style w:type="character" w:customStyle="1" w:styleId="172">
    <w:name w:val="Основной текст (17)"/>
    <w:rsid w:val="00ED1545"/>
    <w:rPr>
      <w:b/>
      <w:bCs/>
      <w:noProof/>
      <w:sz w:val="22"/>
      <w:szCs w:val="22"/>
      <w:shd w:val="clear" w:color="auto" w:fill="FFFFFF"/>
    </w:rPr>
  </w:style>
  <w:style w:type="character" w:customStyle="1" w:styleId="35">
    <w:name w:val="Заголовок №3 + Не полужирный5"/>
    <w:rsid w:val="00ED1545"/>
    <w:rPr>
      <w:rFonts w:ascii="Times New Roman" w:hAnsi="Times New Roman" w:cs="Times New Roman"/>
      <w:b/>
      <w:bCs/>
      <w:spacing w:val="0"/>
      <w:sz w:val="22"/>
      <w:szCs w:val="22"/>
      <w:shd w:val="clear" w:color="auto" w:fill="FFFFFF"/>
      <w:lang w:bidi="ar-SA"/>
    </w:rPr>
  </w:style>
  <w:style w:type="character" w:customStyle="1" w:styleId="314">
    <w:name w:val="Заголовок №314"/>
    <w:rsid w:val="00ED1545"/>
    <w:rPr>
      <w:rFonts w:ascii="Times New Roman" w:hAnsi="Times New Roman" w:cs="Times New Roman"/>
      <w:b w:val="0"/>
      <w:bCs w:val="0"/>
      <w:noProof/>
      <w:spacing w:val="0"/>
      <w:sz w:val="22"/>
      <w:szCs w:val="22"/>
      <w:shd w:val="clear" w:color="auto" w:fill="FFFFFF"/>
      <w:lang w:bidi="ar-SA"/>
    </w:rPr>
  </w:style>
  <w:style w:type="paragraph" w:customStyle="1" w:styleId="a">
    <w:name w:val="ЭОР_Список_мар"/>
    <w:basedOn w:val="a0"/>
    <w:qFormat/>
    <w:rsid w:val="00FB4886"/>
    <w:pPr>
      <w:numPr>
        <w:numId w:val="39"/>
      </w:numPr>
      <w:shd w:val="clear" w:color="auto" w:fill="FFFFFF"/>
      <w:spacing w:line="360" w:lineRule="auto"/>
      <w:jc w:val="both"/>
    </w:pPr>
    <w:rPr>
      <w:rFonts w:eastAsia="Calibri"/>
      <w:lang w:eastAsia="en-US"/>
    </w:rPr>
  </w:style>
  <w:style w:type="character" w:styleId="afd">
    <w:name w:val="Strong"/>
    <w:uiPriority w:val="22"/>
    <w:qFormat/>
    <w:rsid w:val="00FB4886"/>
    <w:rPr>
      <w:b/>
      <w:bCs/>
    </w:rPr>
  </w:style>
  <w:style w:type="paragraph" w:customStyle="1" w:styleId="c21">
    <w:name w:val="c21"/>
    <w:basedOn w:val="a0"/>
    <w:rsid w:val="007134F9"/>
    <w:pPr>
      <w:spacing w:before="100" w:beforeAutospacing="1" w:after="100" w:afterAutospacing="1"/>
    </w:pPr>
  </w:style>
  <w:style w:type="character" w:customStyle="1" w:styleId="c0">
    <w:name w:val="c0"/>
    <w:basedOn w:val="a1"/>
    <w:rsid w:val="007134F9"/>
  </w:style>
  <w:style w:type="paragraph" w:customStyle="1" w:styleId="c40">
    <w:name w:val="c40"/>
    <w:basedOn w:val="a0"/>
    <w:rsid w:val="007134F9"/>
    <w:pPr>
      <w:spacing w:before="100" w:beforeAutospacing="1" w:after="100" w:afterAutospacing="1"/>
    </w:pPr>
  </w:style>
  <w:style w:type="character" w:customStyle="1" w:styleId="apple-converted-space">
    <w:name w:val="apple-converted-space"/>
    <w:basedOn w:val="a1"/>
    <w:rsid w:val="007134F9"/>
  </w:style>
  <w:style w:type="paragraph" w:customStyle="1" w:styleId="c39">
    <w:name w:val="c39"/>
    <w:basedOn w:val="a0"/>
    <w:rsid w:val="007134F9"/>
    <w:pPr>
      <w:spacing w:before="100" w:beforeAutospacing="1" w:after="100" w:afterAutospacing="1"/>
    </w:pPr>
  </w:style>
  <w:style w:type="paragraph" w:customStyle="1" w:styleId="c4">
    <w:name w:val="c4"/>
    <w:basedOn w:val="a0"/>
    <w:rsid w:val="00C30D45"/>
    <w:pPr>
      <w:spacing w:before="100" w:beforeAutospacing="1" w:after="100" w:afterAutospacing="1"/>
    </w:pPr>
  </w:style>
  <w:style w:type="character" w:customStyle="1" w:styleId="c9">
    <w:name w:val="c9"/>
    <w:basedOn w:val="a1"/>
    <w:rsid w:val="00C30D45"/>
  </w:style>
  <w:style w:type="paragraph" w:styleId="afe">
    <w:name w:val="No Spacing"/>
    <w:basedOn w:val="a0"/>
    <w:uiPriority w:val="1"/>
    <w:qFormat/>
    <w:rsid w:val="001F72DB"/>
    <w:pPr>
      <w:spacing w:after="200" w:line="276" w:lineRule="auto"/>
    </w:pPr>
    <w:rPr>
      <w:rFonts w:ascii="Calibri" w:eastAsia="Calibri" w:hAnsi="Calibri"/>
      <w:sz w:val="22"/>
      <w:szCs w:val="32"/>
      <w:lang w:eastAsia="en-US"/>
    </w:rPr>
  </w:style>
  <w:style w:type="paragraph" w:styleId="aff">
    <w:name w:val="List Paragraph"/>
    <w:basedOn w:val="a0"/>
    <w:uiPriority w:val="34"/>
    <w:qFormat/>
    <w:rsid w:val="001F72DB"/>
    <w:pPr>
      <w:spacing w:after="200" w:line="276" w:lineRule="auto"/>
      <w:ind w:left="720"/>
      <w:contextualSpacing/>
    </w:pPr>
    <w:rPr>
      <w:rFonts w:ascii="Calibri" w:eastAsia="Calibri" w:hAnsi="Calibri"/>
      <w:sz w:val="22"/>
      <w:szCs w:val="22"/>
      <w:lang w:eastAsia="en-US"/>
    </w:rPr>
  </w:style>
  <w:style w:type="character" w:customStyle="1" w:styleId="24">
    <w:name w:val="Основной текст (2)_"/>
    <w:link w:val="25"/>
    <w:uiPriority w:val="99"/>
    <w:locked/>
    <w:rsid w:val="001F72DB"/>
    <w:rPr>
      <w:i/>
      <w:iCs/>
      <w:shd w:val="clear" w:color="auto" w:fill="FFFFFF"/>
    </w:rPr>
  </w:style>
  <w:style w:type="paragraph" w:customStyle="1" w:styleId="25">
    <w:name w:val="Основной текст (2)"/>
    <w:basedOn w:val="a0"/>
    <w:link w:val="24"/>
    <w:uiPriority w:val="99"/>
    <w:rsid w:val="001F72DB"/>
    <w:pPr>
      <w:shd w:val="clear" w:color="auto" w:fill="FFFFFF"/>
      <w:spacing w:line="211" w:lineRule="exact"/>
      <w:ind w:firstLine="380"/>
      <w:jc w:val="both"/>
    </w:pPr>
    <w:rPr>
      <w:i/>
      <w:iCs/>
      <w:sz w:val="20"/>
      <w:szCs w:val="20"/>
    </w:rPr>
  </w:style>
  <w:style w:type="character" w:customStyle="1" w:styleId="esummarylist1">
    <w:name w:val="esummarylist1"/>
    <w:basedOn w:val="a1"/>
    <w:rsid w:val="001F72DB"/>
    <w:rPr>
      <w:color w:val="444444"/>
      <w:sz w:val="20"/>
      <w:szCs w:val="20"/>
    </w:rPr>
  </w:style>
  <w:style w:type="character" w:customStyle="1" w:styleId="t3">
    <w:name w:val="t3"/>
    <w:basedOn w:val="a1"/>
    <w:rsid w:val="001F72DB"/>
  </w:style>
  <w:style w:type="paragraph" w:customStyle="1" w:styleId="TimesNewRoman">
    <w:name w:val="Times New Roman"/>
    <w:basedOn w:val="a0"/>
    <w:rsid w:val="00DA1849"/>
    <w:pPr>
      <w:shd w:val="clear" w:color="auto" w:fill="FFFFFF"/>
      <w:tabs>
        <w:tab w:val="left" w:pos="284"/>
      </w:tabs>
      <w:suppressAutoHyphens/>
      <w:spacing w:after="200" w:line="257" w:lineRule="atLeast"/>
      <w:ind w:firstLine="680"/>
      <w:jc w:val="both"/>
    </w:pPr>
    <w:rPr>
      <w:rFonts w:eastAsia="WenQuanYi Micro Hei" w:cs="Lohit Devanagari"/>
      <w:color w:val="00000A"/>
      <w:kern w:val="1"/>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9201932">
      <w:bodyDiv w:val="1"/>
      <w:marLeft w:val="0"/>
      <w:marRight w:val="0"/>
      <w:marTop w:val="0"/>
      <w:marBottom w:val="0"/>
      <w:divBdr>
        <w:top w:val="none" w:sz="0" w:space="0" w:color="auto"/>
        <w:left w:val="none" w:sz="0" w:space="0" w:color="auto"/>
        <w:bottom w:val="none" w:sz="0" w:space="0" w:color="auto"/>
        <w:right w:val="none" w:sz="0" w:space="0" w:color="auto"/>
      </w:divBdr>
    </w:div>
    <w:div w:id="252512968">
      <w:bodyDiv w:val="1"/>
      <w:marLeft w:val="0"/>
      <w:marRight w:val="0"/>
      <w:marTop w:val="0"/>
      <w:marBottom w:val="0"/>
      <w:divBdr>
        <w:top w:val="none" w:sz="0" w:space="0" w:color="auto"/>
        <w:left w:val="none" w:sz="0" w:space="0" w:color="auto"/>
        <w:bottom w:val="none" w:sz="0" w:space="0" w:color="auto"/>
        <w:right w:val="none" w:sz="0" w:space="0" w:color="auto"/>
      </w:divBdr>
    </w:div>
    <w:div w:id="275912409">
      <w:bodyDiv w:val="1"/>
      <w:marLeft w:val="0"/>
      <w:marRight w:val="0"/>
      <w:marTop w:val="0"/>
      <w:marBottom w:val="0"/>
      <w:divBdr>
        <w:top w:val="none" w:sz="0" w:space="0" w:color="auto"/>
        <w:left w:val="none" w:sz="0" w:space="0" w:color="auto"/>
        <w:bottom w:val="none" w:sz="0" w:space="0" w:color="auto"/>
        <w:right w:val="none" w:sz="0" w:space="0" w:color="auto"/>
      </w:divBdr>
    </w:div>
    <w:div w:id="334916988">
      <w:bodyDiv w:val="1"/>
      <w:marLeft w:val="0"/>
      <w:marRight w:val="0"/>
      <w:marTop w:val="0"/>
      <w:marBottom w:val="0"/>
      <w:divBdr>
        <w:top w:val="none" w:sz="0" w:space="0" w:color="auto"/>
        <w:left w:val="none" w:sz="0" w:space="0" w:color="auto"/>
        <w:bottom w:val="none" w:sz="0" w:space="0" w:color="auto"/>
        <w:right w:val="none" w:sz="0" w:space="0" w:color="auto"/>
      </w:divBdr>
    </w:div>
    <w:div w:id="470364179">
      <w:bodyDiv w:val="1"/>
      <w:marLeft w:val="0"/>
      <w:marRight w:val="0"/>
      <w:marTop w:val="0"/>
      <w:marBottom w:val="0"/>
      <w:divBdr>
        <w:top w:val="none" w:sz="0" w:space="0" w:color="auto"/>
        <w:left w:val="none" w:sz="0" w:space="0" w:color="auto"/>
        <w:bottom w:val="none" w:sz="0" w:space="0" w:color="auto"/>
        <w:right w:val="none" w:sz="0" w:space="0" w:color="auto"/>
      </w:divBdr>
    </w:div>
    <w:div w:id="721246099">
      <w:bodyDiv w:val="1"/>
      <w:marLeft w:val="0"/>
      <w:marRight w:val="0"/>
      <w:marTop w:val="0"/>
      <w:marBottom w:val="0"/>
      <w:divBdr>
        <w:top w:val="none" w:sz="0" w:space="0" w:color="auto"/>
        <w:left w:val="none" w:sz="0" w:space="0" w:color="auto"/>
        <w:bottom w:val="none" w:sz="0" w:space="0" w:color="auto"/>
        <w:right w:val="none" w:sz="0" w:space="0" w:color="auto"/>
      </w:divBdr>
    </w:div>
    <w:div w:id="786579780">
      <w:bodyDiv w:val="1"/>
      <w:marLeft w:val="0"/>
      <w:marRight w:val="0"/>
      <w:marTop w:val="0"/>
      <w:marBottom w:val="0"/>
      <w:divBdr>
        <w:top w:val="none" w:sz="0" w:space="0" w:color="auto"/>
        <w:left w:val="none" w:sz="0" w:space="0" w:color="auto"/>
        <w:bottom w:val="none" w:sz="0" w:space="0" w:color="auto"/>
        <w:right w:val="none" w:sz="0" w:space="0" w:color="auto"/>
      </w:divBdr>
    </w:div>
    <w:div w:id="807017396">
      <w:bodyDiv w:val="1"/>
      <w:marLeft w:val="0"/>
      <w:marRight w:val="0"/>
      <w:marTop w:val="0"/>
      <w:marBottom w:val="0"/>
      <w:divBdr>
        <w:top w:val="none" w:sz="0" w:space="0" w:color="auto"/>
        <w:left w:val="none" w:sz="0" w:space="0" w:color="auto"/>
        <w:bottom w:val="none" w:sz="0" w:space="0" w:color="auto"/>
        <w:right w:val="none" w:sz="0" w:space="0" w:color="auto"/>
      </w:divBdr>
    </w:div>
    <w:div w:id="878863536">
      <w:bodyDiv w:val="1"/>
      <w:marLeft w:val="0"/>
      <w:marRight w:val="0"/>
      <w:marTop w:val="0"/>
      <w:marBottom w:val="0"/>
      <w:divBdr>
        <w:top w:val="none" w:sz="0" w:space="0" w:color="auto"/>
        <w:left w:val="none" w:sz="0" w:space="0" w:color="auto"/>
        <w:bottom w:val="none" w:sz="0" w:space="0" w:color="auto"/>
        <w:right w:val="none" w:sz="0" w:space="0" w:color="auto"/>
      </w:divBdr>
    </w:div>
    <w:div w:id="976185528">
      <w:bodyDiv w:val="1"/>
      <w:marLeft w:val="0"/>
      <w:marRight w:val="0"/>
      <w:marTop w:val="0"/>
      <w:marBottom w:val="0"/>
      <w:divBdr>
        <w:top w:val="none" w:sz="0" w:space="0" w:color="auto"/>
        <w:left w:val="none" w:sz="0" w:space="0" w:color="auto"/>
        <w:bottom w:val="none" w:sz="0" w:space="0" w:color="auto"/>
        <w:right w:val="none" w:sz="0" w:space="0" w:color="auto"/>
      </w:divBdr>
    </w:div>
    <w:div w:id="1113860695">
      <w:bodyDiv w:val="1"/>
      <w:marLeft w:val="0"/>
      <w:marRight w:val="0"/>
      <w:marTop w:val="0"/>
      <w:marBottom w:val="0"/>
      <w:divBdr>
        <w:top w:val="none" w:sz="0" w:space="0" w:color="auto"/>
        <w:left w:val="none" w:sz="0" w:space="0" w:color="auto"/>
        <w:bottom w:val="none" w:sz="0" w:space="0" w:color="auto"/>
        <w:right w:val="none" w:sz="0" w:space="0" w:color="auto"/>
      </w:divBdr>
    </w:div>
    <w:div w:id="1179539220">
      <w:bodyDiv w:val="1"/>
      <w:marLeft w:val="0"/>
      <w:marRight w:val="0"/>
      <w:marTop w:val="0"/>
      <w:marBottom w:val="0"/>
      <w:divBdr>
        <w:top w:val="none" w:sz="0" w:space="0" w:color="auto"/>
        <w:left w:val="none" w:sz="0" w:space="0" w:color="auto"/>
        <w:bottom w:val="none" w:sz="0" w:space="0" w:color="auto"/>
        <w:right w:val="none" w:sz="0" w:space="0" w:color="auto"/>
      </w:divBdr>
    </w:div>
    <w:div w:id="1208252980">
      <w:bodyDiv w:val="1"/>
      <w:marLeft w:val="0"/>
      <w:marRight w:val="0"/>
      <w:marTop w:val="0"/>
      <w:marBottom w:val="0"/>
      <w:divBdr>
        <w:top w:val="none" w:sz="0" w:space="0" w:color="auto"/>
        <w:left w:val="none" w:sz="0" w:space="0" w:color="auto"/>
        <w:bottom w:val="none" w:sz="0" w:space="0" w:color="auto"/>
        <w:right w:val="none" w:sz="0" w:space="0" w:color="auto"/>
      </w:divBdr>
    </w:div>
    <w:div w:id="1282688948">
      <w:bodyDiv w:val="1"/>
      <w:marLeft w:val="0"/>
      <w:marRight w:val="0"/>
      <w:marTop w:val="0"/>
      <w:marBottom w:val="0"/>
      <w:divBdr>
        <w:top w:val="none" w:sz="0" w:space="0" w:color="auto"/>
        <w:left w:val="none" w:sz="0" w:space="0" w:color="auto"/>
        <w:bottom w:val="none" w:sz="0" w:space="0" w:color="auto"/>
        <w:right w:val="none" w:sz="0" w:space="0" w:color="auto"/>
      </w:divBdr>
    </w:div>
    <w:div w:id="1317606320">
      <w:bodyDiv w:val="1"/>
      <w:marLeft w:val="0"/>
      <w:marRight w:val="0"/>
      <w:marTop w:val="0"/>
      <w:marBottom w:val="0"/>
      <w:divBdr>
        <w:top w:val="none" w:sz="0" w:space="0" w:color="auto"/>
        <w:left w:val="none" w:sz="0" w:space="0" w:color="auto"/>
        <w:bottom w:val="none" w:sz="0" w:space="0" w:color="auto"/>
        <w:right w:val="none" w:sz="0" w:space="0" w:color="auto"/>
      </w:divBdr>
    </w:div>
    <w:div w:id="1486823700">
      <w:bodyDiv w:val="1"/>
      <w:marLeft w:val="0"/>
      <w:marRight w:val="0"/>
      <w:marTop w:val="0"/>
      <w:marBottom w:val="0"/>
      <w:divBdr>
        <w:top w:val="none" w:sz="0" w:space="0" w:color="auto"/>
        <w:left w:val="none" w:sz="0" w:space="0" w:color="auto"/>
        <w:bottom w:val="none" w:sz="0" w:space="0" w:color="auto"/>
        <w:right w:val="none" w:sz="0" w:space="0" w:color="auto"/>
      </w:divBdr>
    </w:div>
    <w:div w:id="1560508850">
      <w:bodyDiv w:val="1"/>
      <w:marLeft w:val="0"/>
      <w:marRight w:val="0"/>
      <w:marTop w:val="0"/>
      <w:marBottom w:val="0"/>
      <w:divBdr>
        <w:top w:val="none" w:sz="0" w:space="0" w:color="auto"/>
        <w:left w:val="none" w:sz="0" w:space="0" w:color="auto"/>
        <w:bottom w:val="none" w:sz="0" w:space="0" w:color="auto"/>
        <w:right w:val="none" w:sz="0" w:space="0" w:color="auto"/>
      </w:divBdr>
    </w:div>
    <w:div w:id="1717660581">
      <w:bodyDiv w:val="1"/>
      <w:marLeft w:val="0"/>
      <w:marRight w:val="0"/>
      <w:marTop w:val="0"/>
      <w:marBottom w:val="0"/>
      <w:divBdr>
        <w:top w:val="none" w:sz="0" w:space="0" w:color="auto"/>
        <w:left w:val="none" w:sz="0" w:space="0" w:color="auto"/>
        <w:bottom w:val="none" w:sz="0" w:space="0" w:color="auto"/>
        <w:right w:val="none" w:sz="0" w:space="0" w:color="auto"/>
      </w:divBdr>
    </w:div>
    <w:div w:id="1770930265">
      <w:bodyDiv w:val="1"/>
      <w:marLeft w:val="0"/>
      <w:marRight w:val="0"/>
      <w:marTop w:val="0"/>
      <w:marBottom w:val="0"/>
      <w:divBdr>
        <w:top w:val="none" w:sz="0" w:space="0" w:color="auto"/>
        <w:left w:val="none" w:sz="0" w:space="0" w:color="auto"/>
        <w:bottom w:val="none" w:sz="0" w:space="0" w:color="auto"/>
        <w:right w:val="none" w:sz="0" w:space="0" w:color="auto"/>
      </w:divBdr>
    </w:div>
    <w:div w:id="1816407538">
      <w:bodyDiv w:val="1"/>
      <w:marLeft w:val="0"/>
      <w:marRight w:val="0"/>
      <w:marTop w:val="0"/>
      <w:marBottom w:val="0"/>
      <w:divBdr>
        <w:top w:val="none" w:sz="0" w:space="0" w:color="auto"/>
        <w:left w:val="none" w:sz="0" w:space="0" w:color="auto"/>
        <w:bottom w:val="none" w:sz="0" w:space="0" w:color="auto"/>
        <w:right w:val="none" w:sz="0" w:space="0" w:color="auto"/>
      </w:divBdr>
    </w:div>
    <w:div w:id="1865942513">
      <w:bodyDiv w:val="1"/>
      <w:marLeft w:val="0"/>
      <w:marRight w:val="0"/>
      <w:marTop w:val="0"/>
      <w:marBottom w:val="0"/>
      <w:divBdr>
        <w:top w:val="none" w:sz="0" w:space="0" w:color="auto"/>
        <w:left w:val="none" w:sz="0" w:space="0" w:color="auto"/>
        <w:bottom w:val="none" w:sz="0" w:space="0" w:color="auto"/>
        <w:right w:val="none" w:sz="0" w:space="0" w:color="auto"/>
      </w:divBdr>
    </w:div>
    <w:div w:id="1960453112">
      <w:bodyDiv w:val="1"/>
      <w:marLeft w:val="0"/>
      <w:marRight w:val="0"/>
      <w:marTop w:val="0"/>
      <w:marBottom w:val="0"/>
      <w:divBdr>
        <w:top w:val="none" w:sz="0" w:space="0" w:color="auto"/>
        <w:left w:val="none" w:sz="0" w:space="0" w:color="auto"/>
        <w:bottom w:val="none" w:sz="0" w:space="0" w:color="auto"/>
        <w:right w:val="none" w:sz="0" w:space="0" w:color="auto"/>
      </w:divBdr>
    </w:div>
    <w:div w:id="1982342859">
      <w:bodyDiv w:val="1"/>
      <w:marLeft w:val="0"/>
      <w:marRight w:val="0"/>
      <w:marTop w:val="0"/>
      <w:marBottom w:val="0"/>
      <w:divBdr>
        <w:top w:val="none" w:sz="0" w:space="0" w:color="auto"/>
        <w:left w:val="none" w:sz="0" w:space="0" w:color="auto"/>
        <w:bottom w:val="none" w:sz="0" w:space="0" w:color="auto"/>
        <w:right w:val="none" w:sz="0" w:space="0" w:color="auto"/>
      </w:divBdr>
    </w:div>
    <w:div w:id="2017419959">
      <w:bodyDiv w:val="1"/>
      <w:marLeft w:val="0"/>
      <w:marRight w:val="0"/>
      <w:marTop w:val="0"/>
      <w:marBottom w:val="0"/>
      <w:divBdr>
        <w:top w:val="none" w:sz="0" w:space="0" w:color="auto"/>
        <w:left w:val="none" w:sz="0" w:space="0" w:color="auto"/>
        <w:bottom w:val="none" w:sz="0" w:space="0" w:color="auto"/>
        <w:right w:val="none" w:sz="0" w:space="0" w:color="auto"/>
      </w:divBdr>
    </w:div>
    <w:div w:id="2071808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4CBC9-B14E-4A78-BB2A-85E4B0822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27</Pages>
  <Words>9421</Words>
  <Characters>53704</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Рассмотрено  на заседании               Согласовано                              Утверждаю</vt:lpstr>
    </vt:vector>
  </TitlesOfParts>
  <Company>DG Win&amp;Soft</Company>
  <LinksUpToDate>false</LinksUpToDate>
  <CharactersWithSpaces>63000</CharactersWithSpaces>
  <SharedDoc>false</SharedDoc>
  <HLinks>
    <vt:vector size="234" baseType="variant">
      <vt:variant>
        <vt:i4>7208996</vt:i4>
      </vt:variant>
      <vt:variant>
        <vt:i4>114</vt:i4>
      </vt:variant>
      <vt:variant>
        <vt:i4>0</vt:i4>
      </vt:variant>
      <vt:variant>
        <vt:i4>5</vt:i4>
      </vt:variant>
      <vt:variant>
        <vt:lpwstr>http://www.problems.ru/</vt:lpwstr>
      </vt:variant>
      <vt:variant>
        <vt:lpwstr/>
      </vt:variant>
      <vt:variant>
        <vt:i4>1900569</vt:i4>
      </vt:variant>
      <vt:variant>
        <vt:i4>111</vt:i4>
      </vt:variant>
      <vt:variant>
        <vt:i4>0</vt:i4>
      </vt:variant>
      <vt:variant>
        <vt:i4>5</vt:i4>
      </vt:variant>
      <vt:variant>
        <vt:lpwstr>http://www.math-on-line.com/</vt:lpwstr>
      </vt:variant>
      <vt:variant>
        <vt:lpwstr/>
      </vt:variant>
      <vt:variant>
        <vt:i4>6488099</vt:i4>
      </vt:variant>
      <vt:variant>
        <vt:i4>108</vt:i4>
      </vt:variant>
      <vt:variant>
        <vt:i4>0</vt:i4>
      </vt:variant>
      <vt:variant>
        <vt:i4>5</vt:i4>
      </vt:variant>
      <vt:variant>
        <vt:lpwstr>http://tasks.ceemat.ru/</vt:lpwstr>
      </vt:variant>
      <vt:variant>
        <vt:lpwstr/>
      </vt:variant>
      <vt:variant>
        <vt:i4>131145</vt:i4>
      </vt:variant>
      <vt:variant>
        <vt:i4>105</vt:i4>
      </vt:variant>
      <vt:variant>
        <vt:i4>0</vt:i4>
      </vt:variant>
      <vt:variant>
        <vt:i4>5</vt:i4>
      </vt:variant>
      <vt:variant>
        <vt:lpwstr>http://www.uztest.ru/</vt:lpwstr>
      </vt:variant>
      <vt:variant>
        <vt:lpwstr/>
      </vt:variant>
      <vt:variant>
        <vt:i4>393228</vt:i4>
      </vt:variant>
      <vt:variant>
        <vt:i4>102</vt:i4>
      </vt:variant>
      <vt:variant>
        <vt:i4>0</vt:i4>
      </vt:variant>
      <vt:variant>
        <vt:i4>5</vt:i4>
      </vt:variant>
      <vt:variant>
        <vt:lpwstr>http://www.kenguru.sp.ru/</vt:lpwstr>
      </vt:variant>
      <vt:variant>
        <vt:lpwstr/>
      </vt:variant>
      <vt:variant>
        <vt:i4>6815778</vt:i4>
      </vt:variant>
      <vt:variant>
        <vt:i4>99</vt:i4>
      </vt:variant>
      <vt:variant>
        <vt:i4>0</vt:i4>
      </vt:variant>
      <vt:variant>
        <vt:i4>5</vt:i4>
      </vt:variant>
      <vt:variant>
        <vt:lpwstr>http://www.zaba.ru/</vt:lpwstr>
      </vt:variant>
      <vt:variant>
        <vt:lpwstr/>
      </vt:variant>
      <vt:variant>
        <vt:i4>2490416</vt:i4>
      </vt:variant>
      <vt:variant>
        <vt:i4>96</vt:i4>
      </vt:variant>
      <vt:variant>
        <vt:i4>0</vt:i4>
      </vt:variant>
      <vt:variant>
        <vt:i4>5</vt:i4>
      </vt:variant>
      <vt:variant>
        <vt:lpwstr>http://develop-kinder.com/itogidez/</vt:lpwstr>
      </vt:variant>
      <vt:variant>
        <vt:lpwstr/>
      </vt:variant>
      <vt:variant>
        <vt:i4>6684706</vt:i4>
      </vt:variant>
      <vt:variant>
        <vt:i4>93</vt:i4>
      </vt:variant>
      <vt:variant>
        <vt:i4>0</vt:i4>
      </vt:variant>
      <vt:variant>
        <vt:i4>5</vt:i4>
      </vt:variant>
      <vt:variant>
        <vt:lpwstr>http://www.fipi.ru/</vt:lpwstr>
      </vt:variant>
      <vt:variant>
        <vt:lpwstr/>
      </vt:variant>
      <vt:variant>
        <vt:i4>4522078</vt:i4>
      </vt:variant>
      <vt:variant>
        <vt:i4>90</vt:i4>
      </vt:variant>
      <vt:variant>
        <vt:i4>0</vt:i4>
      </vt:variant>
      <vt:variant>
        <vt:i4>5</vt:i4>
      </vt:variant>
      <vt:variant>
        <vt:lpwstr>http://alexlarin.net/</vt:lpwstr>
      </vt:variant>
      <vt:variant>
        <vt:lpwstr/>
      </vt:variant>
      <vt:variant>
        <vt:i4>131145</vt:i4>
      </vt:variant>
      <vt:variant>
        <vt:i4>87</vt:i4>
      </vt:variant>
      <vt:variant>
        <vt:i4>0</vt:i4>
      </vt:variant>
      <vt:variant>
        <vt:i4>5</vt:i4>
      </vt:variant>
      <vt:variant>
        <vt:lpwstr>http://www.uztest.ru/</vt:lpwstr>
      </vt:variant>
      <vt:variant>
        <vt:lpwstr/>
      </vt:variant>
      <vt:variant>
        <vt:i4>4915290</vt:i4>
      </vt:variant>
      <vt:variant>
        <vt:i4>84</vt:i4>
      </vt:variant>
      <vt:variant>
        <vt:i4>0</vt:i4>
      </vt:variant>
      <vt:variant>
        <vt:i4>5</vt:i4>
      </vt:variant>
      <vt:variant>
        <vt:lpwstr>http://zadachi.yain.net/</vt:lpwstr>
      </vt:variant>
      <vt:variant>
        <vt:lpwstr/>
      </vt:variant>
      <vt:variant>
        <vt:i4>4390968</vt:i4>
      </vt:variant>
      <vt:variant>
        <vt:i4>81</vt:i4>
      </vt:variant>
      <vt:variant>
        <vt:i4>0</vt:i4>
      </vt:variant>
      <vt:variant>
        <vt:i4>5</vt:i4>
      </vt:variant>
      <vt:variant>
        <vt:lpwstr>http://www.school.edu.ru/catalog.asp?cat_ob_no=4&amp;ob_no=18007&amp;oll.ob_no_to=</vt:lpwstr>
      </vt:variant>
      <vt:variant>
        <vt:lpwstr/>
      </vt:variant>
      <vt:variant>
        <vt:i4>5767252</vt:i4>
      </vt:variant>
      <vt:variant>
        <vt:i4>78</vt:i4>
      </vt:variant>
      <vt:variant>
        <vt:i4>0</vt:i4>
      </vt:variant>
      <vt:variant>
        <vt:i4>5</vt:i4>
      </vt:variant>
      <vt:variant>
        <vt:lpwstr>http://www.school.edu.ru/click.asp?url=http%3A%2F%2Fmathc%2Echat%2Eru%2F</vt:lpwstr>
      </vt:variant>
      <vt:variant>
        <vt:lpwstr/>
      </vt:variant>
      <vt:variant>
        <vt:i4>4456507</vt:i4>
      </vt:variant>
      <vt:variant>
        <vt:i4>75</vt:i4>
      </vt:variant>
      <vt:variant>
        <vt:i4>0</vt:i4>
      </vt:variant>
      <vt:variant>
        <vt:i4>5</vt:i4>
      </vt:variant>
      <vt:variant>
        <vt:lpwstr>http://www.school.edu.ru/catalog.asp?cat_ob_no=4&amp;ob_no=29023&amp;oll.ob_no_to=</vt:lpwstr>
      </vt:variant>
      <vt:variant>
        <vt:lpwstr/>
      </vt:variant>
      <vt:variant>
        <vt:i4>1769480</vt:i4>
      </vt:variant>
      <vt:variant>
        <vt:i4>72</vt:i4>
      </vt:variant>
      <vt:variant>
        <vt:i4>0</vt:i4>
      </vt:variant>
      <vt:variant>
        <vt:i4>5</vt:i4>
      </vt:variant>
      <vt:variant>
        <vt:lpwstr>http://www.school.edu.ru/click.asp?url=http%3A%2F%2Feqworld%2Eipmnet%2Eru%2Findexr%2Ehtm</vt:lpwstr>
      </vt:variant>
      <vt:variant>
        <vt:lpwstr/>
      </vt:variant>
      <vt:variant>
        <vt:i4>729121</vt:i4>
      </vt:variant>
      <vt:variant>
        <vt:i4>69</vt:i4>
      </vt:variant>
      <vt:variant>
        <vt:i4>0</vt:i4>
      </vt:variant>
      <vt:variant>
        <vt:i4>5</vt:i4>
      </vt:variant>
      <vt:variant>
        <vt:lpwstr>http://www.tmn.fio.ru/wo rks/ – 1</vt:lpwstr>
      </vt:variant>
      <vt:variant>
        <vt:lpwstr/>
      </vt:variant>
      <vt:variant>
        <vt:i4>2031700</vt:i4>
      </vt:variant>
      <vt:variant>
        <vt:i4>66</vt:i4>
      </vt:variant>
      <vt:variant>
        <vt:i4>0</vt:i4>
      </vt:variant>
      <vt:variant>
        <vt:i4>5</vt:i4>
      </vt:variant>
      <vt:variant>
        <vt:lpwstr>http://www.nt.ru/tp/iz/zs.htm</vt:lpwstr>
      </vt:variant>
      <vt:variant>
        <vt:lpwstr/>
      </vt:variant>
      <vt:variant>
        <vt:i4>3866733</vt:i4>
      </vt:variant>
      <vt:variant>
        <vt:i4>63</vt:i4>
      </vt:variant>
      <vt:variant>
        <vt:i4>0</vt:i4>
      </vt:variant>
      <vt:variant>
        <vt:i4>5</vt:i4>
      </vt:variant>
      <vt:variant>
        <vt:lpwstr>http://ok.on.ufanet.ru/zoo</vt:lpwstr>
      </vt:variant>
      <vt:variant>
        <vt:lpwstr/>
      </vt:variant>
      <vt:variant>
        <vt:i4>3014760</vt:i4>
      </vt:variant>
      <vt:variant>
        <vt:i4>60</vt:i4>
      </vt:variant>
      <vt:variant>
        <vt:i4>0</vt:i4>
      </vt:variant>
      <vt:variant>
        <vt:i4>5</vt:i4>
      </vt:variant>
      <vt:variant>
        <vt:lpwstr>http://sbiryukova.narod.ru/</vt:lpwstr>
      </vt:variant>
      <vt:variant>
        <vt:lpwstr/>
      </vt:variant>
      <vt:variant>
        <vt:i4>6815785</vt:i4>
      </vt:variant>
      <vt:variant>
        <vt:i4>57</vt:i4>
      </vt:variant>
      <vt:variant>
        <vt:i4>0</vt:i4>
      </vt:variant>
      <vt:variant>
        <vt:i4>5</vt:i4>
      </vt:variant>
      <vt:variant>
        <vt:lpwstr>http://vischool.r2.ru/</vt:lpwstr>
      </vt:variant>
      <vt:variant>
        <vt:lpwstr/>
      </vt:variant>
      <vt:variant>
        <vt:i4>7929905</vt:i4>
      </vt:variant>
      <vt:variant>
        <vt:i4>54</vt:i4>
      </vt:variant>
      <vt:variant>
        <vt:i4>0</vt:i4>
      </vt:variant>
      <vt:variant>
        <vt:i4>5</vt:i4>
      </vt:variant>
      <vt:variant>
        <vt:lpwstr>http://teacher.ru/</vt:lpwstr>
      </vt:variant>
      <vt:variant>
        <vt:lpwstr/>
      </vt:variant>
      <vt:variant>
        <vt:i4>4128838</vt:i4>
      </vt:variant>
      <vt:variant>
        <vt:i4>51</vt:i4>
      </vt:variant>
      <vt:variant>
        <vt:i4>0</vt:i4>
      </vt:variant>
      <vt:variant>
        <vt:i4>5</vt:i4>
      </vt:variant>
      <vt:variant>
        <vt:lpwstr>http://www.school.edu.ru/catalog.asp?cat_ob_no=4&amp;ob_no=7402&amp;oll.ob_no_to=</vt:lpwstr>
      </vt:variant>
      <vt:variant>
        <vt:lpwstr/>
      </vt:variant>
      <vt:variant>
        <vt:i4>1900549</vt:i4>
      </vt:variant>
      <vt:variant>
        <vt:i4>48</vt:i4>
      </vt:variant>
      <vt:variant>
        <vt:i4>0</vt:i4>
      </vt:variant>
      <vt:variant>
        <vt:i4>5</vt:i4>
      </vt:variant>
      <vt:variant>
        <vt:lpwstr>http://www.mccme.ru/</vt:lpwstr>
      </vt:variant>
      <vt:variant>
        <vt:lpwstr/>
      </vt:variant>
      <vt:variant>
        <vt:i4>4390960</vt:i4>
      </vt:variant>
      <vt:variant>
        <vt:i4>45</vt:i4>
      </vt:variant>
      <vt:variant>
        <vt:i4>0</vt:i4>
      </vt:variant>
      <vt:variant>
        <vt:i4>5</vt:i4>
      </vt:variant>
      <vt:variant>
        <vt:lpwstr>http://www.school.edu.ru/catalog.asp?cat_ob_no=4&amp;ob_no=22420&amp;oll.ob_no_to=</vt:lpwstr>
      </vt:variant>
      <vt:variant>
        <vt:lpwstr/>
      </vt:variant>
      <vt:variant>
        <vt:i4>5439568</vt:i4>
      </vt:variant>
      <vt:variant>
        <vt:i4>42</vt:i4>
      </vt:variant>
      <vt:variant>
        <vt:i4>0</vt:i4>
      </vt:variant>
      <vt:variant>
        <vt:i4>5</vt:i4>
      </vt:variant>
      <vt:variant>
        <vt:lpwstr>http://www.school.edu.ru/click.asp?url=http%3A%2F%2Fwww%2Ebymath%2Enet%2F</vt:lpwstr>
      </vt:variant>
      <vt:variant>
        <vt:lpwstr/>
      </vt:variant>
      <vt:variant>
        <vt:i4>6422576</vt:i4>
      </vt:variant>
      <vt:variant>
        <vt:i4>39</vt:i4>
      </vt:variant>
      <vt:variant>
        <vt:i4>0</vt:i4>
      </vt:variant>
      <vt:variant>
        <vt:i4>5</vt:i4>
      </vt:variant>
      <vt:variant>
        <vt:lpwstr>http://methath.chat.ru/</vt:lpwstr>
      </vt:variant>
      <vt:variant>
        <vt:lpwstr/>
      </vt:variant>
      <vt:variant>
        <vt:i4>7340146</vt:i4>
      </vt:variant>
      <vt:variant>
        <vt:i4>36</vt:i4>
      </vt:variant>
      <vt:variant>
        <vt:i4>0</vt:i4>
      </vt:variant>
      <vt:variant>
        <vt:i4>5</vt:i4>
      </vt:variant>
      <vt:variant>
        <vt:lpwstr>http://www.school.edu.ru/click.asp?url=http%3A%2F%2Fwww%2Emath%2Eru</vt:lpwstr>
      </vt:variant>
      <vt:variant>
        <vt:lpwstr/>
      </vt:variant>
      <vt:variant>
        <vt:i4>2293873</vt:i4>
      </vt:variant>
      <vt:variant>
        <vt:i4>33</vt:i4>
      </vt:variant>
      <vt:variant>
        <vt:i4>0</vt:i4>
      </vt:variant>
      <vt:variant>
        <vt:i4>5</vt:i4>
      </vt:variant>
      <vt:variant>
        <vt:lpwstr>http://physmatica.narod.ru/</vt:lpwstr>
      </vt:variant>
      <vt:variant>
        <vt:lpwstr/>
      </vt:variant>
      <vt:variant>
        <vt:i4>5177402</vt:i4>
      </vt:variant>
      <vt:variant>
        <vt:i4>30</vt:i4>
      </vt:variant>
      <vt:variant>
        <vt:i4>0</vt:i4>
      </vt:variant>
      <vt:variant>
        <vt:i4>5</vt:i4>
      </vt:variant>
      <vt:variant>
        <vt:lpwstr>http://www.school.edu.ru/catalog.asp?cat_ob_no=4&amp;ob_no=39930&amp;oll.ob_no_to=</vt:lpwstr>
      </vt:variant>
      <vt:variant>
        <vt:lpwstr/>
      </vt:variant>
      <vt:variant>
        <vt:i4>7340146</vt:i4>
      </vt:variant>
      <vt:variant>
        <vt:i4>27</vt:i4>
      </vt:variant>
      <vt:variant>
        <vt:i4>0</vt:i4>
      </vt:variant>
      <vt:variant>
        <vt:i4>5</vt:i4>
      </vt:variant>
      <vt:variant>
        <vt:lpwstr>http://www.school.edu.ru/click.asp?url=http%3A%2F%2Fwww%2Emath%2Eru</vt:lpwstr>
      </vt:variant>
      <vt:variant>
        <vt:lpwstr/>
      </vt:variant>
      <vt:variant>
        <vt:i4>4390968</vt:i4>
      </vt:variant>
      <vt:variant>
        <vt:i4>24</vt:i4>
      </vt:variant>
      <vt:variant>
        <vt:i4>0</vt:i4>
      </vt:variant>
      <vt:variant>
        <vt:i4>5</vt:i4>
      </vt:variant>
      <vt:variant>
        <vt:lpwstr>http://www.school.edu.ru/catalog.asp?cat_ob_no=4&amp;ob_no=48604&amp;oll.ob_no_to=</vt:lpwstr>
      </vt:variant>
      <vt:variant>
        <vt:lpwstr/>
      </vt:variant>
      <vt:variant>
        <vt:i4>4522073</vt:i4>
      </vt:variant>
      <vt:variant>
        <vt:i4>21</vt:i4>
      </vt:variant>
      <vt:variant>
        <vt:i4>0</vt:i4>
      </vt:variant>
      <vt:variant>
        <vt:i4>5</vt:i4>
      </vt:variant>
      <vt:variant>
        <vt:lpwstr>http://www.school.edu.ru/click.asp?url=http%3A%2F%2Fwww%2Enumbernut%2Ecom%2F</vt:lpwstr>
      </vt:variant>
      <vt:variant>
        <vt:lpwstr/>
      </vt:variant>
      <vt:variant>
        <vt:i4>1769492</vt:i4>
      </vt:variant>
      <vt:variant>
        <vt:i4>18</vt:i4>
      </vt:variant>
      <vt:variant>
        <vt:i4>0</vt:i4>
      </vt:variant>
      <vt:variant>
        <vt:i4>5</vt:i4>
      </vt:variant>
      <vt:variant>
        <vt:lpwstr>http://fcior.edu.ru/</vt:lpwstr>
      </vt:variant>
      <vt:variant>
        <vt:lpwstr/>
      </vt:variant>
      <vt:variant>
        <vt:i4>5046301</vt:i4>
      </vt:variant>
      <vt:variant>
        <vt:i4>15</vt:i4>
      </vt:variant>
      <vt:variant>
        <vt:i4>0</vt:i4>
      </vt:variant>
      <vt:variant>
        <vt:i4>5</vt:i4>
      </vt:variant>
      <vt:variant>
        <vt:lpwstr>http://wmolow.edu.ru/</vt:lpwstr>
      </vt:variant>
      <vt:variant>
        <vt:lpwstr/>
      </vt:variant>
      <vt:variant>
        <vt:i4>5767177</vt:i4>
      </vt:variant>
      <vt:variant>
        <vt:i4>12</vt:i4>
      </vt:variant>
      <vt:variant>
        <vt:i4>0</vt:i4>
      </vt:variant>
      <vt:variant>
        <vt:i4>5</vt:i4>
      </vt:variant>
      <vt:variant>
        <vt:lpwstr>http://school-collection.edu.ru/</vt:lpwstr>
      </vt:variant>
      <vt:variant>
        <vt:lpwstr/>
      </vt:variant>
      <vt:variant>
        <vt:i4>917529</vt:i4>
      </vt:variant>
      <vt:variant>
        <vt:i4>9</vt:i4>
      </vt:variant>
      <vt:variant>
        <vt:i4>0</vt:i4>
      </vt:variant>
      <vt:variant>
        <vt:i4>5</vt:i4>
      </vt:variant>
      <vt:variant>
        <vt:lpwstr>http://www.infourok.ru/matematika</vt:lpwstr>
      </vt:variant>
      <vt:variant>
        <vt:lpwstr/>
      </vt:variant>
      <vt:variant>
        <vt:i4>2031626</vt:i4>
      </vt:variant>
      <vt:variant>
        <vt:i4>6</vt:i4>
      </vt:variant>
      <vt:variant>
        <vt:i4>0</vt:i4>
      </vt:variant>
      <vt:variant>
        <vt:i4>5</vt:i4>
      </vt:variant>
      <vt:variant>
        <vt:lpwstr>http://www.prosv.ru/</vt:lpwstr>
      </vt:variant>
      <vt:variant>
        <vt:lpwstr/>
      </vt:variant>
      <vt:variant>
        <vt:i4>2031626</vt:i4>
      </vt:variant>
      <vt:variant>
        <vt:i4>3</vt:i4>
      </vt:variant>
      <vt:variant>
        <vt:i4>0</vt:i4>
      </vt:variant>
      <vt:variant>
        <vt:i4>5</vt:i4>
      </vt:variant>
      <vt:variant>
        <vt:lpwstr>http://www.prosv.ru/</vt:lpwstr>
      </vt:variant>
      <vt:variant>
        <vt:lpwstr/>
      </vt:variant>
      <vt:variant>
        <vt:i4>2031626</vt:i4>
      </vt:variant>
      <vt:variant>
        <vt:i4>0</vt:i4>
      </vt:variant>
      <vt:variant>
        <vt:i4>0</vt:i4>
      </vt:variant>
      <vt:variant>
        <vt:i4>5</vt:i4>
      </vt:variant>
      <vt:variant>
        <vt:lpwstr>http://www.prosv.ru/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Рассмотрено  на заседании               Согласовано                              Утверждаю</dc:title>
  <dc:creator>Anastasia</dc:creator>
  <cp:lastModifiedBy>Пользователь</cp:lastModifiedBy>
  <cp:revision>8</cp:revision>
  <cp:lastPrinted>2016-10-02T13:18:00Z</cp:lastPrinted>
  <dcterms:created xsi:type="dcterms:W3CDTF">2016-10-12T17:59:00Z</dcterms:created>
  <dcterms:modified xsi:type="dcterms:W3CDTF">2019-09-23T10:53:00Z</dcterms:modified>
</cp:coreProperties>
</file>